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40B04" w14:textId="3611E2ED" w:rsidR="00AF098C" w:rsidRDefault="00DA30FC" w:rsidP="00DA30FC">
      <w:pPr>
        <w:kinsoku w:val="0"/>
        <w:overflowPunct w:val="0"/>
        <w:autoSpaceDE w:val="0"/>
        <w:autoSpaceDN w:val="0"/>
        <w:spacing w:after="0" w:line="264" w:lineRule="auto"/>
        <w:rPr>
          <w:rFonts w:ascii="Times New Roman" w:eastAsia="標楷體" w:hAnsi="Times New Roman" w:cs="Times New Roman"/>
          <w:kern w:val="3"/>
          <w:sz w:val="24"/>
          <w:szCs w:val="24"/>
          <w:bdr w:val="single" w:sz="4" w:space="0" w:color="auto" w:frame="1"/>
          <w:lang w:eastAsia="zh-TW"/>
        </w:rPr>
      </w:pPr>
      <w:bookmarkStart w:id="0" w:name="_Hlk227763371"/>
      <w:r w:rsidRPr="00C67FD2">
        <w:rPr>
          <w:rFonts w:ascii="Times New Roman" w:eastAsia="標楷體" w:hAnsi="標楷體" w:cs="Times New Roman" w:hint="eastAsia"/>
          <w:kern w:val="3"/>
          <w:sz w:val="24"/>
          <w:szCs w:val="24"/>
          <w:bdr w:val="single" w:sz="4" w:space="0" w:color="auto" w:frame="1"/>
          <w:lang w:eastAsia="zh-TW"/>
        </w:rPr>
        <w:t>附件</w:t>
      </w:r>
      <w:r w:rsidR="001B7044">
        <w:rPr>
          <w:rFonts w:ascii="Times New Roman" w:eastAsia="標楷體" w:hAnsi="標楷體" w:cs="Times New Roman" w:hint="eastAsia"/>
          <w:kern w:val="3"/>
          <w:sz w:val="24"/>
          <w:szCs w:val="24"/>
          <w:bdr w:val="single" w:sz="4" w:space="0" w:color="auto" w:frame="1"/>
          <w:lang w:eastAsia="zh-TW"/>
        </w:rPr>
        <w:t>1</w:t>
      </w:r>
      <w:r w:rsidR="003918AE" w:rsidRPr="00C67FD2">
        <w:rPr>
          <w:rFonts w:ascii="Times New Roman" w:eastAsia="標楷體" w:hAnsi="Times New Roman" w:cs="Times New Roman"/>
          <w:kern w:val="3"/>
          <w:sz w:val="24"/>
          <w:szCs w:val="24"/>
          <w:bdr w:val="single" w:sz="4" w:space="0" w:color="auto" w:frame="1"/>
          <w:lang w:eastAsia="zh-TW"/>
        </w:rPr>
        <w:t xml:space="preserve"> </w:t>
      </w:r>
    </w:p>
    <w:p w14:paraId="1AD3E414" w14:textId="1CA3583E" w:rsidR="00471FD4" w:rsidRPr="00471FD4" w:rsidRDefault="00471FD4" w:rsidP="00471FD4">
      <w:pPr>
        <w:kinsoku w:val="0"/>
        <w:overflowPunct w:val="0"/>
        <w:autoSpaceDE w:val="0"/>
        <w:autoSpaceDN w:val="0"/>
        <w:spacing w:after="0" w:line="266" w:lineRule="auto"/>
        <w:jc w:val="center"/>
        <w:textAlignment w:val="baseline"/>
        <w:rPr>
          <w:rFonts w:ascii="Times New Roman" w:eastAsia="標楷體" w:hAnsi="標楷體" w:cs="Times New Roman"/>
          <w:b/>
          <w:bCs/>
          <w:kern w:val="3"/>
          <w:sz w:val="44"/>
          <w:szCs w:val="44"/>
          <w:lang w:eastAsia="zh-TW"/>
        </w:rPr>
      </w:pPr>
      <w:r w:rsidRPr="00471FD4">
        <w:rPr>
          <w:rFonts w:ascii="Times New Roman" w:eastAsia="標楷體" w:hAnsi="標楷體" w:cs="Times New Roman" w:hint="eastAsia"/>
          <w:b/>
          <w:bCs/>
          <w:kern w:val="3"/>
          <w:sz w:val="44"/>
          <w:szCs w:val="44"/>
          <w:lang w:eastAsia="zh-TW"/>
        </w:rPr>
        <w:t>玉民</w:t>
      </w:r>
      <w:proofErr w:type="gramStart"/>
      <w:r w:rsidRPr="00471FD4">
        <w:rPr>
          <w:rFonts w:ascii="Times New Roman" w:eastAsia="標楷體" w:hAnsi="標楷體" w:cs="Times New Roman" w:hint="eastAsia"/>
          <w:b/>
          <w:bCs/>
          <w:kern w:val="3"/>
          <w:sz w:val="44"/>
          <w:szCs w:val="44"/>
          <w:lang w:eastAsia="zh-TW"/>
        </w:rPr>
        <w:t>盃</w:t>
      </w:r>
      <w:proofErr w:type="gramEnd"/>
    </w:p>
    <w:p w14:paraId="19478999" w14:textId="6BBB76E7" w:rsidR="00AF098C" w:rsidRPr="00471FD4" w:rsidRDefault="00AF098C" w:rsidP="00AF098C">
      <w:pPr>
        <w:pStyle w:val="af"/>
        <w:spacing w:before="7"/>
        <w:rPr>
          <w:rFonts w:ascii="標楷體" w:eastAsia="標楷體" w:hAnsi="標楷體"/>
          <w:sz w:val="32"/>
          <w:szCs w:val="32"/>
          <w:lang w:eastAsia="zh-TW"/>
        </w:rPr>
      </w:pPr>
      <w:r w:rsidRPr="00471FD4">
        <w:rPr>
          <w:rFonts w:ascii="Times New Roman" w:eastAsia="標楷體" w:hAnsi="標楷體" w:cs="Times New Roman" w:hint="eastAsia"/>
          <w:bCs/>
          <w:spacing w:val="7"/>
          <w:sz w:val="32"/>
          <w:szCs w:val="32"/>
          <w:lang w:eastAsia="zh-TW"/>
        </w:rPr>
        <w:t>「</w:t>
      </w:r>
      <w:bookmarkStart w:id="1" w:name="_Hlk227671264"/>
      <w:r w:rsidRPr="00471FD4">
        <w:rPr>
          <w:rFonts w:ascii="Times New Roman" w:eastAsia="標楷體" w:hAnsi="Times New Roman" w:cs="Times New Roman"/>
          <w:bCs/>
          <w:spacing w:val="7"/>
          <w:sz w:val="32"/>
          <w:szCs w:val="32"/>
          <w:lang w:eastAsia="zh-TW"/>
        </w:rPr>
        <w:t>202</w:t>
      </w:r>
      <w:r w:rsidRPr="00471FD4">
        <w:rPr>
          <w:rFonts w:ascii="Times New Roman" w:eastAsia="標楷體" w:hAnsi="Times New Roman" w:cs="Times New Roman" w:hint="eastAsia"/>
          <w:bCs/>
          <w:spacing w:val="7"/>
          <w:sz w:val="32"/>
          <w:szCs w:val="32"/>
          <w:lang w:eastAsia="zh-TW"/>
        </w:rPr>
        <w:t>6</w:t>
      </w:r>
      <w:r w:rsidRPr="00471FD4">
        <w:rPr>
          <w:rFonts w:ascii="Times New Roman" w:eastAsia="標楷體" w:hAnsi="Times New Roman" w:cs="Times New Roman"/>
          <w:bCs/>
          <w:spacing w:val="7"/>
          <w:sz w:val="32"/>
          <w:szCs w:val="32"/>
          <w:lang w:eastAsia="zh-TW"/>
        </w:rPr>
        <w:t>AI</w:t>
      </w:r>
      <w:r w:rsidRPr="00471FD4">
        <w:rPr>
          <w:rFonts w:ascii="Times New Roman" w:eastAsia="標楷體" w:hAnsi="Times New Roman" w:cs="Times New Roman" w:hint="eastAsia"/>
          <w:bCs/>
          <w:spacing w:val="7"/>
          <w:sz w:val="32"/>
          <w:szCs w:val="32"/>
          <w:lang w:eastAsia="zh-TW"/>
        </w:rPr>
        <w:t>黃金蕎麥</w:t>
      </w:r>
      <w:r w:rsidRPr="00471FD4">
        <w:rPr>
          <w:rFonts w:ascii="Times New Roman" w:eastAsia="標楷體" w:hAnsi="標楷體" w:cs="Times New Roman" w:hint="eastAsia"/>
          <w:bCs/>
          <w:spacing w:val="7"/>
          <w:sz w:val="32"/>
          <w:szCs w:val="32"/>
          <w:lang w:eastAsia="zh-TW"/>
        </w:rPr>
        <w:t>全國創意飲品競賽</w:t>
      </w:r>
      <w:bookmarkEnd w:id="1"/>
      <w:r w:rsidRPr="00471FD4">
        <w:rPr>
          <w:rFonts w:ascii="Times New Roman" w:eastAsia="標楷體" w:hAnsi="標楷體" w:cs="Times New Roman" w:hint="eastAsia"/>
          <w:bCs/>
          <w:spacing w:val="7"/>
          <w:sz w:val="32"/>
          <w:szCs w:val="32"/>
          <w:lang w:eastAsia="zh-TW"/>
        </w:rPr>
        <w:t>」作品提案書</w:t>
      </w:r>
      <w:r w:rsidRPr="00471FD4">
        <w:rPr>
          <w:rFonts w:ascii="Times New Roman" w:eastAsia="標楷體" w:hAnsi="Times New Roman" w:cs="Times New Roman"/>
          <w:b/>
          <w:kern w:val="3"/>
          <w:sz w:val="32"/>
          <w:szCs w:val="32"/>
          <w:lang w:eastAsia="zh-TW"/>
        </w:rPr>
        <w:t xml:space="preserve"> </w:t>
      </w:r>
      <w:r w:rsidRPr="00471FD4">
        <w:rPr>
          <w:rFonts w:ascii="Times New Roman" w:eastAsia="標楷體" w:hAnsi="標楷體" w:cs="Times New Roman"/>
          <w:b/>
          <w:kern w:val="3"/>
          <w:sz w:val="32"/>
          <w:szCs w:val="32"/>
          <w:u w:val="single"/>
          <w:lang w:eastAsia="zh-TW"/>
        </w:rPr>
        <w:t>請以電腦打字撰寫</w:t>
      </w:r>
    </w:p>
    <w:p w14:paraId="687670D8" w14:textId="77777777" w:rsidR="00AF098C" w:rsidRPr="00C67FD2" w:rsidRDefault="00AF098C" w:rsidP="00AF098C">
      <w:pPr>
        <w:tabs>
          <w:tab w:val="left" w:pos="3969"/>
        </w:tabs>
        <w:kinsoku w:val="0"/>
        <w:overflowPunct w:val="0"/>
        <w:autoSpaceDE w:val="0"/>
        <w:autoSpaceDN w:val="0"/>
        <w:snapToGrid w:val="0"/>
        <w:spacing w:after="0" w:line="266" w:lineRule="auto"/>
        <w:jc w:val="center"/>
        <w:textAlignment w:val="baseline"/>
        <w:rPr>
          <w:rFonts w:ascii="Times New Roman" w:eastAsia="標楷體" w:hAnsi="Times New Roman" w:cs="Times New Roman"/>
          <w:b/>
          <w:kern w:val="3"/>
          <w:sz w:val="16"/>
          <w:szCs w:val="16"/>
          <w:u w:val="single"/>
          <w:lang w:eastAsia="zh-TW"/>
        </w:rPr>
      </w:pPr>
    </w:p>
    <w:tbl>
      <w:tblPr>
        <w:tblW w:w="9923" w:type="dxa"/>
        <w:tblInd w:w="-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1"/>
        <w:gridCol w:w="6492"/>
      </w:tblGrid>
      <w:tr w:rsidR="00AF098C" w:rsidRPr="00C67FD2" w14:paraId="0D830F18" w14:textId="77777777" w:rsidTr="00730659">
        <w:trPr>
          <w:trHeight w:val="745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D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40C80" w14:textId="77777777" w:rsidR="00AF098C" w:rsidRPr="00730659" w:rsidRDefault="00AF098C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8"/>
                <w:szCs w:val="28"/>
                <w:lang w:eastAsia="zh-TW"/>
              </w:rPr>
            </w:pPr>
            <w:r w:rsidRPr="00922E55">
              <w:rPr>
                <w:rFonts w:ascii="Times New Roman" w:eastAsia="標楷體" w:hAnsi="標楷體" w:cs="Times New Roman"/>
                <w:b/>
                <w:bCs/>
                <w:kern w:val="3"/>
                <w:sz w:val="28"/>
                <w:szCs w:val="28"/>
                <w:lang w:eastAsia="zh-TW"/>
              </w:rPr>
              <w:t>作品名稱</w:t>
            </w:r>
            <w:r w:rsidRPr="00922E55">
              <w:rPr>
                <w:rFonts w:ascii="Times New Roman" w:eastAsia="標楷體" w:hAnsi="Times New Roman" w:cs="Times New Roman"/>
                <w:b/>
                <w:kern w:val="3"/>
                <w:lang w:eastAsia="zh-TW"/>
              </w:rPr>
              <w:t>(</w:t>
            </w:r>
            <w:proofErr w:type="gramStart"/>
            <w:r w:rsidRPr="00922E55">
              <w:rPr>
                <w:rFonts w:ascii="Times New Roman" w:eastAsia="標楷體" w:hAnsi="標楷體" w:cs="Times New Roman"/>
                <w:b/>
                <w:kern w:val="3"/>
                <w:lang w:eastAsia="zh-TW"/>
              </w:rPr>
              <w:t>勿含學校</w:t>
            </w:r>
            <w:proofErr w:type="gramEnd"/>
            <w:r w:rsidRPr="00922E55">
              <w:rPr>
                <w:rFonts w:ascii="Times New Roman" w:eastAsia="標楷體" w:hAnsi="標楷體" w:cs="Times New Roman"/>
                <w:b/>
                <w:kern w:val="3"/>
                <w:lang w:eastAsia="zh-TW"/>
              </w:rPr>
              <w:t>名稱</w:t>
            </w:r>
            <w:r w:rsidRPr="00922E55">
              <w:rPr>
                <w:rFonts w:ascii="Times New Roman" w:eastAsia="標楷體" w:hAnsi="Times New Roman" w:cs="Times New Roman"/>
                <w:b/>
                <w:kern w:val="3"/>
                <w:lang w:eastAsia="zh-TW"/>
              </w:rPr>
              <w:t>)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051E8" w14:textId="42741A53" w:rsidR="00AF098C" w:rsidRPr="00C67FD2" w:rsidRDefault="00730659" w:rsidP="00730659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6"/>
                <w:szCs w:val="26"/>
                <w:lang w:eastAsia="zh-TW"/>
              </w:rPr>
            </w:pPr>
            <w:r w:rsidRPr="00C67FD2">
              <w:rPr>
                <w:rFonts w:ascii="Times New Roman" w:eastAsia="標楷體" w:hAnsi="Times New Roman" w:hint="eastAsia"/>
                <w:lang w:eastAsia="zh-TW"/>
              </w:rPr>
              <w:t>(</w:t>
            </w:r>
            <w:r>
              <w:rPr>
                <w:rFonts w:ascii="Times New Roman" w:eastAsia="標楷體" w:hAnsi="Times New Roman" w:hint="eastAsia"/>
                <w:lang w:eastAsia="zh-TW"/>
              </w:rPr>
              <w:t>請直接輸入文字</w:t>
            </w:r>
            <w:r w:rsidRPr="00C67FD2">
              <w:rPr>
                <w:rFonts w:ascii="Times New Roman" w:eastAsia="標楷體" w:hAnsi="Times New Roman" w:hint="eastAsia"/>
                <w:lang w:eastAsia="zh-TW"/>
              </w:rPr>
              <w:t>)</w:t>
            </w:r>
          </w:p>
        </w:tc>
      </w:tr>
      <w:tr w:rsidR="00AF098C" w:rsidRPr="00C67FD2" w14:paraId="47C6461A" w14:textId="77777777" w:rsidTr="00730659">
        <w:trPr>
          <w:trHeight w:val="5670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ED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6CF14" w14:textId="651396F5" w:rsidR="00AF098C" w:rsidRPr="00F87737" w:rsidRDefault="00F73FE7" w:rsidP="00F73FE7">
            <w:pPr>
              <w:kinsoku w:val="0"/>
              <w:overflowPunct w:val="0"/>
              <w:autoSpaceDE w:val="0"/>
              <w:spacing w:before="180" w:line="266" w:lineRule="auto"/>
              <w:jc w:val="center"/>
              <w:rPr>
                <w:rFonts w:ascii="Times New Roman" w:eastAsia="標楷體" w:hAnsi="Times New Roman"/>
                <w:b/>
                <w:bCs/>
                <w:sz w:val="28"/>
                <w:szCs w:val="28"/>
                <w:lang w:eastAsia="zh-TW"/>
              </w:rPr>
            </w:pPr>
            <w:r w:rsidRPr="00C67FD2">
              <w:rPr>
                <w:rFonts w:ascii="Times New Roman" w:eastAsia="標楷體" w:hAnsi="標楷體" w:hint="eastAsia"/>
                <w:b/>
                <w:szCs w:val="24"/>
                <w:lang w:eastAsia="zh-TW"/>
              </w:rPr>
              <w:t xml:space="preserve"> </w:t>
            </w:r>
            <w:r w:rsidRPr="00F87737">
              <w:rPr>
                <w:rFonts w:ascii="Times New Roman" w:eastAsia="標楷體" w:hAnsi="標楷體" w:hint="eastAsia"/>
                <w:b/>
                <w:bCs/>
                <w:sz w:val="28"/>
                <w:szCs w:val="28"/>
                <w:lang w:eastAsia="zh-TW"/>
              </w:rPr>
              <w:t xml:space="preserve">   </w:t>
            </w:r>
            <w:r w:rsidR="00F87737" w:rsidRPr="00F87737">
              <w:rPr>
                <w:rFonts w:ascii="Times New Roman" w:eastAsia="標楷體" w:hAnsi="標楷體" w:hint="eastAsia"/>
                <w:b/>
                <w:bCs/>
                <w:sz w:val="28"/>
                <w:szCs w:val="28"/>
                <w:lang w:eastAsia="zh-TW"/>
              </w:rPr>
              <w:t>作品照片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FD6BE" w14:textId="355CBA65" w:rsidR="00F73FE7" w:rsidRPr="00F87737" w:rsidRDefault="00F87737" w:rsidP="00F87737">
            <w:pPr>
              <w:tabs>
                <w:tab w:val="left" w:pos="3969"/>
              </w:tabs>
              <w:kinsoku w:val="0"/>
              <w:overflowPunct w:val="0"/>
              <w:autoSpaceDE w:val="0"/>
              <w:snapToGrid w:val="0"/>
              <w:spacing w:line="266" w:lineRule="auto"/>
              <w:jc w:val="center"/>
              <w:rPr>
                <w:rFonts w:ascii="Times New Roman" w:eastAsia="標楷體" w:hAnsi="Times New Roman"/>
                <w:lang w:eastAsia="zh-TW"/>
              </w:rPr>
            </w:pPr>
            <w:r w:rsidRPr="00C67FD2">
              <w:rPr>
                <w:rFonts w:ascii="Times New Roman" w:eastAsia="標楷體" w:hAnsi="標楷體"/>
                <w:b/>
                <w:sz w:val="28"/>
                <w:szCs w:val="28"/>
                <w:lang w:eastAsia="zh-TW"/>
              </w:rPr>
              <w:t>作品外觀</w:t>
            </w:r>
            <w:r w:rsidRPr="00C67FD2">
              <w:rPr>
                <w:rFonts w:ascii="Times New Roman" w:eastAsia="標楷體" w:hAnsi="標楷體"/>
                <w:szCs w:val="28"/>
                <w:shd w:val="clear" w:color="auto" w:fill="FFFFFF"/>
                <w:lang w:eastAsia="zh-TW"/>
              </w:rPr>
              <w:t>正面</w:t>
            </w:r>
            <w:r w:rsidRPr="00C67FD2">
              <w:rPr>
                <w:rFonts w:ascii="Times New Roman" w:eastAsia="標楷體" w:hAnsi="標楷體"/>
                <w:szCs w:val="28"/>
                <w:lang w:eastAsia="zh-TW"/>
              </w:rPr>
              <w:t>照</w:t>
            </w:r>
          </w:p>
          <w:p w14:paraId="6CA3176B" w14:textId="49F92A00" w:rsidR="00AF098C" w:rsidRPr="00C67FD2" w:rsidRDefault="00F73FE7" w:rsidP="003918AE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ind w:rightChars="-44" w:right="-97"/>
              <w:jc w:val="center"/>
              <w:textAlignment w:val="baseline"/>
              <w:rPr>
                <w:rFonts w:ascii="標楷體" w:eastAsia="標楷體" w:hAnsi="標楷體" w:cs="Times New Roman"/>
                <w:kern w:val="3"/>
                <w:sz w:val="26"/>
                <w:szCs w:val="26"/>
                <w:lang w:eastAsia="zh-TW"/>
              </w:rPr>
            </w:pPr>
            <w:r w:rsidRPr="00C67FD2">
              <w:rPr>
                <w:rFonts w:ascii="Times New Roman" w:eastAsia="標楷體" w:hAnsi="Times New Roman" w:hint="eastAsia"/>
                <w:lang w:eastAsia="zh-TW"/>
              </w:rPr>
              <w:t>(</w:t>
            </w:r>
            <w:r w:rsidRPr="00C67FD2">
              <w:rPr>
                <w:rFonts w:ascii="Times New Roman" w:eastAsia="標楷體" w:hAnsi="Times New Roman" w:hint="eastAsia"/>
                <w:lang w:eastAsia="zh-TW"/>
              </w:rPr>
              <w:t>請插入圖片檔案</w:t>
            </w:r>
            <w:r w:rsidRPr="00C67FD2">
              <w:rPr>
                <w:rFonts w:ascii="Times New Roman" w:eastAsia="標楷體" w:hAnsi="Times New Roman" w:hint="eastAsia"/>
                <w:lang w:eastAsia="zh-TW"/>
              </w:rPr>
              <w:t>)</w:t>
            </w:r>
          </w:p>
        </w:tc>
      </w:tr>
      <w:tr w:rsidR="00730659" w:rsidRPr="00C67FD2" w14:paraId="06ECA8E4" w14:textId="77777777" w:rsidTr="00730659">
        <w:trPr>
          <w:trHeight w:val="539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ED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D30DF" w14:textId="581049B3" w:rsidR="00730659" w:rsidRPr="00730659" w:rsidRDefault="00730659" w:rsidP="00F73FE7">
            <w:pPr>
              <w:kinsoku w:val="0"/>
              <w:overflowPunct w:val="0"/>
              <w:autoSpaceDE w:val="0"/>
              <w:spacing w:before="180" w:line="266" w:lineRule="auto"/>
              <w:jc w:val="center"/>
              <w:rPr>
                <w:rFonts w:ascii="Times New Roman" w:eastAsia="標楷體" w:hAnsi="標楷體"/>
                <w:b/>
                <w:sz w:val="28"/>
                <w:szCs w:val="28"/>
                <w:lang w:eastAsia="zh-TW"/>
              </w:rPr>
            </w:pPr>
            <w:r w:rsidRPr="00730659">
              <w:rPr>
                <w:rFonts w:ascii="Times New Roman" w:eastAsia="標楷體" w:hAnsi="標楷體" w:hint="eastAsia"/>
                <w:b/>
                <w:sz w:val="28"/>
                <w:szCs w:val="28"/>
                <w:lang w:eastAsia="zh-TW"/>
              </w:rPr>
              <w:t>作品單杯容量</w:t>
            </w:r>
            <w:r w:rsidRPr="00730659">
              <w:rPr>
                <w:rFonts w:ascii="Times New Roman" w:eastAsia="標楷體" w:hAnsi="標楷體" w:hint="eastAsia"/>
                <w:b/>
                <w:sz w:val="28"/>
                <w:szCs w:val="28"/>
                <w:lang w:eastAsia="zh-TW"/>
              </w:rPr>
              <w:t>(</w:t>
            </w:r>
            <w:r w:rsidRPr="00730659">
              <w:rPr>
                <w:rFonts w:ascii="Times New Roman" w:eastAsia="標楷體" w:hAnsi="標楷體" w:hint="eastAsia"/>
                <w:b/>
                <w:sz w:val="28"/>
                <w:szCs w:val="28"/>
                <w:lang w:eastAsia="zh-TW"/>
              </w:rPr>
              <w:t>單位</w:t>
            </w:r>
            <w:r w:rsidRPr="00730659">
              <w:rPr>
                <w:rFonts w:ascii="Times New Roman" w:eastAsia="標楷體" w:hAnsi="標楷體" w:hint="eastAsia"/>
                <w:b/>
                <w:sz w:val="28"/>
                <w:szCs w:val="28"/>
                <w:lang w:eastAsia="zh-TW"/>
              </w:rPr>
              <w:t>ml)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8B035" w14:textId="049A6F66" w:rsidR="00730659" w:rsidRPr="00C67FD2" w:rsidRDefault="00730659" w:rsidP="00F87737">
            <w:pPr>
              <w:tabs>
                <w:tab w:val="left" w:pos="3969"/>
              </w:tabs>
              <w:kinsoku w:val="0"/>
              <w:overflowPunct w:val="0"/>
              <w:autoSpaceDE w:val="0"/>
              <w:snapToGrid w:val="0"/>
              <w:spacing w:line="266" w:lineRule="auto"/>
              <w:jc w:val="center"/>
              <w:rPr>
                <w:rFonts w:ascii="Times New Roman" w:eastAsia="標楷體" w:hAnsi="標楷體"/>
                <w:b/>
                <w:sz w:val="28"/>
                <w:szCs w:val="28"/>
                <w:lang w:eastAsia="zh-TW"/>
              </w:rPr>
            </w:pPr>
            <w:r w:rsidRPr="00C67FD2">
              <w:rPr>
                <w:rFonts w:ascii="Times New Roman" w:eastAsia="標楷體" w:hAnsi="Times New Roman" w:hint="eastAsia"/>
                <w:lang w:eastAsia="zh-TW"/>
              </w:rPr>
              <w:t>(</w:t>
            </w:r>
            <w:r>
              <w:rPr>
                <w:rFonts w:ascii="Times New Roman" w:eastAsia="標楷體" w:hAnsi="Times New Roman" w:hint="eastAsia"/>
                <w:lang w:eastAsia="zh-TW"/>
              </w:rPr>
              <w:t>請直接輸入文字</w:t>
            </w:r>
            <w:r w:rsidRPr="00C67FD2">
              <w:rPr>
                <w:rFonts w:ascii="Times New Roman" w:eastAsia="標楷體" w:hAnsi="Times New Roman" w:hint="eastAsia"/>
                <w:lang w:eastAsia="zh-TW"/>
              </w:rPr>
              <w:t>)</w:t>
            </w:r>
          </w:p>
        </w:tc>
      </w:tr>
      <w:tr w:rsidR="00AF098C" w:rsidRPr="00C67FD2" w14:paraId="4046DB63" w14:textId="77777777" w:rsidTr="00922E55">
        <w:trPr>
          <w:trHeight w:val="1301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D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40A2E" w14:textId="19DDF9E0" w:rsidR="008E6114" w:rsidRPr="00BC1391" w:rsidRDefault="00AF098C" w:rsidP="003918AE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bCs/>
                <w:kern w:val="3"/>
                <w:sz w:val="24"/>
                <w:lang w:eastAsia="zh-TW"/>
              </w:rPr>
            </w:pPr>
            <w:r w:rsidRPr="00BC1391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24"/>
                <w:lang w:eastAsia="zh-TW"/>
              </w:rPr>
              <w:t>台灣黃金蕎麥品種</w:t>
            </w:r>
            <w:r w:rsidR="008E6114" w:rsidRPr="00BC1391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24"/>
                <w:lang w:eastAsia="zh-TW"/>
              </w:rPr>
              <w:t>選用</w:t>
            </w:r>
          </w:p>
          <w:p w14:paraId="130C3014" w14:textId="1D2FB79F" w:rsidR="00F73FE7" w:rsidRPr="00BC1391" w:rsidRDefault="00AF098C" w:rsidP="003918AE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bCs/>
                <w:kern w:val="3"/>
                <w:sz w:val="24"/>
                <w:lang w:eastAsia="zh-TW"/>
              </w:rPr>
            </w:pPr>
            <w:r w:rsidRPr="00BC1391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24"/>
                <w:lang w:eastAsia="zh-TW"/>
              </w:rPr>
              <w:t>及</w:t>
            </w:r>
            <w:r w:rsidR="00F87737" w:rsidRPr="00BC1391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24"/>
                <w:lang w:eastAsia="zh-TW"/>
              </w:rPr>
              <w:t>創意發想概要</w:t>
            </w:r>
            <w:r w:rsidR="00F73FE7" w:rsidRPr="00BC1391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24"/>
                <w:lang w:eastAsia="zh-TW"/>
              </w:rPr>
              <w:t xml:space="preserve"> </w:t>
            </w:r>
          </w:p>
          <w:p w14:paraId="63A59265" w14:textId="75CA35FD" w:rsidR="00AF098C" w:rsidRPr="00BC1391" w:rsidRDefault="00AF098C" w:rsidP="003918AE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bCs/>
                <w:kern w:val="3"/>
                <w:sz w:val="24"/>
                <w:lang w:eastAsia="zh-TW"/>
              </w:rPr>
            </w:pPr>
            <w:r w:rsidRPr="00BC1391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24"/>
                <w:lang w:eastAsia="zh-TW"/>
              </w:rPr>
              <w:t>(</w:t>
            </w:r>
            <w:r w:rsidR="008E6114" w:rsidRPr="00BC1391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24"/>
                <w:lang w:eastAsia="zh-TW"/>
              </w:rPr>
              <w:t>限</w:t>
            </w:r>
            <w:r w:rsidR="00BC1391" w:rsidRPr="00BC1391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24"/>
                <w:lang w:eastAsia="zh-TW"/>
              </w:rPr>
              <w:t>150-300</w:t>
            </w:r>
            <w:r w:rsidR="00BC1391" w:rsidRPr="00BC1391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24"/>
                <w:lang w:eastAsia="zh-TW"/>
              </w:rPr>
              <w:t>字</w:t>
            </w:r>
            <w:r w:rsidRPr="00BC1391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24"/>
                <w:lang w:eastAsia="zh-TW"/>
              </w:rPr>
              <w:t>)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B73D1" w14:textId="140DBF96" w:rsidR="003918AE" w:rsidRPr="00C67FD2" w:rsidRDefault="00AA5E48" w:rsidP="00730659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6"/>
                <w:szCs w:val="26"/>
                <w:lang w:eastAsia="zh-TW"/>
              </w:rPr>
            </w:pPr>
            <w:r>
              <w:rPr>
                <w:rFonts w:ascii="Times New Roman" w:eastAsia="標楷體" w:hAnsi="標楷體" w:cs="Times New Roman" w:hint="eastAsia"/>
                <w:kern w:val="3"/>
                <w:sz w:val="24"/>
                <w:lang w:eastAsia="zh-TW"/>
              </w:rPr>
              <w:t>(</w:t>
            </w:r>
            <w:r w:rsidR="00CE215F" w:rsidRPr="00C67FD2">
              <w:rPr>
                <w:rFonts w:ascii="Times New Roman" w:eastAsia="標楷體" w:hAnsi="標楷體" w:cs="Times New Roman"/>
                <w:kern w:val="3"/>
                <w:sz w:val="24"/>
                <w:lang w:eastAsia="zh-TW"/>
              </w:rPr>
              <w:t>請直接輸入文字</w:t>
            </w:r>
            <w:r>
              <w:rPr>
                <w:rFonts w:ascii="Times New Roman" w:eastAsia="標楷體" w:hAnsi="標楷體" w:cs="Times New Roman" w:hint="eastAsia"/>
                <w:kern w:val="3"/>
                <w:sz w:val="24"/>
                <w:lang w:eastAsia="zh-TW"/>
              </w:rPr>
              <w:t>)</w:t>
            </w:r>
          </w:p>
        </w:tc>
      </w:tr>
      <w:tr w:rsidR="00BC1391" w:rsidRPr="00C67FD2" w14:paraId="26954680" w14:textId="77777777" w:rsidTr="00922E55">
        <w:trPr>
          <w:trHeight w:val="1420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D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25281" w14:textId="74EB1471" w:rsidR="00BC1391" w:rsidRPr="00BC1391" w:rsidRDefault="00BC1391" w:rsidP="003918AE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bCs/>
                <w:kern w:val="3"/>
                <w:sz w:val="24"/>
                <w:lang w:eastAsia="zh-TW"/>
              </w:rPr>
            </w:pPr>
            <w:r w:rsidRPr="00BC1391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24"/>
                <w:lang w:eastAsia="zh-TW"/>
              </w:rPr>
              <w:t>調理步驟</w:t>
            </w:r>
            <w:r w:rsidR="00730659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24"/>
                <w:lang w:eastAsia="zh-TW"/>
              </w:rPr>
              <w:t>說明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18AE0" w14:textId="4F11A300" w:rsidR="00AA5E48" w:rsidRDefault="00AA5E48" w:rsidP="00AA5E48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標楷體" w:cs="Times New Roman"/>
                <w:kern w:val="3"/>
                <w:sz w:val="24"/>
                <w:lang w:eastAsia="zh-TW"/>
              </w:rPr>
            </w:pPr>
            <w:proofErr w:type="gramStart"/>
            <w:r w:rsidRPr="00C67FD2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請</w:t>
            </w:r>
            <w:r w:rsidR="00CB7A2B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TW"/>
              </w:rPr>
              <w:t>條列式</w:t>
            </w:r>
            <w:proofErr w:type="gramEnd"/>
            <w:r w:rsidR="00CB7A2B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TW"/>
              </w:rPr>
              <w:t>說明</w:t>
            </w:r>
            <w:r w:rsidRPr="00C67FD2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調製順序</w:t>
            </w:r>
          </w:p>
          <w:p w14:paraId="6B43E42B" w14:textId="099C3E38" w:rsidR="00BC1391" w:rsidRPr="00C67FD2" w:rsidRDefault="00AA5E48" w:rsidP="00AA5E48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6"/>
                <w:szCs w:val="26"/>
                <w:lang w:eastAsia="zh-TW"/>
              </w:rPr>
            </w:pPr>
            <w:r w:rsidRPr="00C67FD2">
              <w:rPr>
                <w:rFonts w:ascii="Times New Roman" w:eastAsia="標楷體" w:hAnsi="Times New Roman" w:hint="eastAsia"/>
                <w:lang w:eastAsia="zh-TW"/>
              </w:rPr>
              <w:t>(</w:t>
            </w:r>
            <w:r w:rsidR="00730659">
              <w:rPr>
                <w:rFonts w:ascii="Times New Roman" w:eastAsia="標楷體" w:hAnsi="Times New Roman" w:hint="eastAsia"/>
                <w:lang w:eastAsia="zh-TW"/>
              </w:rPr>
              <w:t>請直接輸入文字</w:t>
            </w:r>
            <w:r w:rsidRPr="00C67FD2">
              <w:rPr>
                <w:rFonts w:ascii="Times New Roman" w:eastAsia="標楷體" w:hAnsi="Times New Roman" w:hint="eastAsia"/>
                <w:lang w:eastAsia="zh-TW"/>
              </w:rPr>
              <w:t>)</w:t>
            </w:r>
          </w:p>
        </w:tc>
      </w:tr>
      <w:tr w:rsidR="00AF098C" w:rsidRPr="00C67FD2" w14:paraId="69D61D65" w14:textId="77777777" w:rsidTr="00922E55">
        <w:trPr>
          <w:trHeight w:val="1822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D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F7525" w14:textId="77777777" w:rsidR="00857FA3" w:rsidRDefault="00C23CC3" w:rsidP="00922E55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bCs/>
                <w:kern w:val="3"/>
                <w:sz w:val="24"/>
                <w:lang w:eastAsia="zh-TW"/>
              </w:rPr>
            </w:pPr>
            <w:r w:rsidRPr="00922E55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24"/>
                <w:lang w:eastAsia="zh-TW"/>
              </w:rPr>
              <w:t>每</w:t>
            </w:r>
            <w:r w:rsidRPr="00922E55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24"/>
                <w:lang w:eastAsia="zh-TW"/>
              </w:rPr>
              <w:t>500ml</w:t>
            </w:r>
            <w:r w:rsidRPr="00922E55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24"/>
                <w:lang w:eastAsia="zh-TW"/>
              </w:rPr>
              <w:t>飲品使用多少重量</w:t>
            </w:r>
          </w:p>
          <w:p w14:paraId="10C6DAA3" w14:textId="5C694F2E" w:rsidR="00AF098C" w:rsidRPr="00922E55" w:rsidRDefault="00922E55" w:rsidP="00922E55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bCs/>
                <w:kern w:val="3"/>
                <w:sz w:val="24"/>
                <w:lang w:eastAsia="zh-TW"/>
              </w:rPr>
            </w:pPr>
            <w:r w:rsidRPr="00922E55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24"/>
                <w:lang w:eastAsia="zh-TW"/>
              </w:rPr>
              <w:t>蕎</w:t>
            </w:r>
            <w:r w:rsidR="00C23CC3" w:rsidRPr="00922E55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24"/>
                <w:lang w:eastAsia="zh-TW"/>
              </w:rPr>
              <w:t>麥原料</w:t>
            </w:r>
            <w:r w:rsidR="00C23CC3" w:rsidRPr="00922E55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24"/>
                <w:lang w:eastAsia="zh-TW"/>
              </w:rPr>
              <w:t>(</w:t>
            </w:r>
            <w:r w:rsidR="00C23CC3" w:rsidRPr="00922E55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24"/>
                <w:lang w:eastAsia="zh-TW"/>
              </w:rPr>
              <w:t>粒或粉</w:t>
            </w:r>
            <w:r w:rsidR="00C23CC3" w:rsidRPr="00922E55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24"/>
                <w:lang w:eastAsia="zh-TW"/>
              </w:rPr>
              <w:t>)</w:t>
            </w:r>
          </w:p>
          <w:p w14:paraId="2C69C176" w14:textId="6513C5EF" w:rsidR="00922E55" w:rsidRPr="00922E55" w:rsidRDefault="00922E55" w:rsidP="00922E55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19"/>
                <w:szCs w:val="19"/>
                <w:lang w:eastAsia="zh-TW"/>
              </w:rPr>
            </w:pPr>
            <w:r w:rsidRPr="00922E55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19"/>
                <w:szCs w:val="19"/>
                <w:lang w:eastAsia="zh-TW"/>
              </w:rPr>
              <w:t>如有</w:t>
            </w:r>
            <w:r w:rsidRPr="00922E55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19"/>
                <w:szCs w:val="19"/>
                <w:lang w:eastAsia="zh-TW"/>
              </w:rPr>
              <w:t>2</w:t>
            </w:r>
            <w:r w:rsidRPr="00922E55">
              <w:rPr>
                <w:rFonts w:ascii="Times New Roman" w:eastAsia="標楷體" w:hAnsi="Times New Roman" w:cs="Times New Roman" w:hint="eastAsia"/>
                <w:b/>
                <w:bCs/>
                <w:kern w:val="3"/>
                <w:sz w:val="19"/>
                <w:szCs w:val="19"/>
                <w:lang w:eastAsia="zh-TW"/>
              </w:rPr>
              <w:t>種以上之蕎麥原料，需詳細列出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F8389" w14:textId="5C685CCD" w:rsidR="00AF098C" w:rsidRPr="00C67FD2" w:rsidRDefault="00922E55" w:rsidP="00922E55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6"/>
                <w:lang w:eastAsia="zh-TW"/>
              </w:rPr>
            </w:pPr>
            <w:r>
              <w:rPr>
                <w:rFonts w:ascii="Times New Roman" w:eastAsia="標楷體" w:hAnsi="標楷體" w:cs="Times New Roman" w:hint="eastAsia"/>
                <w:kern w:val="3"/>
                <w:sz w:val="24"/>
                <w:lang w:eastAsia="zh-TW"/>
              </w:rPr>
              <w:t>(</w:t>
            </w:r>
            <w:r w:rsidRPr="00C67FD2">
              <w:rPr>
                <w:rFonts w:ascii="Times New Roman" w:eastAsia="標楷體" w:hAnsi="標楷體" w:cs="Times New Roman"/>
                <w:kern w:val="3"/>
                <w:sz w:val="24"/>
                <w:lang w:eastAsia="zh-TW"/>
              </w:rPr>
              <w:t>請直接輸入文字</w:t>
            </w:r>
            <w:r>
              <w:rPr>
                <w:rFonts w:ascii="Times New Roman" w:eastAsia="標楷體" w:hAnsi="標楷體" w:cs="Times New Roman" w:hint="eastAsia"/>
                <w:kern w:val="3"/>
                <w:sz w:val="24"/>
                <w:lang w:eastAsia="zh-TW"/>
              </w:rPr>
              <w:t>)</w:t>
            </w:r>
          </w:p>
        </w:tc>
      </w:tr>
    </w:tbl>
    <w:p w14:paraId="20961858" w14:textId="2ABC8186" w:rsidR="00922E55" w:rsidRPr="0080515F" w:rsidRDefault="00922E55" w:rsidP="00922E55">
      <w:pPr>
        <w:tabs>
          <w:tab w:val="left" w:pos="6030"/>
        </w:tabs>
        <w:kinsoku w:val="0"/>
        <w:overflowPunct w:val="0"/>
        <w:autoSpaceDE w:val="0"/>
        <w:autoSpaceDN w:val="0"/>
        <w:spacing w:after="0" w:line="264" w:lineRule="auto"/>
        <w:rPr>
          <w:rFonts w:ascii="標楷體" w:eastAsia="標楷體" w:hAnsi="標楷體" w:cs="Times New Roman"/>
          <w:kern w:val="3"/>
          <w:bdr w:val="single" w:sz="4" w:space="0" w:color="auto" w:frame="1"/>
          <w:lang w:eastAsia="zh-TW"/>
        </w:rPr>
      </w:pPr>
      <w:proofErr w:type="gramStart"/>
      <w:r w:rsidRPr="0080515F">
        <w:rPr>
          <w:rFonts w:ascii="標楷體" w:eastAsia="標楷體" w:hAnsi="標楷體" w:cs="Times New Roman" w:hint="eastAsia"/>
          <w:kern w:val="3"/>
          <w:lang w:eastAsia="zh-TW"/>
        </w:rPr>
        <w:t>註</w:t>
      </w:r>
      <w:proofErr w:type="gramEnd"/>
      <w:r w:rsidRPr="0080515F">
        <w:rPr>
          <w:rFonts w:ascii="標楷體" w:eastAsia="標楷體" w:hAnsi="標楷體" w:cs="Times New Roman" w:hint="eastAsia"/>
          <w:kern w:val="3"/>
          <w:lang w:eastAsia="zh-TW"/>
        </w:rPr>
        <w:t>:</w:t>
      </w:r>
      <w:proofErr w:type="gramStart"/>
      <w:r w:rsidRPr="0080515F">
        <w:rPr>
          <w:rFonts w:ascii="標楷體" w:eastAsia="標楷體" w:hAnsi="標楷體" w:cs="Times New Roman" w:hint="eastAsia"/>
          <w:kern w:val="3"/>
          <w:lang w:eastAsia="zh-TW"/>
        </w:rPr>
        <w:t>檔名請存為</w:t>
      </w:r>
      <w:proofErr w:type="gramEnd"/>
      <w:r w:rsidRPr="0080515F">
        <w:rPr>
          <w:rFonts w:ascii="標楷體" w:eastAsia="標楷體" w:hAnsi="標楷體" w:cs="Times New Roman" w:hint="eastAsia"/>
          <w:kern w:val="3"/>
          <w:lang w:eastAsia="zh-TW"/>
        </w:rPr>
        <w:t>:</w:t>
      </w:r>
      <w:r w:rsidRPr="0080515F">
        <w:rPr>
          <w:rFonts w:ascii="Times New Roman" w:eastAsia="標楷體" w:hAnsi="Times New Roman" w:cs="Times New Roman"/>
          <w:lang w:eastAsia="zh-TW"/>
        </w:rPr>
        <w:t xml:space="preserve"> </w:t>
      </w:r>
      <w:r w:rsidRPr="0080515F">
        <w:rPr>
          <w:rFonts w:ascii="Times New Roman" w:eastAsia="標楷體" w:hAnsi="Times New Roman" w:cs="Times New Roman"/>
          <w:lang w:eastAsia="zh-TW"/>
        </w:rPr>
        <w:t>學校名稱</w:t>
      </w:r>
      <w:r w:rsidRPr="0080515F">
        <w:rPr>
          <w:rFonts w:ascii="Times New Roman" w:eastAsia="標楷體" w:hAnsi="Times New Roman" w:cs="Times New Roman"/>
          <w:lang w:eastAsia="zh-TW"/>
        </w:rPr>
        <w:t>_</w:t>
      </w:r>
      <w:r w:rsidRPr="0080515F">
        <w:rPr>
          <w:rFonts w:ascii="Times New Roman" w:eastAsia="標楷體" w:hAnsi="Times New Roman" w:cs="Times New Roman"/>
          <w:lang w:eastAsia="zh-TW"/>
        </w:rPr>
        <w:t>作品名稱</w:t>
      </w:r>
      <w:r w:rsidRPr="0080515F">
        <w:rPr>
          <w:rFonts w:ascii="Times New Roman" w:eastAsia="標楷體" w:hAnsi="Times New Roman" w:cs="Times New Roman"/>
          <w:lang w:eastAsia="zh-TW"/>
        </w:rPr>
        <w:t>_</w:t>
      </w:r>
      <w:r w:rsidRPr="0080515F">
        <w:rPr>
          <w:rFonts w:ascii="Times New Roman" w:eastAsia="標楷體" w:hAnsi="Times New Roman" w:cs="Times New Roman" w:hint="eastAsia"/>
          <w:lang w:eastAsia="zh-TW"/>
        </w:rPr>
        <w:t>作品提案書</w:t>
      </w:r>
    </w:p>
    <w:p w14:paraId="74B32298" w14:textId="2BFFA4F6" w:rsidR="00031771" w:rsidRDefault="00031771" w:rsidP="00031771">
      <w:pPr>
        <w:kinsoku w:val="0"/>
        <w:overflowPunct w:val="0"/>
        <w:autoSpaceDE w:val="0"/>
        <w:autoSpaceDN w:val="0"/>
        <w:spacing w:after="0" w:line="266" w:lineRule="auto"/>
        <w:textAlignment w:val="baseline"/>
        <w:rPr>
          <w:rFonts w:ascii="Times New Roman" w:eastAsia="標楷體" w:hAnsi="標楷體" w:cs="Times New Roman"/>
          <w:b/>
          <w:bCs/>
          <w:kern w:val="3"/>
          <w:sz w:val="44"/>
          <w:szCs w:val="44"/>
          <w:lang w:eastAsia="zh-TW"/>
        </w:rPr>
      </w:pPr>
      <w:bookmarkStart w:id="2" w:name="_Hlk227763762"/>
      <w:bookmarkEnd w:id="0"/>
      <w:r w:rsidRPr="00C67FD2">
        <w:rPr>
          <w:rFonts w:ascii="Times New Roman" w:eastAsia="標楷體" w:hAnsi="標楷體" w:cs="Times New Roman" w:hint="eastAsia"/>
          <w:kern w:val="3"/>
          <w:sz w:val="24"/>
          <w:szCs w:val="24"/>
          <w:bdr w:val="single" w:sz="4" w:space="0" w:color="auto" w:frame="1"/>
          <w:lang w:eastAsia="zh-TW"/>
        </w:rPr>
        <w:lastRenderedPageBreak/>
        <w:t>附件</w:t>
      </w:r>
      <w:r w:rsidR="00D0607D">
        <w:rPr>
          <w:rFonts w:ascii="Times New Roman" w:eastAsia="標楷體" w:hAnsi="標楷體" w:cs="Times New Roman" w:hint="eastAsia"/>
          <w:kern w:val="3"/>
          <w:sz w:val="24"/>
          <w:szCs w:val="24"/>
          <w:bdr w:val="single" w:sz="4" w:space="0" w:color="auto" w:frame="1"/>
          <w:lang w:eastAsia="zh-TW"/>
        </w:rPr>
        <w:t>1</w:t>
      </w:r>
    </w:p>
    <w:p w14:paraId="0DBDFA98" w14:textId="110129F4" w:rsidR="00031771" w:rsidRPr="00471FD4" w:rsidRDefault="00031771" w:rsidP="00031771">
      <w:pPr>
        <w:kinsoku w:val="0"/>
        <w:overflowPunct w:val="0"/>
        <w:autoSpaceDE w:val="0"/>
        <w:autoSpaceDN w:val="0"/>
        <w:spacing w:after="0" w:line="266" w:lineRule="auto"/>
        <w:jc w:val="center"/>
        <w:textAlignment w:val="baseline"/>
        <w:rPr>
          <w:rFonts w:ascii="Times New Roman" w:eastAsia="標楷體" w:hAnsi="標楷體" w:cs="Times New Roman"/>
          <w:b/>
          <w:bCs/>
          <w:kern w:val="3"/>
          <w:sz w:val="44"/>
          <w:szCs w:val="44"/>
          <w:lang w:eastAsia="zh-TW"/>
        </w:rPr>
      </w:pPr>
      <w:r w:rsidRPr="00471FD4">
        <w:rPr>
          <w:rFonts w:ascii="Times New Roman" w:eastAsia="標楷體" w:hAnsi="標楷體" w:cs="Times New Roman" w:hint="eastAsia"/>
          <w:b/>
          <w:bCs/>
          <w:kern w:val="3"/>
          <w:sz w:val="44"/>
          <w:szCs w:val="44"/>
          <w:lang w:eastAsia="zh-TW"/>
        </w:rPr>
        <w:t>玉民</w:t>
      </w:r>
      <w:proofErr w:type="gramStart"/>
      <w:r w:rsidRPr="00471FD4">
        <w:rPr>
          <w:rFonts w:ascii="Times New Roman" w:eastAsia="標楷體" w:hAnsi="標楷體" w:cs="Times New Roman" w:hint="eastAsia"/>
          <w:b/>
          <w:bCs/>
          <w:kern w:val="3"/>
          <w:sz w:val="44"/>
          <w:szCs w:val="44"/>
          <w:lang w:eastAsia="zh-TW"/>
        </w:rPr>
        <w:t>盃</w:t>
      </w:r>
      <w:proofErr w:type="gramEnd"/>
    </w:p>
    <w:p w14:paraId="236BB657" w14:textId="63BE0361" w:rsidR="00031771" w:rsidRDefault="00031771" w:rsidP="00031771">
      <w:pPr>
        <w:pStyle w:val="af"/>
        <w:spacing w:before="7"/>
        <w:rPr>
          <w:rFonts w:ascii="Times New Roman" w:eastAsia="標楷體" w:hAnsi="標楷體" w:cs="Times New Roman"/>
          <w:b/>
          <w:kern w:val="3"/>
          <w:sz w:val="24"/>
          <w:szCs w:val="24"/>
          <w:u w:val="single"/>
          <w:lang w:eastAsia="zh-TW"/>
        </w:rPr>
      </w:pPr>
      <w:r w:rsidRPr="00471FD4">
        <w:rPr>
          <w:rFonts w:ascii="Times New Roman" w:eastAsia="標楷體" w:hAnsi="標楷體" w:cs="Times New Roman" w:hint="eastAsia"/>
          <w:bCs/>
          <w:spacing w:val="7"/>
          <w:sz w:val="32"/>
          <w:szCs w:val="32"/>
          <w:lang w:eastAsia="zh-TW"/>
        </w:rPr>
        <w:t>「</w:t>
      </w:r>
      <w:r w:rsidRPr="00471FD4">
        <w:rPr>
          <w:rFonts w:ascii="Times New Roman" w:eastAsia="標楷體" w:hAnsi="Times New Roman" w:cs="Times New Roman"/>
          <w:bCs/>
          <w:spacing w:val="7"/>
          <w:sz w:val="32"/>
          <w:szCs w:val="32"/>
          <w:lang w:eastAsia="zh-TW"/>
        </w:rPr>
        <w:t>202</w:t>
      </w:r>
      <w:r w:rsidRPr="00471FD4">
        <w:rPr>
          <w:rFonts w:ascii="Times New Roman" w:eastAsia="標楷體" w:hAnsi="Times New Roman" w:cs="Times New Roman" w:hint="eastAsia"/>
          <w:bCs/>
          <w:spacing w:val="7"/>
          <w:sz w:val="32"/>
          <w:szCs w:val="32"/>
          <w:lang w:eastAsia="zh-TW"/>
        </w:rPr>
        <w:t>6</w:t>
      </w:r>
      <w:r w:rsidRPr="00471FD4">
        <w:rPr>
          <w:rFonts w:ascii="Times New Roman" w:eastAsia="標楷體" w:hAnsi="Times New Roman" w:cs="Times New Roman"/>
          <w:bCs/>
          <w:spacing w:val="7"/>
          <w:sz w:val="32"/>
          <w:szCs w:val="32"/>
          <w:lang w:eastAsia="zh-TW"/>
        </w:rPr>
        <w:t>AI</w:t>
      </w:r>
      <w:r w:rsidRPr="00471FD4">
        <w:rPr>
          <w:rFonts w:ascii="Times New Roman" w:eastAsia="標楷體" w:hAnsi="Times New Roman" w:cs="Times New Roman" w:hint="eastAsia"/>
          <w:bCs/>
          <w:spacing w:val="7"/>
          <w:sz w:val="32"/>
          <w:szCs w:val="32"/>
          <w:lang w:eastAsia="zh-TW"/>
        </w:rPr>
        <w:t>黃金蕎麥</w:t>
      </w:r>
      <w:r w:rsidRPr="00471FD4">
        <w:rPr>
          <w:rFonts w:ascii="Times New Roman" w:eastAsia="標楷體" w:hAnsi="標楷體" w:cs="Times New Roman" w:hint="eastAsia"/>
          <w:bCs/>
          <w:spacing w:val="7"/>
          <w:sz w:val="32"/>
          <w:szCs w:val="32"/>
          <w:lang w:eastAsia="zh-TW"/>
        </w:rPr>
        <w:t>全國創意飲品競賽」作品提案書</w:t>
      </w:r>
      <w:r w:rsidRPr="00471FD4">
        <w:rPr>
          <w:rFonts w:ascii="Times New Roman" w:eastAsia="標楷體" w:hAnsi="Times New Roman" w:cs="Times New Roman"/>
          <w:b/>
          <w:kern w:val="3"/>
          <w:sz w:val="32"/>
          <w:szCs w:val="32"/>
          <w:lang w:eastAsia="zh-TW"/>
        </w:rPr>
        <w:t xml:space="preserve"> </w:t>
      </w:r>
      <w:r w:rsidRPr="00471FD4">
        <w:rPr>
          <w:rFonts w:ascii="Times New Roman" w:eastAsia="標楷體" w:hAnsi="標楷體" w:cs="Times New Roman"/>
          <w:b/>
          <w:kern w:val="3"/>
          <w:sz w:val="32"/>
          <w:szCs w:val="32"/>
          <w:u w:val="single"/>
          <w:lang w:eastAsia="zh-TW"/>
        </w:rPr>
        <w:t>請以電腦打字撰寫</w:t>
      </w:r>
    </w:p>
    <w:p w14:paraId="7E4DA710" w14:textId="77777777" w:rsidR="00031771" w:rsidRPr="00031771" w:rsidRDefault="00031771" w:rsidP="00031771">
      <w:pPr>
        <w:pStyle w:val="af"/>
        <w:spacing w:before="7"/>
        <w:rPr>
          <w:rFonts w:ascii="Times New Roman" w:eastAsia="標楷體" w:hAnsi="標楷體" w:cs="Times New Roman"/>
          <w:b/>
          <w:kern w:val="3"/>
          <w:sz w:val="24"/>
          <w:szCs w:val="24"/>
          <w:u w:val="single"/>
          <w:lang w:eastAsia="zh-TW"/>
        </w:rPr>
      </w:pPr>
    </w:p>
    <w:tbl>
      <w:tblPr>
        <w:tblW w:w="1001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4"/>
        <w:gridCol w:w="2173"/>
        <w:gridCol w:w="2268"/>
        <w:gridCol w:w="2788"/>
      </w:tblGrid>
      <w:tr w:rsidR="00AF098C" w:rsidRPr="00C67FD2" w14:paraId="7A748F2B" w14:textId="77777777" w:rsidTr="00031771">
        <w:trPr>
          <w:trHeight w:val="493"/>
          <w:jc w:val="center"/>
        </w:trPr>
        <w:tc>
          <w:tcPr>
            <w:tcW w:w="10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D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A0BCB7" w14:textId="32BEC86D" w:rsidR="00AF098C" w:rsidRPr="00031771" w:rsidRDefault="00AF098C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32"/>
                <w:szCs w:val="32"/>
                <w:lang w:eastAsia="zh-TW"/>
              </w:rPr>
            </w:pPr>
            <w:r w:rsidRPr="00031771">
              <w:rPr>
                <w:rFonts w:ascii="Times New Roman" w:eastAsia="標楷體" w:hAnsi="Times New Roman" w:cs="Times New Roman"/>
                <w:b/>
                <w:kern w:val="3"/>
                <w:sz w:val="32"/>
                <w:szCs w:val="32"/>
                <w:lang w:eastAsia="zh-TW"/>
              </w:rPr>
              <w:t>10</w:t>
            </w:r>
            <w:r w:rsidR="00922E55" w:rsidRPr="00031771">
              <w:rPr>
                <w:rFonts w:ascii="Times New Roman" w:eastAsia="標楷體" w:hAnsi="Times New Roman" w:cs="Times New Roman" w:hint="eastAsia"/>
                <w:b/>
                <w:kern w:val="3"/>
                <w:sz w:val="32"/>
                <w:szCs w:val="32"/>
                <w:lang w:eastAsia="zh-TW"/>
              </w:rPr>
              <w:t>杯量</w:t>
            </w:r>
            <w:r w:rsidRPr="00031771">
              <w:rPr>
                <w:rFonts w:ascii="Times New Roman" w:eastAsia="標楷體" w:hAnsi="標楷體" w:cs="Times New Roman"/>
                <w:b/>
                <w:kern w:val="3"/>
                <w:sz w:val="32"/>
                <w:szCs w:val="32"/>
                <w:lang w:eastAsia="zh-TW"/>
              </w:rPr>
              <w:t>食譜及成本計算</w:t>
            </w:r>
          </w:p>
        </w:tc>
      </w:tr>
      <w:tr w:rsidR="00031771" w:rsidRPr="00C67FD2" w14:paraId="510D0282" w14:textId="77777777" w:rsidTr="0080515F">
        <w:trPr>
          <w:trHeight w:val="1124"/>
          <w:jc w:val="center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D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A56AE4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lang w:eastAsia="zh-TW"/>
              </w:rPr>
            </w:pPr>
            <w:r w:rsidRPr="00C67FD2">
              <w:rPr>
                <w:rFonts w:ascii="Times New Roman" w:eastAsia="標楷體" w:hAnsi="標楷體" w:cs="Times New Roman"/>
                <w:b/>
                <w:spacing w:val="160"/>
                <w:sz w:val="24"/>
                <w:szCs w:val="24"/>
                <w:lang w:eastAsia="zh-TW"/>
              </w:rPr>
              <w:t>食材名</w:t>
            </w:r>
            <w:r w:rsidRPr="00C67FD2">
              <w:rPr>
                <w:rFonts w:ascii="Times New Roman" w:eastAsia="標楷體" w:hAnsi="標楷體" w:cs="Times New Roman"/>
                <w:b/>
                <w:sz w:val="24"/>
                <w:szCs w:val="24"/>
                <w:lang w:eastAsia="zh-TW"/>
              </w:rPr>
              <w:t>稱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D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D4FEB0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lang w:eastAsia="zh-TW"/>
              </w:rPr>
            </w:pPr>
            <w:r w:rsidRPr="00C67FD2">
              <w:rPr>
                <w:rFonts w:ascii="Times New Roman" w:eastAsia="標楷體" w:hAnsi="標楷體" w:cs="Times New Roman"/>
                <w:b/>
                <w:spacing w:val="160"/>
                <w:sz w:val="24"/>
                <w:szCs w:val="24"/>
                <w:lang w:eastAsia="zh-TW"/>
              </w:rPr>
              <w:t>食材單</w:t>
            </w:r>
            <w:r w:rsidRPr="00C67FD2">
              <w:rPr>
                <w:rFonts w:ascii="Times New Roman" w:eastAsia="標楷體" w:hAnsi="標楷體" w:cs="Times New Roman"/>
                <w:b/>
                <w:sz w:val="24"/>
                <w:szCs w:val="24"/>
                <w:lang w:eastAsia="zh-TW"/>
              </w:rPr>
              <w:t>價</w:t>
            </w:r>
          </w:p>
          <w:p w14:paraId="0D3B6C26" w14:textId="35CD9D30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lang w:eastAsia="zh-TW"/>
              </w:rPr>
            </w:pPr>
            <w:r w:rsidRPr="00C67FD2"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  <w:t>(</w:t>
            </w:r>
            <w:r w:rsidRPr="00C67FD2">
              <w:rPr>
                <w:rFonts w:ascii="Times New Roman" w:eastAsia="標楷體" w:hAnsi="標楷體" w:cs="Times New Roman"/>
                <w:kern w:val="3"/>
                <w:sz w:val="24"/>
                <w:szCs w:val="24"/>
                <w:lang w:eastAsia="zh-TW"/>
              </w:rPr>
              <w:t>元</w:t>
            </w:r>
            <w:r w:rsidRPr="00C67FD2"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  <w:t>/</w:t>
            </w:r>
            <w:r w:rsidRPr="00C67FD2">
              <w:rPr>
                <w:rFonts w:ascii="Times New Roman" w:eastAsia="標楷體" w:hAnsi="Times New Roman" w:cs="Times New Roman" w:hint="eastAsia"/>
                <w:kern w:val="3"/>
                <w:sz w:val="24"/>
                <w:szCs w:val="24"/>
                <w:lang w:eastAsia="zh-TW"/>
              </w:rPr>
              <w:t>公斤</w:t>
            </w:r>
            <w:r w:rsidRPr="00C67FD2"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D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4A6BC5" w14:textId="0E70E21B" w:rsidR="00031771" w:rsidRPr="00C67FD2" w:rsidRDefault="00031771" w:rsidP="00031771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lang w:eastAsia="zh-TW"/>
              </w:rPr>
            </w:pPr>
            <w:r>
              <w:rPr>
                <w:rFonts w:ascii="Times New Roman" w:eastAsia="標楷體" w:hAnsi="標楷體" w:cs="Times New Roman" w:hint="eastAsia"/>
                <w:b/>
                <w:spacing w:val="160"/>
                <w:sz w:val="24"/>
                <w:szCs w:val="24"/>
                <w:lang w:eastAsia="zh-TW"/>
              </w:rPr>
              <w:t>10</w:t>
            </w:r>
            <w:r>
              <w:rPr>
                <w:rFonts w:ascii="Times New Roman" w:eastAsia="標楷體" w:hAnsi="標楷體" w:cs="Times New Roman" w:hint="eastAsia"/>
                <w:b/>
                <w:spacing w:val="160"/>
                <w:sz w:val="24"/>
                <w:szCs w:val="24"/>
                <w:lang w:eastAsia="zh-TW"/>
              </w:rPr>
              <w:t>杯使用量</w:t>
            </w:r>
            <w:r>
              <w:rPr>
                <w:rFonts w:ascii="Times New Roman" w:eastAsia="標楷體" w:hAnsi="標楷體" w:cs="Times New Roman" w:hint="eastAsia"/>
                <w:b/>
                <w:spacing w:val="160"/>
                <w:sz w:val="24"/>
                <w:szCs w:val="24"/>
                <w:lang w:eastAsia="zh-TW"/>
              </w:rPr>
              <w:t xml:space="preserve"> </w:t>
            </w:r>
            <w:r w:rsidRPr="00C67FD2"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  <w:t>(</w:t>
            </w:r>
            <w:r>
              <w:rPr>
                <w:rFonts w:ascii="Times New Roman" w:eastAsia="標楷體" w:hAnsi="Times New Roman" w:cs="Times New Roman" w:hint="eastAsia"/>
                <w:kern w:val="3"/>
                <w:sz w:val="24"/>
                <w:szCs w:val="24"/>
                <w:lang w:eastAsia="zh-TW"/>
              </w:rPr>
              <w:t>公克</w:t>
            </w:r>
            <w:r w:rsidRPr="00C67FD2"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  <w:t>/</w:t>
            </w:r>
            <w:proofErr w:type="gramStart"/>
            <w:r>
              <w:rPr>
                <w:rFonts w:ascii="Times New Roman" w:eastAsia="標楷體" w:hAnsi="Times New Roman" w:cs="Times New Roman" w:hint="eastAsia"/>
                <w:kern w:val="3"/>
                <w:sz w:val="24"/>
                <w:szCs w:val="24"/>
                <w:lang w:eastAsia="zh-TW"/>
              </w:rPr>
              <w:t>毫升</w:t>
            </w:r>
            <w:r w:rsidRPr="00C67FD2"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  <w:t>)</w:t>
            </w:r>
            <w:proofErr w:type="gramEnd"/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D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D1AB1D" w14:textId="3AC7CD0F" w:rsidR="00031771" w:rsidRPr="00C67FD2" w:rsidRDefault="00031771" w:rsidP="00031771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lang w:eastAsia="zh-TW"/>
              </w:rPr>
            </w:pPr>
            <w:r w:rsidRPr="00C67FD2">
              <w:rPr>
                <w:rFonts w:ascii="Times New Roman" w:eastAsia="標楷體" w:hAnsi="標楷體" w:cs="Times New Roman"/>
                <w:b/>
                <w:spacing w:val="160"/>
                <w:sz w:val="24"/>
                <w:szCs w:val="24"/>
                <w:lang w:eastAsia="zh-TW"/>
              </w:rPr>
              <w:t>食材</w:t>
            </w:r>
            <w:r>
              <w:rPr>
                <w:rFonts w:ascii="Times New Roman" w:eastAsia="標楷體" w:hAnsi="標楷體" w:cs="Times New Roman" w:hint="eastAsia"/>
                <w:b/>
                <w:spacing w:val="160"/>
                <w:sz w:val="24"/>
                <w:szCs w:val="24"/>
                <w:lang w:eastAsia="zh-TW"/>
              </w:rPr>
              <w:t>總</w:t>
            </w:r>
            <w:r w:rsidRPr="00C67FD2">
              <w:rPr>
                <w:rFonts w:ascii="Times New Roman" w:eastAsia="標楷體" w:hAnsi="標楷體" w:cs="Times New Roman"/>
                <w:b/>
                <w:sz w:val="24"/>
                <w:szCs w:val="24"/>
                <w:lang w:eastAsia="zh-TW"/>
              </w:rPr>
              <w:t>價</w:t>
            </w:r>
          </w:p>
          <w:p w14:paraId="16E101C1" w14:textId="0C15B7A4" w:rsidR="00031771" w:rsidRPr="00C67FD2" w:rsidRDefault="00031771" w:rsidP="00031771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標楷體" w:cs="Times New Roman"/>
                <w:kern w:val="3"/>
                <w:sz w:val="24"/>
                <w:szCs w:val="24"/>
                <w:lang w:eastAsia="zh-TW"/>
              </w:rPr>
            </w:pPr>
            <w:r w:rsidRPr="00C67FD2"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  <w:t>(</w:t>
            </w:r>
            <w:r w:rsidRPr="00C67FD2">
              <w:rPr>
                <w:rFonts w:ascii="Times New Roman" w:eastAsia="標楷體" w:hAnsi="標楷體" w:cs="Times New Roman"/>
                <w:kern w:val="3"/>
                <w:sz w:val="24"/>
                <w:szCs w:val="24"/>
                <w:lang w:eastAsia="zh-TW"/>
              </w:rPr>
              <w:t>食材單價</w:t>
            </w:r>
            <w:r w:rsidRPr="00C67FD2"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  <w:t>×</w:t>
            </w:r>
            <w:r w:rsidRPr="00C67FD2">
              <w:rPr>
                <w:rFonts w:ascii="Times New Roman" w:eastAsia="標楷體" w:hAnsi="標楷體" w:cs="Times New Roman"/>
                <w:kern w:val="3"/>
                <w:sz w:val="24"/>
                <w:szCs w:val="24"/>
                <w:lang w:eastAsia="zh-TW"/>
              </w:rPr>
              <w:t>使用量</w:t>
            </w:r>
            <w:r w:rsidRPr="00C67FD2">
              <w:rPr>
                <w:rFonts w:ascii="Times New Roman" w:eastAsia="標楷體" w:hAnsi="標楷體" w:cs="Times New Roman" w:hint="eastAsia"/>
                <w:kern w:val="3"/>
                <w:sz w:val="24"/>
                <w:szCs w:val="24"/>
                <w:lang w:eastAsia="zh-TW"/>
              </w:rPr>
              <w:t>÷</w:t>
            </w:r>
            <w:r w:rsidRPr="00C67FD2">
              <w:rPr>
                <w:rFonts w:ascii="Times New Roman" w:eastAsia="標楷體" w:hAnsi="標楷體" w:cs="Times New Roman" w:hint="eastAsia"/>
                <w:kern w:val="3"/>
                <w:sz w:val="24"/>
                <w:szCs w:val="24"/>
                <w:lang w:eastAsia="zh-TW"/>
              </w:rPr>
              <w:t>1,000)</w:t>
            </w:r>
          </w:p>
        </w:tc>
      </w:tr>
      <w:tr w:rsidR="00031771" w:rsidRPr="00C67FD2" w14:paraId="1B731916" w14:textId="77777777" w:rsidTr="0080515F">
        <w:trPr>
          <w:trHeight w:val="397"/>
          <w:jc w:val="center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26144F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C5E291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91BD34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143647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</w:tr>
      <w:tr w:rsidR="00031771" w:rsidRPr="00C67FD2" w14:paraId="7CA4A219" w14:textId="77777777" w:rsidTr="0080515F">
        <w:trPr>
          <w:trHeight w:val="397"/>
          <w:jc w:val="center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962BEC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66AEDF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4F7169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BEAAA1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</w:tr>
      <w:tr w:rsidR="00031771" w:rsidRPr="00C67FD2" w14:paraId="3232F664" w14:textId="77777777" w:rsidTr="0080515F">
        <w:trPr>
          <w:trHeight w:val="397"/>
          <w:jc w:val="center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EBA173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6CE246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316821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748585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</w:tr>
      <w:tr w:rsidR="00031771" w:rsidRPr="00C67FD2" w14:paraId="736CB57B" w14:textId="77777777" w:rsidTr="0080515F">
        <w:trPr>
          <w:trHeight w:val="397"/>
          <w:jc w:val="center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232135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7A9B4C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A49524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FA5A72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</w:tr>
      <w:tr w:rsidR="00031771" w:rsidRPr="00C67FD2" w14:paraId="171B414D" w14:textId="77777777" w:rsidTr="0080515F">
        <w:trPr>
          <w:trHeight w:val="397"/>
          <w:jc w:val="center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7B295E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56C09D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284164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618AEB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</w:tr>
      <w:tr w:rsidR="00031771" w:rsidRPr="00C67FD2" w14:paraId="55C84876" w14:textId="77777777" w:rsidTr="0080515F">
        <w:trPr>
          <w:trHeight w:val="397"/>
          <w:jc w:val="center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A4D80E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8ABBAB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4E515B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93FFC6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</w:tr>
      <w:tr w:rsidR="00031771" w:rsidRPr="00C67FD2" w14:paraId="3CCD24EE" w14:textId="77777777" w:rsidTr="0080515F">
        <w:trPr>
          <w:trHeight w:val="397"/>
          <w:jc w:val="center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90C8AE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F44927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A717D7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4A4F34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</w:tr>
      <w:tr w:rsidR="00031771" w:rsidRPr="00C67FD2" w14:paraId="125AA0CA" w14:textId="77777777" w:rsidTr="0080515F">
        <w:trPr>
          <w:trHeight w:val="397"/>
          <w:jc w:val="center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0E8A4A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BEA0C7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2AC730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284E8F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</w:tr>
      <w:tr w:rsidR="00031771" w:rsidRPr="00C67FD2" w14:paraId="44109727" w14:textId="77777777" w:rsidTr="0080515F">
        <w:trPr>
          <w:trHeight w:val="397"/>
          <w:jc w:val="center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D71AE2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A2A8A9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2D0D60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66D545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</w:tr>
      <w:tr w:rsidR="00031771" w:rsidRPr="00C67FD2" w14:paraId="1D3252B7" w14:textId="77777777" w:rsidTr="0080515F">
        <w:trPr>
          <w:trHeight w:val="397"/>
          <w:jc w:val="center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8379E6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934354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8AA8F0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7FB43C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</w:tr>
      <w:tr w:rsidR="00031771" w:rsidRPr="00C67FD2" w14:paraId="133BBDA5" w14:textId="77777777" w:rsidTr="0080515F">
        <w:trPr>
          <w:trHeight w:val="397"/>
          <w:jc w:val="center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9C0621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2FA620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0501A0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1C3575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</w:tr>
      <w:tr w:rsidR="0080515F" w:rsidRPr="00C67FD2" w14:paraId="64AE8791" w14:textId="77777777" w:rsidTr="0080515F">
        <w:trPr>
          <w:trHeight w:val="397"/>
          <w:jc w:val="center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E96BEC" w14:textId="77777777" w:rsidR="0080515F" w:rsidRPr="00C67FD2" w:rsidRDefault="0080515F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DDE86A" w14:textId="77777777" w:rsidR="0080515F" w:rsidRPr="00C67FD2" w:rsidRDefault="0080515F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2A26BE" w14:textId="77777777" w:rsidR="0080515F" w:rsidRPr="00C67FD2" w:rsidRDefault="0080515F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1D00A5" w14:textId="77777777" w:rsidR="0080515F" w:rsidRPr="00C67FD2" w:rsidRDefault="0080515F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</w:tr>
      <w:tr w:rsidR="0080515F" w:rsidRPr="00C67FD2" w14:paraId="68550B69" w14:textId="77777777" w:rsidTr="0080515F">
        <w:trPr>
          <w:trHeight w:val="397"/>
          <w:jc w:val="center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93A669" w14:textId="77777777" w:rsidR="0080515F" w:rsidRPr="00C67FD2" w:rsidRDefault="0080515F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63D0BA" w14:textId="77777777" w:rsidR="0080515F" w:rsidRPr="00C67FD2" w:rsidRDefault="0080515F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4B4D75" w14:textId="77777777" w:rsidR="0080515F" w:rsidRPr="00C67FD2" w:rsidRDefault="0080515F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E74BD4" w14:textId="77777777" w:rsidR="0080515F" w:rsidRPr="00C67FD2" w:rsidRDefault="0080515F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</w:tr>
      <w:tr w:rsidR="0080515F" w:rsidRPr="00C67FD2" w14:paraId="1AAAACE6" w14:textId="77777777" w:rsidTr="0080515F">
        <w:trPr>
          <w:trHeight w:val="397"/>
          <w:jc w:val="center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FF5FD6" w14:textId="77777777" w:rsidR="0080515F" w:rsidRPr="00C67FD2" w:rsidRDefault="0080515F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0C68D0" w14:textId="77777777" w:rsidR="0080515F" w:rsidRPr="00C67FD2" w:rsidRDefault="0080515F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1DC5C3" w14:textId="77777777" w:rsidR="0080515F" w:rsidRPr="00C67FD2" w:rsidRDefault="0080515F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388748" w14:textId="77777777" w:rsidR="0080515F" w:rsidRPr="00C67FD2" w:rsidRDefault="0080515F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</w:tr>
      <w:tr w:rsidR="0080515F" w:rsidRPr="00C67FD2" w14:paraId="2633EB3D" w14:textId="77777777" w:rsidTr="0080515F">
        <w:trPr>
          <w:trHeight w:val="397"/>
          <w:jc w:val="center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A39DAD" w14:textId="77777777" w:rsidR="0080515F" w:rsidRPr="00C67FD2" w:rsidRDefault="0080515F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E4CA38" w14:textId="77777777" w:rsidR="0080515F" w:rsidRPr="00C67FD2" w:rsidRDefault="0080515F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2E8E0E" w14:textId="77777777" w:rsidR="0080515F" w:rsidRPr="00C67FD2" w:rsidRDefault="0080515F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0C5C0A" w14:textId="77777777" w:rsidR="0080515F" w:rsidRPr="00C67FD2" w:rsidRDefault="0080515F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</w:tr>
      <w:tr w:rsidR="00031771" w:rsidRPr="00C67FD2" w14:paraId="3F88F20E" w14:textId="77777777" w:rsidTr="0080515F">
        <w:trPr>
          <w:trHeight w:val="397"/>
          <w:jc w:val="center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E72B3F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1E237E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445C0F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8C89A3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</w:tr>
      <w:tr w:rsidR="00031771" w:rsidRPr="00C67FD2" w14:paraId="435417DE" w14:textId="77777777" w:rsidTr="0080515F">
        <w:trPr>
          <w:trHeight w:val="397"/>
          <w:jc w:val="center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057AD9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175DA0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6F9612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DD0D4D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</w:tr>
      <w:tr w:rsidR="00031771" w:rsidRPr="00C67FD2" w14:paraId="43F01681" w14:textId="77777777" w:rsidTr="0080515F">
        <w:trPr>
          <w:trHeight w:val="397"/>
          <w:jc w:val="center"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B2243F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2A412F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1399F8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06762A" w14:textId="77777777" w:rsidR="00031771" w:rsidRPr="00C67FD2" w:rsidRDefault="00031771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szCs w:val="24"/>
                <w:lang w:eastAsia="zh-TW"/>
              </w:rPr>
            </w:pPr>
          </w:p>
        </w:tc>
      </w:tr>
      <w:tr w:rsidR="00AF098C" w:rsidRPr="00C67FD2" w14:paraId="69A7294D" w14:textId="77777777" w:rsidTr="0080515F">
        <w:trPr>
          <w:trHeight w:val="864"/>
          <w:jc w:val="center"/>
        </w:trPr>
        <w:tc>
          <w:tcPr>
            <w:tcW w:w="4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ED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6D7A36" w14:textId="31EEEB25" w:rsidR="00AF098C" w:rsidRPr="00C67FD2" w:rsidRDefault="00AF098C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lang w:eastAsia="zh-TW"/>
              </w:rPr>
            </w:pPr>
            <w:proofErr w:type="gramStart"/>
            <w:r w:rsidRPr="00C67FD2">
              <w:rPr>
                <w:rFonts w:ascii="Times New Roman" w:eastAsia="標楷體" w:hAnsi="Times New Roman" w:cs="Times New Roman"/>
                <w:b/>
                <w:kern w:val="3"/>
                <w:sz w:val="26"/>
                <w:szCs w:val="26"/>
                <w:lang w:eastAsia="zh-TW"/>
              </w:rPr>
              <w:t>10</w:t>
            </w:r>
            <w:r w:rsidR="0080515F">
              <w:rPr>
                <w:rFonts w:ascii="Times New Roman" w:eastAsia="標楷體" w:hAnsi="Times New Roman" w:cs="Times New Roman" w:hint="eastAsia"/>
                <w:b/>
                <w:kern w:val="3"/>
                <w:sz w:val="26"/>
                <w:szCs w:val="26"/>
                <w:lang w:eastAsia="zh-TW"/>
              </w:rPr>
              <w:t>杯量</w:t>
            </w:r>
            <w:r w:rsidRPr="00C67FD2">
              <w:rPr>
                <w:rFonts w:ascii="Times New Roman" w:eastAsia="標楷體" w:hAnsi="標楷體" w:cs="Times New Roman"/>
                <w:b/>
                <w:kern w:val="3"/>
                <w:sz w:val="26"/>
                <w:szCs w:val="26"/>
                <w:lang w:eastAsia="zh-TW"/>
              </w:rPr>
              <w:t>食材</w:t>
            </w:r>
            <w:proofErr w:type="gramEnd"/>
            <w:r w:rsidRPr="00C67FD2">
              <w:rPr>
                <w:rFonts w:ascii="Times New Roman" w:eastAsia="標楷體" w:hAnsi="標楷體" w:cs="Times New Roman"/>
                <w:b/>
                <w:kern w:val="3"/>
                <w:sz w:val="26"/>
                <w:szCs w:val="26"/>
                <w:lang w:eastAsia="zh-TW"/>
              </w:rPr>
              <w:t>成本</w:t>
            </w:r>
            <w:r w:rsidRPr="00C67FD2">
              <w:rPr>
                <w:rFonts w:ascii="Times New Roman" w:eastAsia="標楷體" w:hAnsi="Times New Roman" w:cs="Times New Roman"/>
                <w:b/>
                <w:kern w:val="3"/>
                <w:sz w:val="26"/>
                <w:szCs w:val="26"/>
                <w:lang w:eastAsia="zh-TW"/>
              </w:rPr>
              <w:t>(</w:t>
            </w:r>
            <w:r w:rsidRPr="00C67FD2">
              <w:rPr>
                <w:rFonts w:ascii="Times New Roman" w:eastAsia="標楷體" w:hAnsi="標楷體" w:cs="Times New Roman"/>
                <w:b/>
                <w:kern w:val="3"/>
                <w:sz w:val="26"/>
                <w:szCs w:val="26"/>
                <w:lang w:eastAsia="zh-TW"/>
              </w:rPr>
              <w:t>元</w:t>
            </w:r>
            <w:r w:rsidRPr="00C67FD2">
              <w:rPr>
                <w:rFonts w:ascii="Times New Roman" w:eastAsia="標楷體" w:hAnsi="Times New Roman" w:cs="Times New Roman"/>
                <w:b/>
                <w:kern w:val="3"/>
                <w:sz w:val="26"/>
                <w:szCs w:val="26"/>
                <w:lang w:eastAsia="zh-TW"/>
              </w:rPr>
              <w:t>)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F622F0" w14:textId="1B105614" w:rsidR="00AF098C" w:rsidRPr="00C67FD2" w:rsidRDefault="00AF098C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 w:val="24"/>
                <w:lang w:eastAsia="zh-TW"/>
              </w:rPr>
            </w:pPr>
          </w:p>
        </w:tc>
      </w:tr>
      <w:tr w:rsidR="0080515F" w:rsidRPr="00C67FD2" w14:paraId="492DFDFC" w14:textId="77777777" w:rsidTr="0080515F">
        <w:trPr>
          <w:trHeight w:val="884"/>
          <w:jc w:val="center"/>
        </w:trPr>
        <w:tc>
          <w:tcPr>
            <w:tcW w:w="4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ED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00878D" w14:textId="06E1AF57" w:rsidR="0080515F" w:rsidRPr="00C67FD2" w:rsidRDefault="0080515F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kern w:val="3"/>
                <w:sz w:val="26"/>
                <w:szCs w:val="26"/>
                <w:lang w:eastAsia="zh-TW"/>
              </w:rPr>
            </w:pPr>
            <w:r w:rsidRPr="00C67FD2">
              <w:rPr>
                <w:rFonts w:ascii="Times New Roman" w:eastAsia="標楷體" w:hAnsi="標楷體" w:cs="Times New Roman"/>
                <w:b/>
                <w:kern w:val="3"/>
                <w:sz w:val="26"/>
                <w:szCs w:val="26"/>
                <w:lang w:eastAsia="zh-TW"/>
              </w:rPr>
              <w:t>每</w:t>
            </w:r>
            <w:r w:rsidRPr="00C67FD2">
              <w:rPr>
                <w:rFonts w:ascii="Times New Roman" w:eastAsia="標楷體" w:hAnsi="Times New Roman" w:cs="Times New Roman"/>
                <w:b/>
                <w:kern w:val="3"/>
                <w:sz w:val="26"/>
                <w:szCs w:val="26"/>
                <w:lang w:eastAsia="zh-TW"/>
              </w:rPr>
              <w:t>1</w:t>
            </w:r>
            <w:r>
              <w:rPr>
                <w:rFonts w:ascii="Times New Roman" w:eastAsia="標楷體" w:hAnsi="Times New Roman" w:cs="Times New Roman" w:hint="eastAsia"/>
                <w:b/>
                <w:kern w:val="3"/>
                <w:sz w:val="26"/>
                <w:szCs w:val="26"/>
                <w:lang w:eastAsia="zh-TW"/>
              </w:rPr>
              <w:t>杯</w:t>
            </w:r>
            <w:r w:rsidRPr="00C67FD2">
              <w:rPr>
                <w:rFonts w:ascii="Times New Roman" w:eastAsia="標楷體" w:hAnsi="標楷體" w:cs="Times New Roman"/>
                <w:b/>
                <w:kern w:val="3"/>
                <w:sz w:val="26"/>
                <w:szCs w:val="26"/>
                <w:lang w:eastAsia="zh-TW"/>
              </w:rPr>
              <w:t>作品食材成本</w:t>
            </w:r>
            <w:r w:rsidRPr="00C67FD2">
              <w:rPr>
                <w:rFonts w:ascii="Times New Roman" w:eastAsia="標楷體" w:hAnsi="Times New Roman" w:cs="Times New Roman"/>
                <w:b/>
                <w:kern w:val="3"/>
                <w:sz w:val="26"/>
                <w:szCs w:val="26"/>
                <w:lang w:eastAsia="zh-TW"/>
              </w:rPr>
              <w:t>(</w:t>
            </w:r>
            <w:r w:rsidRPr="00C67FD2">
              <w:rPr>
                <w:rFonts w:ascii="Times New Roman" w:eastAsia="標楷體" w:hAnsi="標楷體" w:cs="Times New Roman"/>
                <w:b/>
                <w:kern w:val="3"/>
                <w:sz w:val="26"/>
                <w:szCs w:val="26"/>
                <w:lang w:eastAsia="zh-TW"/>
              </w:rPr>
              <w:t>元</w:t>
            </w:r>
            <w:r w:rsidRPr="00C67FD2">
              <w:rPr>
                <w:rFonts w:ascii="Times New Roman" w:eastAsia="標楷體" w:hAnsi="Times New Roman" w:cs="Times New Roman"/>
                <w:b/>
                <w:kern w:val="3"/>
                <w:sz w:val="26"/>
                <w:szCs w:val="26"/>
                <w:lang w:eastAsia="zh-TW"/>
              </w:rPr>
              <w:t>)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5D1CFE" w14:textId="77777777" w:rsidR="0080515F" w:rsidRPr="00C67FD2" w:rsidRDefault="0080515F" w:rsidP="00AF098C">
            <w:pPr>
              <w:tabs>
                <w:tab w:val="left" w:pos="3969"/>
              </w:tabs>
              <w:kinsoku w:val="0"/>
              <w:overflowPunct w:val="0"/>
              <w:autoSpaceDE w:val="0"/>
              <w:autoSpaceDN w:val="0"/>
              <w:snapToGrid w:val="0"/>
              <w:spacing w:after="0" w:line="266" w:lineRule="auto"/>
              <w:jc w:val="center"/>
              <w:textAlignment w:val="baseline"/>
              <w:rPr>
                <w:rFonts w:ascii="Times New Roman" w:eastAsia="標楷體" w:hAnsi="標楷體" w:cs="Times New Roman"/>
                <w:b/>
                <w:kern w:val="3"/>
                <w:sz w:val="26"/>
                <w:szCs w:val="26"/>
                <w:lang w:eastAsia="zh-TW"/>
              </w:rPr>
            </w:pPr>
          </w:p>
        </w:tc>
      </w:tr>
    </w:tbl>
    <w:p w14:paraId="180AE6EE" w14:textId="77777777" w:rsidR="00AF098C" w:rsidRPr="0080515F" w:rsidRDefault="00AF098C" w:rsidP="00AF098C">
      <w:pPr>
        <w:tabs>
          <w:tab w:val="left" w:pos="3969"/>
        </w:tabs>
        <w:kinsoku w:val="0"/>
        <w:overflowPunct w:val="0"/>
        <w:autoSpaceDE w:val="0"/>
        <w:autoSpaceDN w:val="0"/>
        <w:spacing w:after="0" w:line="266" w:lineRule="auto"/>
        <w:jc w:val="both"/>
        <w:textAlignment w:val="baseline"/>
        <w:rPr>
          <w:rFonts w:ascii="Times New Roman" w:eastAsia="標楷體" w:hAnsi="Times New Roman" w:cs="Times New Roman"/>
          <w:kern w:val="3"/>
          <w:lang w:eastAsia="zh-TW"/>
        </w:rPr>
      </w:pPr>
      <w:proofErr w:type="gramStart"/>
      <w:r w:rsidRPr="0080515F">
        <w:rPr>
          <w:rFonts w:ascii="Times New Roman" w:eastAsia="標楷體" w:hAnsi="標楷體" w:cs="Times New Roman"/>
          <w:kern w:val="3"/>
          <w:lang w:eastAsia="zh-TW"/>
        </w:rPr>
        <w:t>註</w:t>
      </w:r>
      <w:proofErr w:type="gramEnd"/>
      <w:r w:rsidRPr="0080515F">
        <w:rPr>
          <w:rFonts w:ascii="Times New Roman" w:eastAsia="標楷體" w:hAnsi="標楷體" w:cs="Times New Roman"/>
          <w:kern w:val="3"/>
          <w:lang w:eastAsia="zh-TW"/>
        </w:rPr>
        <w:t>：食材單價請參考一般零售通路銷售價格，所有配方內容版權皆屬主辦單位所有，敬請詳細填妥。</w:t>
      </w:r>
    </w:p>
    <w:p w14:paraId="1737D845" w14:textId="41B1B7C3" w:rsidR="00B36755" w:rsidRPr="0080515F" w:rsidRDefault="00AF098C" w:rsidP="00AF098C">
      <w:pPr>
        <w:kinsoku w:val="0"/>
        <w:overflowPunct w:val="0"/>
        <w:autoSpaceDE w:val="0"/>
        <w:autoSpaceDN w:val="0"/>
        <w:spacing w:after="0" w:line="266" w:lineRule="auto"/>
        <w:textAlignment w:val="baseline"/>
        <w:rPr>
          <w:rFonts w:ascii="Times New Roman" w:eastAsia="標楷體" w:hAnsi="標楷體" w:cs="Times New Roman"/>
          <w:kern w:val="3"/>
          <w:lang w:eastAsia="zh-TW"/>
        </w:rPr>
      </w:pPr>
      <w:proofErr w:type="gramStart"/>
      <w:r w:rsidRPr="0080515F">
        <w:rPr>
          <w:rFonts w:ascii="Times New Roman" w:eastAsia="標楷體" w:hAnsi="標楷體" w:cs="Times New Roman"/>
          <w:kern w:val="3"/>
          <w:lang w:eastAsia="zh-TW"/>
        </w:rPr>
        <w:t>註</w:t>
      </w:r>
      <w:proofErr w:type="gramEnd"/>
      <w:r w:rsidRPr="0080515F">
        <w:rPr>
          <w:rFonts w:ascii="Times New Roman" w:eastAsia="標楷體" w:hAnsi="標楷體" w:cs="Times New Roman"/>
          <w:kern w:val="3"/>
          <w:lang w:eastAsia="zh-TW"/>
        </w:rPr>
        <w:t>：表格欄位若不敷使用，請自行增加。</w:t>
      </w:r>
    </w:p>
    <w:p w14:paraId="077FA053" w14:textId="77777777" w:rsidR="0080515F" w:rsidRPr="0080515F" w:rsidRDefault="0080515F" w:rsidP="0080515F">
      <w:pPr>
        <w:tabs>
          <w:tab w:val="left" w:pos="6030"/>
        </w:tabs>
        <w:kinsoku w:val="0"/>
        <w:overflowPunct w:val="0"/>
        <w:autoSpaceDE w:val="0"/>
        <w:autoSpaceDN w:val="0"/>
        <w:spacing w:after="0" w:line="264" w:lineRule="auto"/>
        <w:rPr>
          <w:rFonts w:ascii="標楷體" w:eastAsia="標楷體" w:hAnsi="標楷體" w:cs="Times New Roman"/>
          <w:kern w:val="3"/>
          <w:bdr w:val="single" w:sz="4" w:space="0" w:color="auto" w:frame="1"/>
          <w:lang w:eastAsia="zh-TW"/>
        </w:rPr>
      </w:pPr>
      <w:proofErr w:type="gramStart"/>
      <w:r w:rsidRPr="0080515F">
        <w:rPr>
          <w:rFonts w:ascii="標楷體" w:eastAsia="標楷體" w:hAnsi="標楷體" w:cs="Times New Roman" w:hint="eastAsia"/>
          <w:kern w:val="3"/>
          <w:lang w:eastAsia="zh-TW"/>
        </w:rPr>
        <w:t>註</w:t>
      </w:r>
      <w:proofErr w:type="gramEnd"/>
      <w:r w:rsidRPr="0080515F">
        <w:rPr>
          <w:rFonts w:ascii="標楷體" w:eastAsia="標楷體" w:hAnsi="標楷體" w:cs="Times New Roman" w:hint="eastAsia"/>
          <w:kern w:val="3"/>
          <w:lang w:eastAsia="zh-TW"/>
        </w:rPr>
        <w:t>:</w:t>
      </w:r>
      <w:proofErr w:type="gramStart"/>
      <w:r w:rsidRPr="0080515F">
        <w:rPr>
          <w:rFonts w:ascii="標楷體" w:eastAsia="標楷體" w:hAnsi="標楷體" w:cs="Times New Roman" w:hint="eastAsia"/>
          <w:kern w:val="3"/>
          <w:lang w:eastAsia="zh-TW"/>
        </w:rPr>
        <w:t>檔名請存為</w:t>
      </w:r>
      <w:proofErr w:type="gramEnd"/>
      <w:r w:rsidRPr="0080515F">
        <w:rPr>
          <w:rFonts w:ascii="標楷體" w:eastAsia="標楷體" w:hAnsi="標楷體" w:cs="Times New Roman" w:hint="eastAsia"/>
          <w:kern w:val="3"/>
          <w:lang w:eastAsia="zh-TW"/>
        </w:rPr>
        <w:t>:</w:t>
      </w:r>
      <w:r w:rsidRPr="0080515F">
        <w:rPr>
          <w:rFonts w:ascii="Times New Roman" w:eastAsia="標楷體" w:hAnsi="Times New Roman" w:cs="Times New Roman"/>
          <w:lang w:eastAsia="zh-TW"/>
        </w:rPr>
        <w:t xml:space="preserve"> </w:t>
      </w:r>
      <w:r w:rsidRPr="0080515F">
        <w:rPr>
          <w:rFonts w:ascii="Times New Roman" w:eastAsia="標楷體" w:hAnsi="Times New Roman" w:cs="Times New Roman"/>
          <w:lang w:eastAsia="zh-TW"/>
        </w:rPr>
        <w:t>學校名稱</w:t>
      </w:r>
      <w:r w:rsidRPr="0080515F">
        <w:rPr>
          <w:rFonts w:ascii="Times New Roman" w:eastAsia="標楷體" w:hAnsi="Times New Roman" w:cs="Times New Roman"/>
          <w:lang w:eastAsia="zh-TW"/>
        </w:rPr>
        <w:t>_</w:t>
      </w:r>
      <w:r w:rsidRPr="0080515F">
        <w:rPr>
          <w:rFonts w:ascii="Times New Roman" w:eastAsia="標楷體" w:hAnsi="Times New Roman" w:cs="Times New Roman"/>
          <w:lang w:eastAsia="zh-TW"/>
        </w:rPr>
        <w:t>作品名稱</w:t>
      </w:r>
      <w:r w:rsidRPr="0080515F">
        <w:rPr>
          <w:rFonts w:ascii="Times New Roman" w:eastAsia="標楷體" w:hAnsi="Times New Roman" w:cs="Times New Roman"/>
          <w:lang w:eastAsia="zh-TW"/>
        </w:rPr>
        <w:t>_</w:t>
      </w:r>
      <w:r w:rsidRPr="0080515F">
        <w:rPr>
          <w:rFonts w:ascii="Times New Roman" w:eastAsia="標楷體" w:hAnsi="Times New Roman" w:cs="Times New Roman" w:hint="eastAsia"/>
          <w:lang w:eastAsia="zh-TW"/>
        </w:rPr>
        <w:t>作品提案書</w:t>
      </w:r>
    </w:p>
    <w:bookmarkEnd w:id="2"/>
    <w:p w14:paraId="11DCD094" w14:textId="3D5C16AF" w:rsidR="00CC60E0" w:rsidRPr="008B7C29" w:rsidRDefault="00CC60E0" w:rsidP="000854F0">
      <w:pPr>
        <w:widowControl w:val="0"/>
        <w:tabs>
          <w:tab w:val="left" w:pos="1613"/>
          <w:tab w:val="left" w:pos="2712"/>
          <w:tab w:val="left" w:pos="3811"/>
          <w:tab w:val="left" w:pos="5055"/>
          <w:tab w:val="left" w:pos="6495"/>
          <w:tab w:val="left" w:pos="10041"/>
        </w:tabs>
        <w:autoSpaceDE w:val="0"/>
        <w:autoSpaceDN w:val="0"/>
        <w:spacing w:after="0" w:line="240" w:lineRule="auto"/>
        <w:rPr>
          <w:rFonts w:ascii="標楷體" w:eastAsia="標楷體" w:hAnsi="標楷體" w:cs="SimSun" w:hint="eastAsia"/>
          <w:lang w:eastAsia="zh-TW"/>
        </w:rPr>
      </w:pPr>
    </w:p>
    <w:sectPr w:rsidR="00CC60E0" w:rsidRPr="008B7C29" w:rsidSect="00FD35AD">
      <w:footerReference w:type="default" r:id="rId8"/>
      <w:pgSz w:w="12240" w:h="15840"/>
      <w:pgMar w:top="567" w:right="1134" w:bottom="90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B3F61" w14:textId="77777777" w:rsidR="007D7ADA" w:rsidRDefault="007D7ADA" w:rsidP="00AB12F0">
      <w:pPr>
        <w:spacing w:after="0" w:line="240" w:lineRule="auto"/>
      </w:pPr>
      <w:r>
        <w:separator/>
      </w:r>
    </w:p>
  </w:endnote>
  <w:endnote w:type="continuationSeparator" w:id="0">
    <w:p w14:paraId="2ED86029" w14:textId="77777777" w:rsidR="007D7ADA" w:rsidRDefault="007D7ADA" w:rsidP="00AB1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2474"/>
      <w:docPartObj>
        <w:docPartGallery w:val="Page Numbers (Bottom of Page)"/>
        <w:docPartUnique/>
      </w:docPartObj>
    </w:sdtPr>
    <w:sdtContent>
      <w:p w14:paraId="3622FB74" w14:textId="5890118D" w:rsidR="00EE6CC8" w:rsidRDefault="00EE6CC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DC1" w:rsidRPr="00012DC1">
          <w:rPr>
            <w:noProof/>
            <w:lang w:val="zh-TW" w:eastAsia="zh-TW"/>
          </w:rPr>
          <w:t>2</w:t>
        </w:r>
        <w:r>
          <w:fldChar w:fldCharType="end"/>
        </w:r>
      </w:p>
    </w:sdtContent>
  </w:sdt>
  <w:p w14:paraId="7BCB6F83" w14:textId="77777777" w:rsidR="00EE6CC8" w:rsidRDefault="00EE6CC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B5CE2" w14:textId="77777777" w:rsidR="007D7ADA" w:rsidRDefault="007D7ADA" w:rsidP="00AB12F0">
      <w:pPr>
        <w:spacing w:after="0" w:line="240" w:lineRule="auto"/>
      </w:pPr>
      <w:r>
        <w:separator/>
      </w:r>
    </w:p>
  </w:footnote>
  <w:footnote w:type="continuationSeparator" w:id="0">
    <w:p w14:paraId="2F77757C" w14:textId="77777777" w:rsidR="007D7ADA" w:rsidRDefault="007D7ADA" w:rsidP="00AB1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FF6559"/>
    <w:multiLevelType w:val="hybridMultilevel"/>
    <w:tmpl w:val="2D5EFB7C"/>
    <w:lvl w:ilvl="0" w:tplc="55F071CC">
      <w:start w:val="1"/>
      <w:numFmt w:val="decimal"/>
      <w:lvlText w:val="%1."/>
      <w:lvlJc w:val="left"/>
      <w:pPr>
        <w:ind w:left="1079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98" w:hanging="480"/>
      </w:pPr>
    </w:lvl>
    <w:lvl w:ilvl="2" w:tplc="0409001B" w:tentative="1">
      <w:start w:val="1"/>
      <w:numFmt w:val="lowerRoman"/>
      <w:lvlText w:val="%3."/>
      <w:lvlJc w:val="right"/>
      <w:pPr>
        <w:ind w:left="2178" w:hanging="480"/>
      </w:pPr>
    </w:lvl>
    <w:lvl w:ilvl="3" w:tplc="0409000F" w:tentative="1">
      <w:start w:val="1"/>
      <w:numFmt w:val="decimal"/>
      <w:lvlText w:val="%4."/>
      <w:lvlJc w:val="left"/>
      <w:pPr>
        <w:ind w:left="26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8" w:hanging="480"/>
      </w:pPr>
    </w:lvl>
    <w:lvl w:ilvl="5" w:tplc="0409001B" w:tentative="1">
      <w:start w:val="1"/>
      <w:numFmt w:val="lowerRoman"/>
      <w:lvlText w:val="%6."/>
      <w:lvlJc w:val="right"/>
      <w:pPr>
        <w:ind w:left="3618" w:hanging="480"/>
      </w:pPr>
    </w:lvl>
    <w:lvl w:ilvl="6" w:tplc="0409000F" w:tentative="1">
      <w:start w:val="1"/>
      <w:numFmt w:val="decimal"/>
      <w:lvlText w:val="%7."/>
      <w:lvlJc w:val="left"/>
      <w:pPr>
        <w:ind w:left="40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8" w:hanging="480"/>
      </w:pPr>
    </w:lvl>
    <w:lvl w:ilvl="8" w:tplc="0409001B" w:tentative="1">
      <w:start w:val="1"/>
      <w:numFmt w:val="lowerRoman"/>
      <w:lvlText w:val="%9."/>
      <w:lvlJc w:val="right"/>
      <w:pPr>
        <w:ind w:left="5058" w:hanging="480"/>
      </w:pPr>
    </w:lvl>
  </w:abstractNum>
  <w:abstractNum w:abstractNumId="7" w15:restartNumberingAfterBreak="0">
    <w:nsid w:val="01EA22F0"/>
    <w:multiLevelType w:val="hybridMultilevel"/>
    <w:tmpl w:val="0644DF60"/>
    <w:lvl w:ilvl="0" w:tplc="E6C23506">
      <w:start w:val="1"/>
      <w:numFmt w:val="bullet"/>
      <w:lvlText w:val="•"/>
      <w:lvlJc w:val="left"/>
      <w:pPr>
        <w:ind w:left="1680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8" w15:restartNumberingAfterBreak="0">
    <w:nsid w:val="024376F3"/>
    <w:multiLevelType w:val="hybridMultilevel"/>
    <w:tmpl w:val="CF86CC64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042D7383"/>
    <w:multiLevelType w:val="hybridMultilevel"/>
    <w:tmpl w:val="FEE64116"/>
    <w:lvl w:ilvl="0" w:tplc="696E3EBA">
      <w:start w:val="1"/>
      <w:numFmt w:val="taiwaneseCountingThousand"/>
      <w:lvlText w:val="%1、"/>
      <w:lvlJc w:val="left"/>
      <w:pPr>
        <w:ind w:left="622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-5560" w:hanging="480"/>
      </w:pPr>
    </w:lvl>
    <w:lvl w:ilvl="2" w:tplc="0409001B" w:tentative="1">
      <w:start w:val="1"/>
      <w:numFmt w:val="lowerRoman"/>
      <w:lvlText w:val="%3."/>
      <w:lvlJc w:val="right"/>
      <w:pPr>
        <w:ind w:left="-5080" w:hanging="480"/>
      </w:pPr>
    </w:lvl>
    <w:lvl w:ilvl="3" w:tplc="0409000F" w:tentative="1">
      <w:start w:val="1"/>
      <w:numFmt w:val="decimal"/>
      <w:lvlText w:val="%4."/>
      <w:lvlJc w:val="left"/>
      <w:pPr>
        <w:ind w:left="-4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4120" w:hanging="480"/>
      </w:pPr>
    </w:lvl>
    <w:lvl w:ilvl="5" w:tplc="0409001B" w:tentative="1">
      <w:start w:val="1"/>
      <w:numFmt w:val="lowerRoman"/>
      <w:lvlText w:val="%6."/>
      <w:lvlJc w:val="right"/>
      <w:pPr>
        <w:ind w:left="-3640" w:hanging="480"/>
      </w:pPr>
    </w:lvl>
    <w:lvl w:ilvl="6" w:tplc="0409000F" w:tentative="1">
      <w:start w:val="1"/>
      <w:numFmt w:val="decimal"/>
      <w:lvlText w:val="%7."/>
      <w:lvlJc w:val="left"/>
      <w:pPr>
        <w:ind w:left="-3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-2680" w:hanging="480"/>
      </w:pPr>
    </w:lvl>
    <w:lvl w:ilvl="8" w:tplc="0409001B" w:tentative="1">
      <w:start w:val="1"/>
      <w:numFmt w:val="lowerRoman"/>
      <w:lvlText w:val="%9."/>
      <w:lvlJc w:val="right"/>
      <w:pPr>
        <w:ind w:left="-2200" w:hanging="480"/>
      </w:pPr>
    </w:lvl>
  </w:abstractNum>
  <w:abstractNum w:abstractNumId="10" w15:restartNumberingAfterBreak="0">
    <w:nsid w:val="04671AE0"/>
    <w:multiLevelType w:val="hybridMultilevel"/>
    <w:tmpl w:val="ABECF2FE"/>
    <w:lvl w:ilvl="0" w:tplc="FFFFFFFF">
      <w:start w:val="1"/>
      <w:numFmt w:val="taiwaneseCountingThousand"/>
      <w:lvlText w:val="(%1)"/>
      <w:lvlJc w:val="left"/>
      <w:pPr>
        <w:ind w:left="102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bullet"/>
      <w:lvlText w:val=""/>
      <w:lvlJc w:val="left"/>
      <w:pPr>
        <w:ind w:left="161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9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7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3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1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9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70" w:hanging="480"/>
      </w:pPr>
      <w:rPr>
        <w:rFonts w:ascii="Wingdings" w:hAnsi="Wingdings" w:hint="default"/>
      </w:rPr>
    </w:lvl>
  </w:abstractNum>
  <w:abstractNum w:abstractNumId="11" w15:restartNumberingAfterBreak="0">
    <w:nsid w:val="050700C6"/>
    <w:multiLevelType w:val="hybridMultilevel"/>
    <w:tmpl w:val="D624AFDC"/>
    <w:lvl w:ilvl="0" w:tplc="0116ED9C">
      <w:start w:val="6"/>
      <w:numFmt w:val="ideographLegalTraditional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5245D9A"/>
    <w:multiLevelType w:val="hybridMultilevel"/>
    <w:tmpl w:val="CF86CC64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065C2D7B"/>
    <w:multiLevelType w:val="hybridMultilevel"/>
    <w:tmpl w:val="25547AF8"/>
    <w:lvl w:ilvl="0" w:tplc="283625E8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6E652AC"/>
    <w:multiLevelType w:val="hybridMultilevel"/>
    <w:tmpl w:val="9BD48A62"/>
    <w:lvl w:ilvl="0" w:tplc="283625E8">
      <w:start w:val="1"/>
      <w:numFmt w:val="ideographLegalTraditional"/>
      <w:lvlText w:val="%1、"/>
      <w:lvlJc w:val="left"/>
      <w:pPr>
        <w:ind w:left="593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5" w15:restartNumberingAfterBreak="0">
    <w:nsid w:val="07196BBB"/>
    <w:multiLevelType w:val="hybridMultilevel"/>
    <w:tmpl w:val="BB74E730"/>
    <w:lvl w:ilvl="0" w:tplc="DAFA389E">
      <w:start w:val="1"/>
      <w:numFmt w:val="decimal"/>
      <w:lvlText w:val="%1."/>
      <w:lvlJc w:val="left"/>
      <w:pPr>
        <w:ind w:left="454" w:hanging="170"/>
      </w:pPr>
      <w:rPr>
        <w:rFonts w:hint="default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071A1354"/>
    <w:multiLevelType w:val="multilevel"/>
    <w:tmpl w:val="408EEF30"/>
    <w:lvl w:ilvl="0">
      <w:start w:val="1"/>
      <w:numFmt w:val="taiwaneseCountingThousand"/>
      <w:lvlText w:val="（%1）"/>
      <w:lvlJc w:val="left"/>
      <w:pPr>
        <w:ind w:left="1713" w:hanging="720"/>
      </w:pPr>
    </w:lvl>
    <w:lvl w:ilvl="1">
      <w:start w:val="1"/>
      <w:numFmt w:val="ideographTraditional"/>
      <w:lvlText w:val="%2、"/>
      <w:lvlJc w:val="left"/>
      <w:pPr>
        <w:ind w:left="1702" w:hanging="480"/>
      </w:pPr>
    </w:lvl>
    <w:lvl w:ilvl="2">
      <w:start w:val="1"/>
      <w:numFmt w:val="lowerRoman"/>
      <w:lvlText w:val="%3."/>
      <w:lvlJc w:val="right"/>
      <w:pPr>
        <w:ind w:left="2182" w:hanging="480"/>
      </w:pPr>
    </w:lvl>
    <w:lvl w:ilvl="3">
      <w:start w:val="1"/>
      <w:numFmt w:val="decimal"/>
      <w:lvlText w:val="%4."/>
      <w:lvlJc w:val="left"/>
      <w:pPr>
        <w:ind w:left="2662" w:hanging="480"/>
      </w:pPr>
    </w:lvl>
    <w:lvl w:ilvl="4">
      <w:start w:val="1"/>
      <w:numFmt w:val="ideographTraditional"/>
      <w:lvlText w:val="%5、"/>
      <w:lvlJc w:val="left"/>
      <w:pPr>
        <w:ind w:left="3142" w:hanging="480"/>
      </w:pPr>
    </w:lvl>
    <w:lvl w:ilvl="5">
      <w:start w:val="1"/>
      <w:numFmt w:val="lowerRoman"/>
      <w:lvlText w:val="%6."/>
      <w:lvlJc w:val="right"/>
      <w:pPr>
        <w:ind w:left="3622" w:hanging="480"/>
      </w:pPr>
    </w:lvl>
    <w:lvl w:ilvl="6">
      <w:start w:val="1"/>
      <w:numFmt w:val="decimal"/>
      <w:lvlText w:val="%7."/>
      <w:lvlJc w:val="left"/>
      <w:pPr>
        <w:ind w:left="4102" w:hanging="480"/>
      </w:pPr>
    </w:lvl>
    <w:lvl w:ilvl="7">
      <w:start w:val="1"/>
      <w:numFmt w:val="ideographTraditional"/>
      <w:lvlText w:val="%8、"/>
      <w:lvlJc w:val="left"/>
      <w:pPr>
        <w:ind w:left="4582" w:hanging="480"/>
      </w:pPr>
    </w:lvl>
    <w:lvl w:ilvl="8">
      <w:start w:val="1"/>
      <w:numFmt w:val="lowerRoman"/>
      <w:lvlText w:val="%9."/>
      <w:lvlJc w:val="right"/>
      <w:pPr>
        <w:ind w:left="5062" w:hanging="480"/>
      </w:pPr>
    </w:lvl>
  </w:abstractNum>
  <w:abstractNum w:abstractNumId="17" w15:restartNumberingAfterBreak="0">
    <w:nsid w:val="07626E66"/>
    <w:multiLevelType w:val="hybridMultilevel"/>
    <w:tmpl w:val="E1562A8A"/>
    <w:lvl w:ilvl="0" w:tplc="44C231F8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2200" w:hanging="480"/>
      </w:pPr>
    </w:lvl>
    <w:lvl w:ilvl="2" w:tplc="FFFFFFFF" w:tentative="1">
      <w:start w:val="1"/>
      <w:numFmt w:val="lowerRoman"/>
      <w:lvlText w:val="%3."/>
      <w:lvlJc w:val="right"/>
      <w:pPr>
        <w:ind w:left="2680" w:hanging="480"/>
      </w:pPr>
    </w:lvl>
    <w:lvl w:ilvl="3" w:tplc="FFFFFFFF" w:tentative="1">
      <w:start w:val="1"/>
      <w:numFmt w:val="decimal"/>
      <w:lvlText w:val="%4."/>
      <w:lvlJc w:val="left"/>
      <w:pPr>
        <w:ind w:left="3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40" w:hanging="480"/>
      </w:pPr>
    </w:lvl>
    <w:lvl w:ilvl="5" w:tplc="FFFFFFFF" w:tentative="1">
      <w:start w:val="1"/>
      <w:numFmt w:val="lowerRoman"/>
      <w:lvlText w:val="%6."/>
      <w:lvlJc w:val="right"/>
      <w:pPr>
        <w:ind w:left="4120" w:hanging="480"/>
      </w:pPr>
    </w:lvl>
    <w:lvl w:ilvl="6" w:tplc="FFFFFFFF" w:tentative="1">
      <w:start w:val="1"/>
      <w:numFmt w:val="decimal"/>
      <w:lvlText w:val="%7."/>
      <w:lvlJc w:val="left"/>
      <w:pPr>
        <w:ind w:left="4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080" w:hanging="480"/>
      </w:pPr>
    </w:lvl>
    <w:lvl w:ilvl="8" w:tplc="FFFFFFFF" w:tentative="1">
      <w:start w:val="1"/>
      <w:numFmt w:val="lowerRoman"/>
      <w:lvlText w:val="%9."/>
      <w:lvlJc w:val="right"/>
      <w:pPr>
        <w:ind w:left="5560" w:hanging="480"/>
      </w:pPr>
    </w:lvl>
  </w:abstractNum>
  <w:abstractNum w:abstractNumId="18" w15:restartNumberingAfterBreak="0">
    <w:nsid w:val="07A20B1B"/>
    <w:multiLevelType w:val="hybridMultilevel"/>
    <w:tmpl w:val="69B0F7DC"/>
    <w:lvl w:ilvl="0" w:tplc="0409000F">
      <w:start w:val="1"/>
      <w:numFmt w:val="decimal"/>
      <w:lvlText w:val="%1."/>
      <w:lvlJc w:val="left"/>
      <w:pPr>
        <w:ind w:left="232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03" w:hanging="480"/>
      </w:pPr>
    </w:lvl>
    <w:lvl w:ilvl="2" w:tplc="0409001B" w:tentative="1">
      <w:start w:val="1"/>
      <w:numFmt w:val="lowerRoman"/>
      <w:lvlText w:val="%3."/>
      <w:lvlJc w:val="right"/>
      <w:pPr>
        <w:ind w:left="3283" w:hanging="480"/>
      </w:pPr>
    </w:lvl>
    <w:lvl w:ilvl="3" w:tplc="0409000F" w:tentative="1">
      <w:start w:val="1"/>
      <w:numFmt w:val="decimal"/>
      <w:lvlText w:val="%4."/>
      <w:lvlJc w:val="left"/>
      <w:pPr>
        <w:ind w:left="37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43" w:hanging="480"/>
      </w:pPr>
    </w:lvl>
    <w:lvl w:ilvl="5" w:tplc="0409001B" w:tentative="1">
      <w:start w:val="1"/>
      <w:numFmt w:val="lowerRoman"/>
      <w:lvlText w:val="%6."/>
      <w:lvlJc w:val="right"/>
      <w:pPr>
        <w:ind w:left="4723" w:hanging="480"/>
      </w:pPr>
    </w:lvl>
    <w:lvl w:ilvl="6" w:tplc="0409000F" w:tentative="1">
      <w:start w:val="1"/>
      <w:numFmt w:val="decimal"/>
      <w:lvlText w:val="%7."/>
      <w:lvlJc w:val="left"/>
      <w:pPr>
        <w:ind w:left="52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83" w:hanging="480"/>
      </w:pPr>
    </w:lvl>
    <w:lvl w:ilvl="8" w:tplc="0409001B" w:tentative="1">
      <w:start w:val="1"/>
      <w:numFmt w:val="lowerRoman"/>
      <w:lvlText w:val="%9."/>
      <w:lvlJc w:val="right"/>
      <w:pPr>
        <w:ind w:left="6163" w:hanging="480"/>
      </w:pPr>
    </w:lvl>
  </w:abstractNum>
  <w:abstractNum w:abstractNumId="19" w15:restartNumberingAfterBreak="0">
    <w:nsid w:val="0940003F"/>
    <w:multiLevelType w:val="hybridMultilevel"/>
    <w:tmpl w:val="ABECF2FE"/>
    <w:lvl w:ilvl="0" w:tplc="82660E52">
      <w:start w:val="1"/>
      <w:numFmt w:val="taiwaneseCountingThousand"/>
      <w:lvlText w:val="(%1)"/>
      <w:lvlJc w:val="left"/>
      <w:pPr>
        <w:ind w:left="102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bullet"/>
      <w:lvlText w:val=""/>
      <w:lvlJc w:val="left"/>
      <w:pPr>
        <w:ind w:left="161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9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7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3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1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9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70" w:hanging="480"/>
      </w:pPr>
      <w:rPr>
        <w:rFonts w:ascii="Wingdings" w:hAnsi="Wingdings" w:hint="default"/>
      </w:rPr>
    </w:lvl>
  </w:abstractNum>
  <w:abstractNum w:abstractNumId="20" w15:restartNumberingAfterBreak="0">
    <w:nsid w:val="09B50A48"/>
    <w:multiLevelType w:val="hybridMultilevel"/>
    <w:tmpl w:val="ABECF2FE"/>
    <w:lvl w:ilvl="0" w:tplc="FFFFFFFF">
      <w:start w:val="1"/>
      <w:numFmt w:val="taiwaneseCountingThousand"/>
      <w:lvlText w:val="(%1)"/>
      <w:lvlJc w:val="left"/>
      <w:pPr>
        <w:ind w:left="102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bullet"/>
      <w:lvlText w:val=""/>
      <w:lvlJc w:val="left"/>
      <w:pPr>
        <w:ind w:left="161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9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7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3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1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9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70" w:hanging="480"/>
      </w:pPr>
      <w:rPr>
        <w:rFonts w:ascii="Wingdings" w:hAnsi="Wingdings" w:hint="default"/>
      </w:rPr>
    </w:lvl>
  </w:abstractNum>
  <w:abstractNum w:abstractNumId="21" w15:restartNumberingAfterBreak="0">
    <w:nsid w:val="0A35415A"/>
    <w:multiLevelType w:val="hybridMultilevel"/>
    <w:tmpl w:val="B3F07FD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2" w15:restartNumberingAfterBreak="0">
    <w:nsid w:val="0A75635E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23" w15:restartNumberingAfterBreak="0">
    <w:nsid w:val="0DD258BE"/>
    <w:multiLevelType w:val="hybridMultilevel"/>
    <w:tmpl w:val="7FE8745C"/>
    <w:lvl w:ilvl="0" w:tplc="157EF4EE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03E599C"/>
    <w:multiLevelType w:val="hybridMultilevel"/>
    <w:tmpl w:val="EB6AF0A8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25" w15:restartNumberingAfterBreak="0">
    <w:nsid w:val="107B7FB8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26" w15:restartNumberingAfterBreak="0">
    <w:nsid w:val="10CF79EC"/>
    <w:multiLevelType w:val="hybridMultilevel"/>
    <w:tmpl w:val="4C4EA9BE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13609F1"/>
    <w:multiLevelType w:val="hybridMultilevel"/>
    <w:tmpl w:val="547EE1A6"/>
    <w:lvl w:ilvl="0" w:tplc="F6D29F12">
      <w:start w:val="1"/>
      <w:numFmt w:val="decimal"/>
      <w:lvlText w:val="%1."/>
      <w:lvlJc w:val="left"/>
      <w:pPr>
        <w:ind w:left="0" w:firstLine="284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115354C4"/>
    <w:multiLevelType w:val="hybridMultilevel"/>
    <w:tmpl w:val="ABECF2FE"/>
    <w:lvl w:ilvl="0" w:tplc="FFFFFFFF">
      <w:start w:val="1"/>
      <w:numFmt w:val="taiwaneseCountingThousand"/>
      <w:lvlText w:val="(%1)"/>
      <w:lvlJc w:val="left"/>
      <w:pPr>
        <w:ind w:left="102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bullet"/>
      <w:lvlText w:val=""/>
      <w:lvlJc w:val="left"/>
      <w:pPr>
        <w:ind w:left="161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9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7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3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1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9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70" w:hanging="480"/>
      </w:pPr>
      <w:rPr>
        <w:rFonts w:ascii="Wingdings" w:hAnsi="Wingdings" w:hint="default"/>
      </w:rPr>
    </w:lvl>
  </w:abstractNum>
  <w:abstractNum w:abstractNumId="29" w15:restartNumberingAfterBreak="0">
    <w:nsid w:val="12306DBA"/>
    <w:multiLevelType w:val="hybridMultilevel"/>
    <w:tmpl w:val="ABECF2FE"/>
    <w:lvl w:ilvl="0" w:tplc="FFFFFFFF">
      <w:start w:val="1"/>
      <w:numFmt w:val="taiwaneseCountingThousand"/>
      <w:lvlText w:val="(%1)"/>
      <w:lvlJc w:val="left"/>
      <w:pPr>
        <w:ind w:left="102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bullet"/>
      <w:lvlText w:val=""/>
      <w:lvlJc w:val="left"/>
      <w:pPr>
        <w:ind w:left="161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9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7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3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1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9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70" w:hanging="480"/>
      </w:pPr>
      <w:rPr>
        <w:rFonts w:ascii="Wingdings" w:hAnsi="Wingdings" w:hint="default"/>
      </w:rPr>
    </w:lvl>
  </w:abstractNum>
  <w:abstractNum w:abstractNumId="30" w15:restartNumberingAfterBreak="0">
    <w:nsid w:val="123A6E30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31" w15:restartNumberingAfterBreak="0">
    <w:nsid w:val="137C39D9"/>
    <w:multiLevelType w:val="hybridMultilevel"/>
    <w:tmpl w:val="17C2B1B4"/>
    <w:lvl w:ilvl="0" w:tplc="04090015">
      <w:start w:val="1"/>
      <w:numFmt w:val="taiwaneseCountingThousand"/>
      <w:lvlText w:val="%1、"/>
      <w:lvlJc w:val="left"/>
      <w:pPr>
        <w:ind w:left="93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14" w:hanging="480"/>
      </w:pPr>
    </w:lvl>
    <w:lvl w:ilvl="2" w:tplc="0409001B" w:tentative="1">
      <w:start w:val="1"/>
      <w:numFmt w:val="lowerRoman"/>
      <w:lvlText w:val="%3."/>
      <w:lvlJc w:val="right"/>
      <w:pPr>
        <w:ind w:left="1894" w:hanging="480"/>
      </w:pPr>
    </w:lvl>
    <w:lvl w:ilvl="3" w:tplc="0409000F" w:tentative="1">
      <w:start w:val="1"/>
      <w:numFmt w:val="decimal"/>
      <w:lvlText w:val="%4."/>
      <w:lvlJc w:val="left"/>
      <w:pPr>
        <w:ind w:left="23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4" w:hanging="480"/>
      </w:pPr>
    </w:lvl>
    <w:lvl w:ilvl="5" w:tplc="0409001B" w:tentative="1">
      <w:start w:val="1"/>
      <w:numFmt w:val="lowerRoman"/>
      <w:lvlText w:val="%6."/>
      <w:lvlJc w:val="right"/>
      <w:pPr>
        <w:ind w:left="3334" w:hanging="480"/>
      </w:pPr>
    </w:lvl>
    <w:lvl w:ilvl="6" w:tplc="0409000F" w:tentative="1">
      <w:start w:val="1"/>
      <w:numFmt w:val="decimal"/>
      <w:lvlText w:val="%7."/>
      <w:lvlJc w:val="left"/>
      <w:pPr>
        <w:ind w:left="38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4" w:hanging="480"/>
      </w:pPr>
    </w:lvl>
    <w:lvl w:ilvl="8" w:tplc="0409001B" w:tentative="1">
      <w:start w:val="1"/>
      <w:numFmt w:val="lowerRoman"/>
      <w:lvlText w:val="%9."/>
      <w:lvlJc w:val="right"/>
      <w:pPr>
        <w:ind w:left="4774" w:hanging="480"/>
      </w:pPr>
    </w:lvl>
  </w:abstractNum>
  <w:abstractNum w:abstractNumId="32" w15:restartNumberingAfterBreak="0">
    <w:nsid w:val="149D00BC"/>
    <w:multiLevelType w:val="hybridMultilevel"/>
    <w:tmpl w:val="0602F1CE"/>
    <w:lvl w:ilvl="0" w:tplc="E6C23506">
      <w:start w:val="1"/>
      <w:numFmt w:val="bullet"/>
      <w:lvlText w:val="•"/>
      <w:lvlJc w:val="left"/>
      <w:pPr>
        <w:ind w:left="1691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21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31" w:hanging="480"/>
      </w:pPr>
      <w:rPr>
        <w:rFonts w:ascii="Wingdings" w:hAnsi="Wingdings" w:hint="default"/>
      </w:rPr>
    </w:lvl>
  </w:abstractNum>
  <w:abstractNum w:abstractNumId="33" w15:restartNumberingAfterBreak="0">
    <w:nsid w:val="14E95538"/>
    <w:multiLevelType w:val="hybridMultilevel"/>
    <w:tmpl w:val="CBA65AE0"/>
    <w:lvl w:ilvl="0" w:tplc="FFFFFFFF">
      <w:start w:val="1"/>
      <w:numFmt w:val="decimal"/>
      <w:lvlText w:val="%1."/>
      <w:lvlJc w:val="left"/>
      <w:pPr>
        <w:ind w:left="1078" w:hanging="227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17B402A9"/>
    <w:multiLevelType w:val="hybridMultilevel"/>
    <w:tmpl w:val="4AE6F08C"/>
    <w:lvl w:ilvl="0" w:tplc="62584324">
      <w:start w:val="1"/>
      <w:numFmt w:val="decimal"/>
      <w:lvlText w:val="%1."/>
      <w:lvlJc w:val="left"/>
      <w:pPr>
        <w:ind w:left="1078" w:hanging="227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17B664A9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36" w15:restartNumberingAfterBreak="0">
    <w:nsid w:val="18A516D3"/>
    <w:multiLevelType w:val="hybridMultilevel"/>
    <w:tmpl w:val="AAD8B22A"/>
    <w:lvl w:ilvl="0" w:tplc="A7FAA9B2">
      <w:start w:val="1"/>
      <w:numFmt w:val="taiwaneseCountingThousand"/>
      <w:lvlText w:val="%1、"/>
      <w:lvlJc w:val="left"/>
      <w:pPr>
        <w:ind w:left="4820" w:hanging="283"/>
      </w:pPr>
      <w:rPr>
        <w:rFonts w:hint="eastAsia"/>
      </w:rPr>
    </w:lvl>
    <w:lvl w:ilvl="1" w:tplc="FFFFFFFF">
      <w:start w:val="8"/>
      <w:numFmt w:val="ideographLegalTraditional"/>
      <w:lvlText w:val="%2、"/>
      <w:lvlJc w:val="left"/>
      <w:pPr>
        <w:ind w:left="464" w:hanging="454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70" w:hanging="480"/>
      </w:pPr>
    </w:lvl>
    <w:lvl w:ilvl="3" w:tplc="FFFFFFFF" w:tentative="1">
      <w:start w:val="1"/>
      <w:numFmt w:val="decimal"/>
      <w:lvlText w:val="%4."/>
      <w:lvlJc w:val="left"/>
      <w:pPr>
        <w:ind w:left="265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30" w:hanging="480"/>
      </w:pPr>
    </w:lvl>
    <w:lvl w:ilvl="5" w:tplc="FFFFFFFF" w:tentative="1">
      <w:start w:val="1"/>
      <w:numFmt w:val="lowerRoman"/>
      <w:lvlText w:val="%6."/>
      <w:lvlJc w:val="right"/>
      <w:pPr>
        <w:ind w:left="3610" w:hanging="480"/>
      </w:pPr>
    </w:lvl>
    <w:lvl w:ilvl="6" w:tplc="FFFFFFFF" w:tentative="1">
      <w:start w:val="1"/>
      <w:numFmt w:val="decimal"/>
      <w:lvlText w:val="%7."/>
      <w:lvlJc w:val="left"/>
      <w:pPr>
        <w:ind w:left="409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70" w:hanging="480"/>
      </w:pPr>
    </w:lvl>
    <w:lvl w:ilvl="8" w:tplc="FFFFFFFF" w:tentative="1">
      <w:start w:val="1"/>
      <w:numFmt w:val="lowerRoman"/>
      <w:lvlText w:val="%9."/>
      <w:lvlJc w:val="right"/>
      <w:pPr>
        <w:ind w:left="5050" w:hanging="480"/>
      </w:pPr>
    </w:lvl>
  </w:abstractNum>
  <w:abstractNum w:abstractNumId="37" w15:restartNumberingAfterBreak="0">
    <w:nsid w:val="191F5D93"/>
    <w:multiLevelType w:val="hybridMultilevel"/>
    <w:tmpl w:val="450091AA"/>
    <w:lvl w:ilvl="0" w:tplc="FFFFFFFF">
      <w:start w:val="1"/>
      <w:numFmt w:val="taiwaneseCountingThousand"/>
      <w:lvlText w:val="%1、"/>
      <w:lvlJc w:val="left"/>
      <w:pPr>
        <w:ind w:left="5017" w:hanging="480"/>
      </w:pPr>
      <w:rPr>
        <w:rFonts w:hint="default"/>
        <w:b/>
        <w:bCs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19797802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39" w15:restartNumberingAfterBreak="0">
    <w:nsid w:val="19B72ADF"/>
    <w:multiLevelType w:val="hybridMultilevel"/>
    <w:tmpl w:val="ED406CB2"/>
    <w:lvl w:ilvl="0" w:tplc="5B6A87C8">
      <w:start w:val="1"/>
      <w:numFmt w:val="taiwaneseCountingThousand"/>
      <w:lvlText w:val="(%1)"/>
      <w:lvlJc w:val="left"/>
      <w:pPr>
        <w:ind w:left="680" w:hanging="567"/>
      </w:pPr>
      <w:rPr>
        <w:rFonts w:ascii="Times New Roman" w:hAnsi="Times New Roman" w:cs="Times New Roman" w:hint="default"/>
        <w:b w:val="0"/>
      </w:rPr>
    </w:lvl>
    <w:lvl w:ilvl="1" w:tplc="82660E52">
      <w:start w:val="1"/>
      <w:numFmt w:val="taiwaneseCountingThousand"/>
      <w:lvlText w:val="(%2)"/>
      <w:lvlJc w:val="left"/>
      <w:pPr>
        <w:ind w:left="934" w:hanging="480"/>
      </w:pPr>
      <w:rPr>
        <w:rFonts w:ascii="Times New Roman" w:hAnsi="Times New Roman" w:cs="Times New Roman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1BC21D99"/>
    <w:multiLevelType w:val="hybridMultilevel"/>
    <w:tmpl w:val="7C649AFC"/>
    <w:lvl w:ilvl="0" w:tplc="E6C23506">
      <w:start w:val="1"/>
      <w:numFmt w:val="bullet"/>
      <w:lvlText w:val="•"/>
      <w:lvlJc w:val="left"/>
      <w:pPr>
        <w:ind w:left="1811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229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7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3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1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9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7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51" w:hanging="480"/>
      </w:pPr>
      <w:rPr>
        <w:rFonts w:ascii="Wingdings" w:hAnsi="Wingdings" w:hint="default"/>
      </w:rPr>
    </w:lvl>
  </w:abstractNum>
  <w:abstractNum w:abstractNumId="41" w15:restartNumberingAfterBreak="0">
    <w:nsid w:val="1CA87E03"/>
    <w:multiLevelType w:val="hybridMultilevel"/>
    <w:tmpl w:val="4002FA06"/>
    <w:lvl w:ilvl="0" w:tplc="283625E8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1DB42CC9"/>
    <w:multiLevelType w:val="hybridMultilevel"/>
    <w:tmpl w:val="8F44C9E4"/>
    <w:lvl w:ilvl="0" w:tplc="B8F4F310">
      <w:start w:val="3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1E0D20A2"/>
    <w:multiLevelType w:val="hybridMultilevel"/>
    <w:tmpl w:val="42D8B41E"/>
    <w:lvl w:ilvl="0" w:tplc="E6C23506">
      <w:start w:val="1"/>
      <w:numFmt w:val="bullet"/>
      <w:lvlText w:val="•"/>
      <w:lvlJc w:val="left"/>
      <w:pPr>
        <w:ind w:left="1473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195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1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13" w:hanging="480"/>
      </w:pPr>
      <w:rPr>
        <w:rFonts w:ascii="Wingdings" w:hAnsi="Wingdings" w:hint="default"/>
      </w:rPr>
    </w:lvl>
  </w:abstractNum>
  <w:abstractNum w:abstractNumId="44" w15:restartNumberingAfterBreak="0">
    <w:nsid w:val="1E8A5A12"/>
    <w:multiLevelType w:val="hybridMultilevel"/>
    <w:tmpl w:val="383A65AE"/>
    <w:lvl w:ilvl="0" w:tplc="04090015">
      <w:start w:val="1"/>
      <w:numFmt w:val="taiwaneseCountingThousand"/>
      <w:lvlText w:val="%1、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1F443845"/>
    <w:multiLevelType w:val="multilevel"/>
    <w:tmpl w:val="E09A27FC"/>
    <w:lvl w:ilvl="0">
      <w:start w:val="1"/>
      <w:numFmt w:val="decimal"/>
      <w:lvlText w:val="（%1）"/>
      <w:lvlJc w:val="left"/>
      <w:pPr>
        <w:ind w:left="2411" w:hanging="1134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1515172"/>
    <w:multiLevelType w:val="hybridMultilevel"/>
    <w:tmpl w:val="40F8D4D6"/>
    <w:lvl w:ilvl="0" w:tplc="329ACAB2">
      <w:start w:val="1"/>
      <w:numFmt w:val="decimal"/>
      <w:lvlText w:val="%1."/>
      <w:lvlJc w:val="left"/>
      <w:pPr>
        <w:ind w:left="1077" w:hanging="226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7" w:hanging="480"/>
      </w:pPr>
    </w:lvl>
    <w:lvl w:ilvl="2" w:tplc="0409001B" w:tentative="1">
      <w:start w:val="1"/>
      <w:numFmt w:val="lowerRoman"/>
      <w:lvlText w:val="%3."/>
      <w:lvlJc w:val="right"/>
      <w:pPr>
        <w:ind w:left="2577" w:hanging="480"/>
      </w:pPr>
    </w:lvl>
    <w:lvl w:ilvl="3" w:tplc="0409000F" w:tentative="1">
      <w:start w:val="1"/>
      <w:numFmt w:val="decimal"/>
      <w:lvlText w:val="%4."/>
      <w:lvlJc w:val="left"/>
      <w:pPr>
        <w:ind w:left="30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7" w:hanging="480"/>
      </w:pPr>
    </w:lvl>
    <w:lvl w:ilvl="5" w:tplc="0409001B" w:tentative="1">
      <w:start w:val="1"/>
      <w:numFmt w:val="lowerRoman"/>
      <w:lvlText w:val="%6."/>
      <w:lvlJc w:val="right"/>
      <w:pPr>
        <w:ind w:left="4017" w:hanging="480"/>
      </w:pPr>
    </w:lvl>
    <w:lvl w:ilvl="6" w:tplc="0409000F" w:tentative="1">
      <w:start w:val="1"/>
      <w:numFmt w:val="decimal"/>
      <w:lvlText w:val="%7."/>
      <w:lvlJc w:val="left"/>
      <w:pPr>
        <w:ind w:left="44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7" w:hanging="480"/>
      </w:pPr>
    </w:lvl>
    <w:lvl w:ilvl="8" w:tplc="0409001B" w:tentative="1">
      <w:start w:val="1"/>
      <w:numFmt w:val="lowerRoman"/>
      <w:lvlText w:val="%9."/>
      <w:lvlJc w:val="right"/>
      <w:pPr>
        <w:ind w:left="5457" w:hanging="480"/>
      </w:pPr>
    </w:lvl>
  </w:abstractNum>
  <w:abstractNum w:abstractNumId="47" w15:restartNumberingAfterBreak="0">
    <w:nsid w:val="22CF09F9"/>
    <w:multiLevelType w:val="hybridMultilevel"/>
    <w:tmpl w:val="591E495C"/>
    <w:lvl w:ilvl="0" w:tplc="FFFFFFFF">
      <w:start w:val="1"/>
      <w:numFmt w:val="taiwaneseCountingThousand"/>
      <w:lvlText w:val="%1、"/>
      <w:lvlJc w:val="left"/>
      <w:pPr>
        <w:ind w:left="764" w:hanging="480"/>
      </w:pPr>
      <w:rPr>
        <w:rFonts w:hint="default"/>
        <w:b/>
        <w:bCs/>
      </w:rPr>
    </w:lvl>
    <w:lvl w:ilvl="1" w:tplc="FFFFFFFF" w:tentative="1">
      <w:start w:val="1"/>
      <w:numFmt w:val="ideographTraditional"/>
      <w:lvlText w:val="%2、"/>
      <w:lvlJc w:val="left"/>
      <w:pPr>
        <w:ind w:left="-2300" w:hanging="480"/>
      </w:pPr>
    </w:lvl>
    <w:lvl w:ilvl="2" w:tplc="FFFFFFFF" w:tentative="1">
      <w:start w:val="1"/>
      <w:numFmt w:val="lowerRoman"/>
      <w:lvlText w:val="%3."/>
      <w:lvlJc w:val="right"/>
      <w:pPr>
        <w:ind w:left="-1820" w:hanging="480"/>
      </w:pPr>
    </w:lvl>
    <w:lvl w:ilvl="3" w:tplc="FFFFFFFF" w:tentative="1">
      <w:start w:val="1"/>
      <w:numFmt w:val="decimal"/>
      <w:lvlText w:val="%4."/>
      <w:lvlJc w:val="left"/>
      <w:pPr>
        <w:ind w:left="-13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-860" w:hanging="480"/>
      </w:pPr>
    </w:lvl>
    <w:lvl w:ilvl="5" w:tplc="FFFFFFFF" w:tentative="1">
      <w:start w:val="1"/>
      <w:numFmt w:val="lowerRoman"/>
      <w:lvlText w:val="%6."/>
      <w:lvlJc w:val="right"/>
      <w:pPr>
        <w:ind w:left="-380" w:hanging="480"/>
      </w:pPr>
    </w:lvl>
    <w:lvl w:ilvl="6" w:tplc="FFFFFFFF" w:tentative="1">
      <w:start w:val="1"/>
      <w:numFmt w:val="decimal"/>
      <w:lvlText w:val="%7."/>
      <w:lvlJc w:val="left"/>
      <w:pPr>
        <w:ind w:left="1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80" w:hanging="480"/>
      </w:pPr>
    </w:lvl>
    <w:lvl w:ilvl="8" w:tplc="FFFFFFFF" w:tentative="1">
      <w:start w:val="1"/>
      <w:numFmt w:val="lowerRoman"/>
      <w:lvlText w:val="%9."/>
      <w:lvlJc w:val="right"/>
      <w:pPr>
        <w:ind w:left="1060" w:hanging="480"/>
      </w:pPr>
    </w:lvl>
  </w:abstractNum>
  <w:abstractNum w:abstractNumId="48" w15:restartNumberingAfterBreak="0">
    <w:nsid w:val="23AF18E2"/>
    <w:multiLevelType w:val="hybridMultilevel"/>
    <w:tmpl w:val="2D5EFB7C"/>
    <w:lvl w:ilvl="0" w:tplc="FFFFFFFF">
      <w:start w:val="1"/>
      <w:numFmt w:val="decimal"/>
      <w:lvlText w:val="%1."/>
      <w:lvlJc w:val="left"/>
      <w:pPr>
        <w:ind w:left="1079" w:hanging="227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698" w:hanging="480"/>
      </w:pPr>
    </w:lvl>
    <w:lvl w:ilvl="2" w:tplc="FFFFFFFF" w:tentative="1">
      <w:start w:val="1"/>
      <w:numFmt w:val="lowerRoman"/>
      <w:lvlText w:val="%3."/>
      <w:lvlJc w:val="right"/>
      <w:pPr>
        <w:ind w:left="2178" w:hanging="480"/>
      </w:pPr>
    </w:lvl>
    <w:lvl w:ilvl="3" w:tplc="FFFFFFFF" w:tentative="1">
      <w:start w:val="1"/>
      <w:numFmt w:val="decimal"/>
      <w:lvlText w:val="%4."/>
      <w:lvlJc w:val="left"/>
      <w:pPr>
        <w:ind w:left="2658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38" w:hanging="480"/>
      </w:pPr>
    </w:lvl>
    <w:lvl w:ilvl="5" w:tplc="FFFFFFFF" w:tentative="1">
      <w:start w:val="1"/>
      <w:numFmt w:val="lowerRoman"/>
      <w:lvlText w:val="%6."/>
      <w:lvlJc w:val="right"/>
      <w:pPr>
        <w:ind w:left="3618" w:hanging="480"/>
      </w:pPr>
    </w:lvl>
    <w:lvl w:ilvl="6" w:tplc="FFFFFFFF" w:tentative="1">
      <w:start w:val="1"/>
      <w:numFmt w:val="decimal"/>
      <w:lvlText w:val="%7."/>
      <w:lvlJc w:val="left"/>
      <w:pPr>
        <w:ind w:left="4098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78" w:hanging="480"/>
      </w:pPr>
    </w:lvl>
    <w:lvl w:ilvl="8" w:tplc="FFFFFFFF" w:tentative="1">
      <w:start w:val="1"/>
      <w:numFmt w:val="lowerRoman"/>
      <w:lvlText w:val="%9."/>
      <w:lvlJc w:val="right"/>
      <w:pPr>
        <w:ind w:left="5058" w:hanging="480"/>
      </w:pPr>
    </w:lvl>
  </w:abstractNum>
  <w:abstractNum w:abstractNumId="49" w15:restartNumberingAfterBreak="0">
    <w:nsid w:val="23B0547E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50" w15:restartNumberingAfterBreak="0">
    <w:nsid w:val="247E2207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51" w15:restartNumberingAfterBreak="0">
    <w:nsid w:val="24EC25FC"/>
    <w:multiLevelType w:val="hybridMultilevel"/>
    <w:tmpl w:val="C1962924"/>
    <w:lvl w:ilvl="0" w:tplc="25FEF23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27726BA0"/>
    <w:multiLevelType w:val="hybridMultilevel"/>
    <w:tmpl w:val="E7101754"/>
    <w:lvl w:ilvl="0" w:tplc="94C0FABE">
      <w:start w:val="3"/>
      <w:numFmt w:val="taiwaneseCountingThousand"/>
      <w:lvlText w:val="(%1)"/>
      <w:lvlJc w:val="left"/>
      <w:pPr>
        <w:ind w:left="680" w:hanging="567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277437B8"/>
    <w:multiLevelType w:val="hybridMultilevel"/>
    <w:tmpl w:val="E1562A8A"/>
    <w:lvl w:ilvl="0" w:tplc="FFFFFFFF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2200" w:hanging="480"/>
      </w:pPr>
    </w:lvl>
    <w:lvl w:ilvl="2" w:tplc="FFFFFFFF" w:tentative="1">
      <w:start w:val="1"/>
      <w:numFmt w:val="lowerRoman"/>
      <w:lvlText w:val="%3."/>
      <w:lvlJc w:val="right"/>
      <w:pPr>
        <w:ind w:left="2680" w:hanging="480"/>
      </w:pPr>
    </w:lvl>
    <w:lvl w:ilvl="3" w:tplc="FFFFFFFF" w:tentative="1">
      <w:start w:val="1"/>
      <w:numFmt w:val="decimal"/>
      <w:lvlText w:val="%4."/>
      <w:lvlJc w:val="left"/>
      <w:pPr>
        <w:ind w:left="3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40" w:hanging="480"/>
      </w:pPr>
    </w:lvl>
    <w:lvl w:ilvl="5" w:tplc="FFFFFFFF" w:tentative="1">
      <w:start w:val="1"/>
      <w:numFmt w:val="lowerRoman"/>
      <w:lvlText w:val="%6."/>
      <w:lvlJc w:val="right"/>
      <w:pPr>
        <w:ind w:left="4120" w:hanging="480"/>
      </w:pPr>
    </w:lvl>
    <w:lvl w:ilvl="6" w:tplc="FFFFFFFF" w:tentative="1">
      <w:start w:val="1"/>
      <w:numFmt w:val="decimal"/>
      <w:lvlText w:val="%7."/>
      <w:lvlJc w:val="left"/>
      <w:pPr>
        <w:ind w:left="4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080" w:hanging="480"/>
      </w:pPr>
    </w:lvl>
    <w:lvl w:ilvl="8" w:tplc="FFFFFFFF" w:tentative="1">
      <w:start w:val="1"/>
      <w:numFmt w:val="lowerRoman"/>
      <w:lvlText w:val="%9."/>
      <w:lvlJc w:val="right"/>
      <w:pPr>
        <w:ind w:left="5560" w:hanging="480"/>
      </w:pPr>
    </w:lvl>
  </w:abstractNum>
  <w:abstractNum w:abstractNumId="54" w15:restartNumberingAfterBreak="0">
    <w:nsid w:val="27A055AE"/>
    <w:multiLevelType w:val="hybridMultilevel"/>
    <w:tmpl w:val="8BACA57A"/>
    <w:lvl w:ilvl="0" w:tplc="F81C0E50">
      <w:start w:val="1"/>
      <w:numFmt w:val="taiwaneseCountingThousand"/>
      <w:suff w:val="space"/>
      <w:lvlText w:val="(%1)"/>
      <w:lvlJc w:val="left"/>
      <w:pPr>
        <w:ind w:left="8703" w:hanging="48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27C867D5"/>
    <w:multiLevelType w:val="hybridMultilevel"/>
    <w:tmpl w:val="4156E320"/>
    <w:lvl w:ilvl="0" w:tplc="283625E8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27D26376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57" w15:restartNumberingAfterBreak="0">
    <w:nsid w:val="2B8675DF"/>
    <w:multiLevelType w:val="hybridMultilevel"/>
    <w:tmpl w:val="31F60F50"/>
    <w:lvl w:ilvl="0" w:tplc="FFFFFFFF">
      <w:start w:val="1"/>
      <w:numFmt w:val="decimal"/>
      <w:lvlText w:val="%1."/>
      <w:lvlJc w:val="left"/>
      <w:pPr>
        <w:ind w:left="1087" w:hanging="226"/>
      </w:pPr>
      <w:rPr>
        <w:rFonts w:hint="eastAsia"/>
      </w:rPr>
    </w:lvl>
    <w:lvl w:ilvl="1" w:tplc="04090015">
      <w:start w:val="1"/>
      <w:numFmt w:val="taiwaneseCountingThousand"/>
      <w:lvlText w:val="%2、"/>
      <w:lvlJc w:val="left"/>
      <w:pPr>
        <w:ind w:left="490" w:hanging="48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70" w:hanging="480"/>
      </w:pPr>
    </w:lvl>
    <w:lvl w:ilvl="3" w:tplc="FFFFFFFF" w:tentative="1">
      <w:start w:val="1"/>
      <w:numFmt w:val="decimal"/>
      <w:lvlText w:val="%4."/>
      <w:lvlJc w:val="left"/>
      <w:pPr>
        <w:ind w:left="265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30" w:hanging="480"/>
      </w:pPr>
    </w:lvl>
    <w:lvl w:ilvl="5" w:tplc="FFFFFFFF" w:tentative="1">
      <w:start w:val="1"/>
      <w:numFmt w:val="lowerRoman"/>
      <w:lvlText w:val="%6."/>
      <w:lvlJc w:val="right"/>
      <w:pPr>
        <w:ind w:left="3610" w:hanging="480"/>
      </w:pPr>
    </w:lvl>
    <w:lvl w:ilvl="6" w:tplc="FFFFFFFF" w:tentative="1">
      <w:start w:val="1"/>
      <w:numFmt w:val="decimal"/>
      <w:lvlText w:val="%7."/>
      <w:lvlJc w:val="left"/>
      <w:pPr>
        <w:ind w:left="409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70" w:hanging="480"/>
      </w:pPr>
    </w:lvl>
    <w:lvl w:ilvl="8" w:tplc="FFFFFFFF" w:tentative="1">
      <w:start w:val="1"/>
      <w:numFmt w:val="lowerRoman"/>
      <w:lvlText w:val="%9."/>
      <w:lvlJc w:val="right"/>
      <w:pPr>
        <w:ind w:left="5050" w:hanging="480"/>
      </w:pPr>
    </w:lvl>
  </w:abstractNum>
  <w:abstractNum w:abstractNumId="58" w15:restartNumberingAfterBreak="0">
    <w:nsid w:val="2D2E77A4"/>
    <w:multiLevelType w:val="hybridMultilevel"/>
    <w:tmpl w:val="2F648296"/>
    <w:lvl w:ilvl="0" w:tplc="F6A26840">
      <w:start w:val="1"/>
      <w:numFmt w:val="ideographLegalTraditional"/>
      <w:lvlText w:val="%1、"/>
      <w:lvlJc w:val="left"/>
      <w:pPr>
        <w:ind w:left="480" w:hanging="480"/>
      </w:pPr>
      <w:rPr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2EE54621"/>
    <w:multiLevelType w:val="hybridMultilevel"/>
    <w:tmpl w:val="66B2442A"/>
    <w:lvl w:ilvl="0" w:tplc="60C2895A">
      <w:start w:val="1"/>
      <w:numFmt w:val="taiwaneseCountingThousand"/>
      <w:lvlText w:val="%1、"/>
      <w:lvlJc w:val="left"/>
      <w:pPr>
        <w:ind w:left="764" w:hanging="48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-2300" w:hanging="480"/>
      </w:pPr>
    </w:lvl>
    <w:lvl w:ilvl="2" w:tplc="0409001B" w:tentative="1">
      <w:start w:val="1"/>
      <w:numFmt w:val="lowerRoman"/>
      <w:lvlText w:val="%3."/>
      <w:lvlJc w:val="right"/>
      <w:pPr>
        <w:ind w:left="-1820" w:hanging="480"/>
      </w:pPr>
    </w:lvl>
    <w:lvl w:ilvl="3" w:tplc="0409000F" w:tentative="1">
      <w:start w:val="1"/>
      <w:numFmt w:val="decimal"/>
      <w:lvlText w:val="%4."/>
      <w:lvlJc w:val="left"/>
      <w:pPr>
        <w:ind w:left="-1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860" w:hanging="480"/>
      </w:pPr>
    </w:lvl>
    <w:lvl w:ilvl="5" w:tplc="0409001B" w:tentative="1">
      <w:start w:val="1"/>
      <w:numFmt w:val="lowerRoman"/>
      <w:lvlText w:val="%6."/>
      <w:lvlJc w:val="right"/>
      <w:pPr>
        <w:ind w:left="-380" w:hanging="480"/>
      </w:pPr>
    </w:lvl>
    <w:lvl w:ilvl="6" w:tplc="0409000F" w:tentative="1">
      <w:start w:val="1"/>
      <w:numFmt w:val="decimal"/>
      <w:lvlText w:val="%7."/>
      <w:lvlJc w:val="left"/>
      <w:pPr>
        <w:ind w:left="1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0" w:hanging="480"/>
      </w:pPr>
    </w:lvl>
    <w:lvl w:ilvl="8" w:tplc="0409001B" w:tentative="1">
      <w:start w:val="1"/>
      <w:numFmt w:val="lowerRoman"/>
      <w:lvlText w:val="%9."/>
      <w:lvlJc w:val="right"/>
      <w:pPr>
        <w:ind w:left="1060" w:hanging="480"/>
      </w:pPr>
    </w:lvl>
  </w:abstractNum>
  <w:abstractNum w:abstractNumId="60" w15:restartNumberingAfterBreak="0">
    <w:nsid w:val="30DB7029"/>
    <w:multiLevelType w:val="hybridMultilevel"/>
    <w:tmpl w:val="48EAAA14"/>
    <w:lvl w:ilvl="0" w:tplc="658E4DDC">
      <w:start w:val="1"/>
      <w:numFmt w:val="taiwaneseCountingThousand"/>
      <w:lvlText w:val="%1、"/>
      <w:lvlJc w:val="left"/>
      <w:pPr>
        <w:ind w:left="5017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3111044B"/>
    <w:multiLevelType w:val="multilevel"/>
    <w:tmpl w:val="C7BCE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19B34FC"/>
    <w:multiLevelType w:val="hybridMultilevel"/>
    <w:tmpl w:val="E594D9D4"/>
    <w:lvl w:ilvl="0" w:tplc="E6C23506">
      <w:start w:val="1"/>
      <w:numFmt w:val="bullet"/>
      <w:lvlText w:val="•"/>
      <w:lvlJc w:val="left"/>
      <w:pPr>
        <w:ind w:left="480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3" w15:restartNumberingAfterBreak="0">
    <w:nsid w:val="32B17453"/>
    <w:multiLevelType w:val="hybridMultilevel"/>
    <w:tmpl w:val="C2FE3DD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4" w15:restartNumberingAfterBreak="0">
    <w:nsid w:val="32E83C59"/>
    <w:multiLevelType w:val="hybridMultilevel"/>
    <w:tmpl w:val="008C334A"/>
    <w:lvl w:ilvl="0" w:tplc="D66C92A0">
      <w:start w:val="1"/>
      <w:numFmt w:val="ideographLegalTraditional"/>
      <w:lvlText w:val="%1、"/>
      <w:lvlJc w:val="left"/>
      <w:pPr>
        <w:ind w:left="1757" w:hanging="480"/>
      </w:pPr>
      <w:rPr>
        <w:b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358E44FB"/>
    <w:multiLevelType w:val="hybridMultilevel"/>
    <w:tmpl w:val="C6C27924"/>
    <w:lvl w:ilvl="0" w:tplc="B92A2858">
      <w:start w:val="1"/>
      <w:numFmt w:val="decimal"/>
      <w:lvlText w:val="%1."/>
      <w:lvlJc w:val="left"/>
      <w:pPr>
        <w:ind w:left="454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359679A6"/>
    <w:multiLevelType w:val="hybridMultilevel"/>
    <w:tmpl w:val="450091AA"/>
    <w:lvl w:ilvl="0" w:tplc="FFFFFFFF">
      <w:start w:val="1"/>
      <w:numFmt w:val="taiwaneseCountingThousand"/>
      <w:lvlText w:val="%1、"/>
      <w:lvlJc w:val="left"/>
      <w:pPr>
        <w:ind w:left="5017" w:hanging="480"/>
      </w:pPr>
      <w:rPr>
        <w:rFonts w:hint="default"/>
        <w:b/>
        <w:bCs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3795110D"/>
    <w:multiLevelType w:val="hybridMultilevel"/>
    <w:tmpl w:val="73F02F78"/>
    <w:lvl w:ilvl="0" w:tplc="BBCAA80C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1746" w:hanging="480"/>
      </w:pPr>
    </w:lvl>
    <w:lvl w:ilvl="2" w:tplc="FFFFFFFF" w:tentative="1">
      <w:start w:val="1"/>
      <w:numFmt w:val="lowerRoman"/>
      <w:lvlText w:val="%3."/>
      <w:lvlJc w:val="right"/>
      <w:pPr>
        <w:ind w:left="2226" w:hanging="480"/>
      </w:pPr>
    </w:lvl>
    <w:lvl w:ilvl="3" w:tplc="FFFFFFFF" w:tentative="1">
      <w:start w:val="1"/>
      <w:numFmt w:val="decimal"/>
      <w:lvlText w:val="%4."/>
      <w:lvlJc w:val="left"/>
      <w:pPr>
        <w:ind w:left="2706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86" w:hanging="480"/>
      </w:pPr>
    </w:lvl>
    <w:lvl w:ilvl="5" w:tplc="FFFFFFFF" w:tentative="1">
      <w:start w:val="1"/>
      <w:numFmt w:val="lowerRoman"/>
      <w:lvlText w:val="%6."/>
      <w:lvlJc w:val="right"/>
      <w:pPr>
        <w:ind w:left="3666" w:hanging="480"/>
      </w:pPr>
    </w:lvl>
    <w:lvl w:ilvl="6" w:tplc="FFFFFFFF" w:tentative="1">
      <w:start w:val="1"/>
      <w:numFmt w:val="decimal"/>
      <w:lvlText w:val="%7."/>
      <w:lvlJc w:val="left"/>
      <w:pPr>
        <w:ind w:left="4146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626" w:hanging="480"/>
      </w:pPr>
    </w:lvl>
    <w:lvl w:ilvl="8" w:tplc="FFFFFFFF" w:tentative="1">
      <w:start w:val="1"/>
      <w:numFmt w:val="lowerRoman"/>
      <w:lvlText w:val="%9."/>
      <w:lvlJc w:val="right"/>
      <w:pPr>
        <w:ind w:left="5106" w:hanging="480"/>
      </w:pPr>
    </w:lvl>
  </w:abstractNum>
  <w:abstractNum w:abstractNumId="68" w15:restartNumberingAfterBreak="0">
    <w:nsid w:val="37DC3FA9"/>
    <w:multiLevelType w:val="hybridMultilevel"/>
    <w:tmpl w:val="8D02F33E"/>
    <w:lvl w:ilvl="0" w:tplc="25FEF230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69" w15:restartNumberingAfterBreak="0">
    <w:nsid w:val="384E389E"/>
    <w:multiLevelType w:val="hybridMultilevel"/>
    <w:tmpl w:val="CF86CC64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0" w15:restartNumberingAfterBreak="0">
    <w:nsid w:val="38FB421E"/>
    <w:multiLevelType w:val="hybridMultilevel"/>
    <w:tmpl w:val="BA3AD104"/>
    <w:lvl w:ilvl="0" w:tplc="80F228DE">
      <w:start w:val="1"/>
      <w:numFmt w:val="taiwaneseCountingThousand"/>
      <w:lvlText w:val="(%1)"/>
      <w:lvlJc w:val="left"/>
      <w:pPr>
        <w:ind w:left="85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1131" w:hanging="480"/>
      </w:pPr>
    </w:lvl>
    <w:lvl w:ilvl="2" w:tplc="FFFFFFFF" w:tentative="1">
      <w:start w:val="1"/>
      <w:numFmt w:val="lowerRoman"/>
      <w:lvlText w:val="%3."/>
      <w:lvlJc w:val="right"/>
      <w:pPr>
        <w:ind w:left="1611" w:hanging="480"/>
      </w:pPr>
    </w:lvl>
    <w:lvl w:ilvl="3" w:tplc="FFFFFFFF" w:tentative="1">
      <w:start w:val="1"/>
      <w:numFmt w:val="decimal"/>
      <w:lvlText w:val="%4."/>
      <w:lvlJc w:val="left"/>
      <w:pPr>
        <w:ind w:left="2091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571" w:hanging="480"/>
      </w:pPr>
    </w:lvl>
    <w:lvl w:ilvl="5" w:tplc="FFFFFFFF" w:tentative="1">
      <w:start w:val="1"/>
      <w:numFmt w:val="lowerRoman"/>
      <w:lvlText w:val="%6."/>
      <w:lvlJc w:val="right"/>
      <w:pPr>
        <w:ind w:left="3051" w:hanging="480"/>
      </w:pPr>
    </w:lvl>
    <w:lvl w:ilvl="6" w:tplc="FFFFFFFF" w:tentative="1">
      <w:start w:val="1"/>
      <w:numFmt w:val="decimal"/>
      <w:lvlText w:val="%7."/>
      <w:lvlJc w:val="left"/>
      <w:pPr>
        <w:ind w:left="3531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011" w:hanging="480"/>
      </w:pPr>
    </w:lvl>
    <w:lvl w:ilvl="8" w:tplc="FFFFFFFF" w:tentative="1">
      <w:start w:val="1"/>
      <w:numFmt w:val="lowerRoman"/>
      <w:lvlText w:val="%9."/>
      <w:lvlJc w:val="right"/>
      <w:pPr>
        <w:ind w:left="4491" w:hanging="480"/>
      </w:pPr>
    </w:lvl>
  </w:abstractNum>
  <w:abstractNum w:abstractNumId="71" w15:restartNumberingAfterBreak="0">
    <w:nsid w:val="3A405EAF"/>
    <w:multiLevelType w:val="hybridMultilevel"/>
    <w:tmpl w:val="CF86CC64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3BA3112E"/>
    <w:multiLevelType w:val="hybridMultilevel"/>
    <w:tmpl w:val="33B64D28"/>
    <w:lvl w:ilvl="0" w:tplc="F6A26840">
      <w:start w:val="1"/>
      <w:numFmt w:val="ideographLegalTraditional"/>
      <w:lvlText w:val="%1、"/>
      <w:lvlJc w:val="left"/>
      <w:pPr>
        <w:ind w:left="454" w:hanging="341"/>
      </w:pPr>
      <w:rPr>
        <w:rFonts w:hint="eastAsia"/>
        <w:b/>
        <w:bCs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3BF9082E"/>
    <w:multiLevelType w:val="hybridMultilevel"/>
    <w:tmpl w:val="4E56ACAE"/>
    <w:lvl w:ilvl="0" w:tplc="E6C23506">
      <w:start w:val="1"/>
      <w:numFmt w:val="bullet"/>
      <w:lvlText w:val="•"/>
      <w:lvlJc w:val="left"/>
      <w:pPr>
        <w:ind w:left="1395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187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5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1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7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5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35" w:hanging="480"/>
      </w:pPr>
      <w:rPr>
        <w:rFonts w:ascii="Wingdings" w:hAnsi="Wingdings" w:hint="default"/>
      </w:rPr>
    </w:lvl>
  </w:abstractNum>
  <w:abstractNum w:abstractNumId="74" w15:restartNumberingAfterBreak="0">
    <w:nsid w:val="3DD7256A"/>
    <w:multiLevelType w:val="hybridMultilevel"/>
    <w:tmpl w:val="17D6B284"/>
    <w:lvl w:ilvl="0" w:tplc="A51A65D6">
      <w:start w:val="13"/>
      <w:numFmt w:val="ideographLegalTraditional"/>
      <w:lvlText w:val="%1、"/>
      <w:lvlJc w:val="left"/>
      <w:pPr>
        <w:ind w:left="593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3E6D1D50"/>
    <w:multiLevelType w:val="hybridMultilevel"/>
    <w:tmpl w:val="32AA05E0"/>
    <w:lvl w:ilvl="0" w:tplc="3EF234E2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76" w15:restartNumberingAfterBreak="0">
    <w:nsid w:val="3F492484"/>
    <w:multiLevelType w:val="hybridMultilevel"/>
    <w:tmpl w:val="47C25E42"/>
    <w:lvl w:ilvl="0" w:tplc="E0166FE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405C553B"/>
    <w:multiLevelType w:val="multilevel"/>
    <w:tmpl w:val="09CC5B28"/>
    <w:lvl w:ilvl="0">
      <w:start w:val="1"/>
      <w:numFmt w:val="taiwaneseCountingThousand"/>
      <w:lvlText w:val="%1、"/>
      <w:lvlJc w:val="left"/>
      <w:pPr>
        <w:ind w:left="906" w:hanging="480"/>
      </w:pPr>
    </w:lvl>
    <w:lvl w:ilvl="1">
      <w:start w:val="1"/>
      <w:numFmt w:val="ideographTraditional"/>
      <w:lvlText w:val="%2、"/>
      <w:lvlJc w:val="left"/>
      <w:pPr>
        <w:ind w:left="-2355" w:hanging="480"/>
      </w:pPr>
    </w:lvl>
    <w:lvl w:ilvl="2">
      <w:start w:val="1"/>
      <w:numFmt w:val="lowerRoman"/>
      <w:lvlText w:val="%3."/>
      <w:lvlJc w:val="right"/>
      <w:pPr>
        <w:ind w:left="-2355" w:hanging="480"/>
      </w:pPr>
    </w:lvl>
    <w:lvl w:ilvl="3">
      <w:start w:val="1"/>
      <w:numFmt w:val="decimal"/>
      <w:lvlText w:val="%4."/>
      <w:lvlJc w:val="left"/>
      <w:pPr>
        <w:ind w:left="-2355" w:hanging="480"/>
      </w:pPr>
    </w:lvl>
    <w:lvl w:ilvl="4">
      <w:start w:val="1"/>
      <w:numFmt w:val="ideographTraditional"/>
      <w:lvlText w:val="%5、"/>
      <w:lvlJc w:val="left"/>
      <w:pPr>
        <w:ind w:left="-1994" w:hanging="480"/>
      </w:pPr>
    </w:lvl>
    <w:lvl w:ilvl="5">
      <w:start w:val="1"/>
      <w:numFmt w:val="lowerRoman"/>
      <w:lvlText w:val="%6."/>
      <w:lvlJc w:val="right"/>
      <w:pPr>
        <w:ind w:left="-1514" w:hanging="480"/>
      </w:pPr>
    </w:lvl>
    <w:lvl w:ilvl="6">
      <w:start w:val="1"/>
      <w:numFmt w:val="decimal"/>
      <w:lvlText w:val="%7."/>
      <w:lvlJc w:val="left"/>
      <w:pPr>
        <w:ind w:left="-1034" w:hanging="480"/>
      </w:pPr>
    </w:lvl>
    <w:lvl w:ilvl="7">
      <w:start w:val="1"/>
      <w:numFmt w:val="ideographTraditional"/>
      <w:lvlText w:val="%8、"/>
      <w:lvlJc w:val="left"/>
      <w:pPr>
        <w:ind w:left="-554" w:hanging="480"/>
      </w:pPr>
    </w:lvl>
    <w:lvl w:ilvl="8">
      <w:start w:val="1"/>
      <w:numFmt w:val="lowerRoman"/>
      <w:lvlText w:val="%9."/>
      <w:lvlJc w:val="right"/>
      <w:pPr>
        <w:ind w:left="-74" w:hanging="480"/>
      </w:pPr>
    </w:lvl>
  </w:abstractNum>
  <w:abstractNum w:abstractNumId="78" w15:restartNumberingAfterBreak="0">
    <w:nsid w:val="42C96765"/>
    <w:multiLevelType w:val="hybridMultilevel"/>
    <w:tmpl w:val="B8D68DF6"/>
    <w:lvl w:ilvl="0" w:tplc="5B2633C6">
      <w:start w:val="10"/>
      <w:numFmt w:val="ideographLegalTraditional"/>
      <w:lvlText w:val="%1、"/>
      <w:lvlJc w:val="left"/>
      <w:pPr>
        <w:ind w:left="341" w:hanging="341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43FE1DB9"/>
    <w:multiLevelType w:val="multilevel"/>
    <w:tmpl w:val="4846175A"/>
    <w:lvl w:ilvl="0">
      <w:start w:val="1"/>
      <w:numFmt w:val="decimal"/>
      <w:lvlText w:val="%1."/>
      <w:lvlJc w:val="left"/>
      <w:pPr>
        <w:ind w:left="1331" w:hanging="480"/>
      </w:pPr>
      <w:rPr>
        <w:b w:val="0"/>
        <w:strike w:val="0"/>
        <w:color w:val="auto"/>
        <w:sz w:val="28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（%4）"/>
      <w:lvlJc w:val="left"/>
      <w:pPr>
        <w:ind w:left="204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80" w15:restartNumberingAfterBreak="0">
    <w:nsid w:val="440A69AD"/>
    <w:multiLevelType w:val="hybridMultilevel"/>
    <w:tmpl w:val="D8DAD61C"/>
    <w:lvl w:ilvl="0" w:tplc="25FEF23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44121AF6"/>
    <w:multiLevelType w:val="hybridMultilevel"/>
    <w:tmpl w:val="C28C10BE"/>
    <w:lvl w:ilvl="0" w:tplc="0E1CC19C">
      <w:start w:val="1"/>
      <w:numFmt w:val="taiwaneseCountingThousand"/>
      <w:lvlText w:val="%1、"/>
      <w:lvlJc w:val="left"/>
      <w:pPr>
        <w:tabs>
          <w:tab w:val="num" w:pos="454"/>
        </w:tabs>
        <w:ind w:left="454" w:hanging="454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82" w15:restartNumberingAfterBreak="0">
    <w:nsid w:val="45AB7775"/>
    <w:multiLevelType w:val="hybridMultilevel"/>
    <w:tmpl w:val="17A8E9FE"/>
    <w:lvl w:ilvl="0" w:tplc="04090015">
      <w:start w:val="1"/>
      <w:numFmt w:val="taiwaneseCountingThousand"/>
      <w:lvlText w:val="%1、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83" w15:restartNumberingAfterBreak="0">
    <w:nsid w:val="47B521CF"/>
    <w:multiLevelType w:val="hybridMultilevel"/>
    <w:tmpl w:val="3260098A"/>
    <w:lvl w:ilvl="0" w:tplc="0E925A8A">
      <w:start w:val="1"/>
      <w:numFmt w:val="taiwaneseCountingThousand"/>
      <w:lvlText w:val="(%1)"/>
      <w:lvlJc w:val="left"/>
      <w:pPr>
        <w:ind w:left="680" w:hanging="567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49C72BAE"/>
    <w:multiLevelType w:val="hybridMultilevel"/>
    <w:tmpl w:val="8C6EDFBC"/>
    <w:lvl w:ilvl="0" w:tplc="04090015">
      <w:start w:val="1"/>
      <w:numFmt w:val="taiwaneseCountingThousand"/>
      <w:lvlText w:val="%1、"/>
      <w:lvlJc w:val="left"/>
      <w:pPr>
        <w:ind w:left="1087" w:hanging="226"/>
      </w:pPr>
      <w:rPr>
        <w:rFonts w:hint="eastAsia"/>
      </w:rPr>
    </w:lvl>
    <w:lvl w:ilvl="1" w:tplc="C12C6D78">
      <w:start w:val="8"/>
      <w:numFmt w:val="ideographLegalTraditional"/>
      <w:lvlText w:val="%2、"/>
      <w:lvlJc w:val="left"/>
      <w:pPr>
        <w:ind w:left="464" w:hanging="454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70" w:hanging="480"/>
      </w:pPr>
    </w:lvl>
    <w:lvl w:ilvl="3" w:tplc="0409000F" w:tentative="1">
      <w:start w:val="1"/>
      <w:numFmt w:val="decimal"/>
      <w:lvlText w:val="%4."/>
      <w:lvlJc w:val="left"/>
      <w:pPr>
        <w:ind w:left="26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0" w:hanging="480"/>
      </w:pPr>
    </w:lvl>
    <w:lvl w:ilvl="5" w:tplc="0409001B" w:tentative="1">
      <w:start w:val="1"/>
      <w:numFmt w:val="lowerRoman"/>
      <w:lvlText w:val="%6."/>
      <w:lvlJc w:val="right"/>
      <w:pPr>
        <w:ind w:left="3610" w:hanging="480"/>
      </w:pPr>
    </w:lvl>
    <w:lvl w:ilvl="6" w:tplc="0409000F" w:tentative="1">
      <w:start w:val="1"/>
      <w:numFmt w:val="decimal"/>
      <w:lvlText w:val="%7."/>
      <w:lvlJc w:val="left"/>
      <w:pPr>
        <w:ind w:left="40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0" w:hanging="480"/>
      </w:pPr>
    </w:lvl>
    <w:lvl w:ilvl="8" w:tplc="0409001B" w:tentative="1">
      <w:start w:val="1"/>
      <w:numFmt w:val="lowerRoman"/>
      <w:lvlText w:val="%9."/>
      <w:lvlJc w:val="right"/>
      <w:pPr>
        <w:ind w:left="5050" w:hanging="480"/>
      </w:pPr>
    </w:lvl>
  </w:abstractNum>
  <w:abstractNum w:abstractNumId="85" w15:restartNumberingAfterBreak="0">
    <w:nsid w:val="49D125B0"/>
    <w:multiLevelType w:val="hybridMultilevel"/>
    <w:tmpl w:val="74AC8E04"/>
    <w:lvl w:ilvl="0" w:tplc="E28EF74A">
      <w:start w:val="1"/>
      <w:numFmt w:val="taiwaneseCountingThousand"/>
      <w:lvlText w:val="(%1)"/>
      <w:lvlJc w:val="left"/>
      <w:pPr>
        <w:ind w:left="851" w:hanging="567"/>
      </w:pPr>
      <w:rPr>
        <w:rFonts w:ascii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6" w15:restartNumberingAfterBreak="0">
    <w:nsid w:val="4AF56D64"/>
    <w:multiLevelType w:val="hybridMultilevel"/>
    <w:tmpl w:val="CBA65AE0"/>
    <w:lvl w:ilvl="0" w:tplc="FFFFFFFF">
      <w:start w:val="1"/>
      <w:numFmt w:val="decimal"/>
      <w:lvlText w:val="%1."/>
      <w:lvlJc w:val="left"/>
      <w:pPr>
        <w:ind w:left="1078" w:hanging="227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4B402CCE"/>
    <w:multiLevelType w:val="hybridMultilevel"/>
    <w:tmpl w:val="4BB82DC0"/>
    <w:lvl w:ilvl="0" w:tplc="913E7630">
      <w:start w:val="12"/>
      <w:numFmt w:val="ideographLegalTraditional"/>
      <w:lvlText w:val="%1、"/>
      <w:lvlJc w:val="left"/>
      <w:pPr>
        <w:ind w:left="1331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4C603C28"/>
    <w:multiLevelType w:val="hybridMultilevel"/>
    <w:tmpl w:val="979A950A"/>
    <w:lvl w:ilvl="0" w:tplc="E6C23506">
      <w:start w:val="1"/>
      <w:numFmt w:val="bullet"/>
      <w:lvlText w:val="•"/>
      <w:lvlJc w:val="left"/>
      <w:pPr>
        <w:ind w:left="645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5" w:hanging="480"/>
      </w:pPr>
      <w:rPr>
        <w:rFonts w:ascii="Wingdings" w:hAnsi="Wingdings" w:hint="default"/>
      </w:rPr>
    </w:lvl>
  </w:abstractNum>
  <w:abstractNum w:abstractNumId="89" w15:restartNumberingAfterBreak="0">
    <w:nsid w:val="4C634915"/>
    <w:multiLevelType w:val="hybridMultilevel"/>
    <w:tmpl w:val="3E047DF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4DBB3E7A"/>
    <w:multiLevelType w:val="hybridMultilevel"/>
    <w:tmpl w:val="18409648"/>
    <w:lvl w:ilvl="0" w:tplc="9F364E94">
      <w:start w:val="1"/>
      <w:numFmt w:val="taiwaneseCountingThousand"/>
      <w:lvlText w:val="%1、"/>
      <w:lvlJc w:val="left"/>
      <w:pPr>
        <w:ind w:left="764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4FAB1659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92" w15:restartNumberingAfterBreak="0">
    <w:nsid w:val="4FFC410A"/>
    <w:multiLevelType w:val="hybridMultilevel"/>
    <w:tmpl w:val="974A6D48"/>
    <w:lvl w:ilvl="0" w:tplc="04090015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93" w15:restartNumberingAfterBreak="0">
    <w:nsid w:val="52112381"/>
    <w:multiLevelType w:val="hybridMultilevel"/>
    <w:tmpl w:val="D780F846"/>
    <w:lvl w:ilvl="0" w:tplc="424CAE06">
      <w:start w:val="1"/>
      <w:numFmt w:val="taiwaneseCountingThousand"/>
      <w:lvlText w:val="%1、"/>
      <w:lvlJc w:val="left"/>
      <w:pPr>
        <w:ind w:left="5017" w:hanging="480"/>
      </w:pPr>
      <w:rPr>
        <w:rFonts w:hint="eastAsia"/>
        <w:b w:val="0"/>
        <w:bCs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2195330"/>
    <w:multiLevelType w:val="hybridMultilevel"/>
    <w:tmpl w:val="3E5E2CF4"/>
    <w:lvl w:ilvl="0" w:tplc="3DBE14F2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52F55188"/>
    <w:multiLevelType w:val="hybridMultilevel"/>
    <w:tmpl w:val="5008CE38"/>
    <w:lvl w:ilvl="0" w:tplc="04090015">
      <w:start w:val="1"/>
      <w:numFmt w:val="taiwaneseCountingThousand"/>
      <w:lvlText w:val="%1、"/>
      <w:lvlJc w:val="left"/>
      <w:pPr>
        <w:ind w:left="1048" w:hanging="480"/>
      </w:pPr>
      <w:rPr>
        <w:rFonts w:hint="default"/>
        <w:b/>
        <w:bCs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53442FF2"/>
    <w:multiLevelType w:val="hybridMultilevel"/>
    <w:tmpl w:val="E7903532"/>
    <w:lvl w:ilvl="0" w:tplc="6206D5C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97" w15:restartNumberingAfterBreak="0">
    <w:nsid w:val="5403442D"/>
    <w:multiLevelType w:val="hybridMultilevel"/>
    <w:tmpl w:val="D63078FC"/>
    <w:lvl w:ilvl="0" w:tplc="E6C23506">
      <w:start w:val="1"/>
      <w:numFmt w:val="bullet"/>
      <w:lvlText w:val="•"/>
      <w:lvlJc w:val="left"/>
      <w:pPr>
        <w:ind w:left="1473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195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1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13" w:hanging="480"/>
      </w:pPr>
      <w:rPr>
        <w:rFonts w:ascii="Wingdings" w:hAnsi="Wingdings" w:hint="default"/>
      </w:rPr>
    </w:lvl>
  </w:abstractNum>
  <w:abstractNum w:abstractNumId="98" w15:restartNumberingAfterBreak="0">
    <w:nsid w:val="57906CAD"/>
    <w:multiLevelType w:val="hybridMultilevel"/>
    <w:tmpl w:val="1544212E"/>
    <w:lvl w:ilvl="0" w:tplc="04090015">
      <w:start w:val="1"/>
      <w:numFmt w:val="taiwaneseCountingThousand"/>
      <w:lvlText w:val="%1、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58E51613"/>
    <w:multiLevelType w:val="multilevel"/>
    <w:tmpl w:val="C7BCE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B285AAA"/>
    <w:multiLevelType w:val="hybridMultilevel"/>
    <w:tmpl w:val="D1428BD0"/>
    <w:lvl w:ilvl="0" w:tplc="283625E8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5B982F24"/>
    <w:multiLevelType w:val="hybridMultilevel"/>
    <w:tmpl w:val="8160C47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5F563E0F"/>
    <w:multiLevelType w:val="hybridMultilevel"/>
    <w:tmpl w:val="CB169A6A"/>
    <w:lvl w:ilvl="0" w:tplc="FFFFFFFF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2200" w:hanging="480"/>
      </w:pPr>
    </w:lvl>
    <w:lvl w:ilvl="2" w:tplc="FFFFFFFF" w:tentative="1">
      <w:start w:val="1"/>
      <w:numFmt w:val="lowerRoman"/>
      <w:lvlText w:val="%3."/>
      <w:lvlJc w:val="right"/>
      <w:pPr>
        <w:ind w:left="2680" w:hanging="480"/>
      </w:pPr>
    </w:lvl>
    <w:lvl w:ilvl="3" w:tplc="FFFFFFFF" w:tentative="1">
      <w:start w:val="1"/>
      <w:numFmt w:val="decimal"/>
      <w:lvlText w:val="%4."/>
      <w:lvlJc w:val="left"/>
      <w:pPr>
        <w:ind w:left="3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40" w:hanging="480"/>
      </w:pPr>
    </w:lvl>
    <w:lvl w:ilvl="5" w:tplc="FFFFFFFF" w:tentative="1">
      <w:start w:val="1"/>
      <w:numFmt w:val="lowerRoman"/>
      <w:lvlText w:val="%6."/>
      <w:lvlJc w:val="right"/>
      <w:pPr>
        <w:ind w:left="4120" w:hanging="480"/>
      </w:pPr>
    </w:lvl>
    <w:lvl w:ilvl="6" w:tplc="FFFFFFFF" w:tentative="1">
      <w:start w:val="1"/>
      <w:numFmt w:val="decimal"/>
      <w:lvlText w:val="%7."/>
      <w:lvlJc w:val="left"/>
      <w:pPr>
        <w:ind w:left="4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080" w:hanging="480"/>
      </w:pPr>
    </w:lvl>
    <w:lvl w:ilvl="8" w:tplc="FFFFFFFF" w:tentative="1">
      <w:start w:val="1"/>
      <w:numFmt w:val="lowerRoman"/>
      <w:lvlText w:val="%9."/>
      <w:lvlJc w:val="right"/>
      <w:pPr>
        <w:ind w:left="5560" w:hanging="480"/>
      </w:pPr>
    </w:lvl>
  </w:abstractNum>
  <w:abstractNum w:abstractNumId="103" w15:restartNumberingAfterBreak="0">
    <w:nsid w:val="5FD94E57"/>
    <w:multiLevelType w:val="hybridMultilevel"/>
    <w:tmpl w:val="2BA6EA88"/>
    <w:lvl w:ilvl="0" w:tplc="E6C23506">
      <w:start w:val="1"/>
      <w:numFmt w:val="bullet"/>
      <w:lvlText w:val="•"/>
      <w:lvlJc w:val="left"/>
      <w:pPr>
        <w:ind w:left="1691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21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31" w:hanging="480"/>
      </w:pPr>
      <w:rPr>
        <w:rFonts w:ascii="Wingdings" w:hAnsi="Wingdings" w:hint="default"/>
      </w:rPr>
    </w:lvl>
  </w:abstractNum>
  <w:abstractNum w:abstractNumId="104" w15:restartNumberingAfterBreak="0">
    <w:nsid w:val="612C3373"/>
    <w:multiLevelType w:val="hybridMultilevel"/>
    <w:tmpl w:val="449A43B2"/>
    <w:lvl w:ilvl="0" w:tplc="FFFFFFFF">
      <w:start w:val="1"/>
      <w:numFmt w:val="taiwaneseCountingThousand"/>
      <w:lvlText w:val="%1、"/>
      <w:lvlJc w:val="left"/>
      <w:pPr>
        <w:ind w:left="764" w:hanging="480"/>
      </w:pPr>
      <w:rPr>
        <w:rFonts w:hint="eastAsia"/>
        <w:b/>
        <w:bCs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-2300" w:hanging="480"/>
      </w:pPr>
    </w:lvl>
    <w:lvl w:ilvl="2" w:tplc="FFFFFFFF" w:tentative="1">
      <w:start w:val="1"/>
      <w:numFmt w:val="lowerRoman"/>
      <w:lvlText w:val="%3."/>
      <w:lvlJc w:val="right"/>
      <w:pPr>
        <w:ind w:left="-1820" w:hanging="480"/>
      </w:pPr>
    </w:lvl>
    <w:lvl w:ilvl="3" w:tplc="FFFFFFFF" w:tentative="1">
      <w:start w:val="1"/>
      <w:numFmt w:val="decimal"/>
      <w:lvlText w:val="%4."/>
      <w:lvlJc w:val="left"/>
      <w:pPr>
        <w:ind w:left="-13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-860" w:hanging="480"/>
      </w:pPr>
    </w:lvl>
    <w:lvl w:ilvl="5" w:tplc="FFFFFFFF" w:tentative="1">
      <w:start w:val="1"/>
      <w:numFmt w:val="lowerRoman"/>
      <w:lvlText w:val="%6."/>
      <w:lvlJc w:val="right"/>
      <w:pPr>
        <w:ind w:left="-380" w:hanging="480"/>
      </w:pPr>
    </w:lvl>
    <w:lvl w:ilvl="6" w:tplc="FFFFFFFF" w:tentative="1">
      <w:start w:val="1"/>
      <w:numFmt w:val="decimal"/>
      <w:lvlText w:val="%7."/>
      <w:lvlJc w:val="left"/>
      <w:pPr>
        <w:ind w:left="1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80" w:hanging="480"/>
      </w:pPr>
    </w:lvl>
    <w:lvl w:ilvl="8" w:tplc="FFFFFFFF" w:tentative="1">
      <w:start w:val="1"/>
      <w:numFmt w:val="lowerRoman"/>
      <w:lvlText w:val="%9."/>
      <w:lvlJc w:val="right"/>
      <w:pPr>
        <w:ind w:left="1060" w:hanging="480"/>
      </w:pPr>
    </w:lvl>
  </w:abstractNum>
  <w:abstractNum w:abstractNumId="105" w15:restartNumberingAfterBreak="0">
    <w:nsid w:val="618A4142"/>
    <w:multiLevelType w:val="hybridMultilevel"/>
    <w:tmpl w:val="35BCD990"/>
    <w:lvl w:ilvl="0" w:tplc="1E8677F6">
      <w:start w:val="1"/>
      <w:numFmt w:val="taiwaneseCountingThousand"/>
      <w:lvlText w:val="%1、"/>
      <w:lvlJc w:val="left"/>
      <w:pPr>
        <w:ind w:left="5017" w:hanging="480"/>
      </w:pPr>
      <w:rPr>
        <w:rFonts w:hint="default"/>
        <w:b/>
        <w:bCs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1E561F4"/>
    <w:multiLevelType w:val="multilevel"/>
    <w:tmpl w:val="4CDE3072"/>
    <w:lvl w:ilvl="0">
      <w:start w:val="1"/>
      <w:numFmt w:val="taiwaneseCountingThousand"/>
      <w:lvlText w:val="%1、"/>
      <w:lvlJc w:val="left"/>
      <w:pPr>
        <w:ind w:left="764" w:hanging="480"/>
      </w:pPr>
    </w:lvl>
    <w:lvl w:ilvl="1">
      <w:start w:val="1"/>
      <w:numFmt w:val="ideographTraditional"/>
      <w:lvlText w:val="%2、"/>
      <w:lvlJc w:val="left"/>
      <w:pPr>
        <w:ind w:left="196" w:hanging="480"/>
      </w:pPr>
    </w:lvl>
    <w:lvl w:ilvl="2">
      <w:start w:val="1"/>
      <w:numFmt w:val="lowerRoman"/>
      <w:lvlText w:val="%3."/>
      <w:lvlJc w:val="right"/>
      <w:pPr>
        <w:ind w:left="196" w:hanging="480"/>
      </w:pPr>
    </w:lvl>
    <w:lvl w:ilvl="3">
      <w:start w:val="1"/>
      <w:numFmt w:val="decimal"/>
      <w:lvlText w:val="%4."/>
      <w:lvlJc w:val="left"/>
      <w:pPr>
        <w:ind w:left="196" w:hanging="480"/>
      </w:pPr>
    </w:lvl>
    <w:lvl w:ilvl="4">
      <w:start w:val="1"/>
      <w:numFmt w:val="ideographTraditional"/>
      <w:lvlText w:val="%5、"/>
      <w:lvlJc w:val="left"/>
      <w:pPr>
        <w:ind w:left="557" w:hanging="480"/>
      </w:pPr>
    </w:lvl>
    <w:lvl w:ilvl="5">
      <w:start w:val="1"/>
      <w:numFmt w:val="lowerRoman"/>
      <w:lvlText w:val="%6."/>
      <w:lvlJc w:val="right"/>
      <w:pPr>
        <w:ind w:left="1037" w:hanging="480"/>
      </w:pPr>
    </w:lvl>
    <w:lvl w:ilvl="6">
      <w:start w:val="1"/>
      <w:numFmt w:val="decimal"/>
      <w:lvlText w:val="%7."/>
      <w:lvlJc w:val="left"/>
      <w:pPr>
        <w:ind w:left="1517" w:hanging="480"/>
      </w:pPr>
    </w:lvl>
    <w:lvl w:ilvl="7">
      <w:start w:val="1"/>
      <w:numFmt w:val="ideographTraditional"/>
      <w:lvlText w:val="%8、"/>
      <w:lvlJc w:val="left"/>
      <w:pPr>
        <w:ind w:left="1997" w:hanging="480"/>
      </w:pPr>
    </w:lvl>
    <w:lvl w:ilvl="8">
      <w:start w:val="1"/>
      <w:numFmt w:val="lowerRoman"/>
      <w:lvlText w:val="%9."/>
      <w:lvlJc w:val="right"/>
      <w:pPr>
        <w:ind w:left="2477" w:hanging="480"/>
      </w:pPr>
    </w:lvl>
  </w:abstractNum>
  <w:abstractNum w:abstractNumId="107" w15:restartNumberingAfterBreak="0">
    <w:nsid w:val="622C6DE7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108" w15:restartNumberingAfterBreak="0">
    <w:nsid w:val="62510C18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109" w15:restartNumberingAfterBreak="0">
    <w:nsid w:val="62727CB1"/>
    <w:multiLevelType w:val="hybridMultilevel"/>
    <w:tmpl w:val="C79E9CF6"/>
    <w:lvl w:ilvl="0" w:tplc="B4FA4F7A">
      <w:start w:val="1"/>
      <w:numFmt w:val="taiwaneseCountingThousand"/>
      <w:lvlText w:val="%1、"/>
      <w:lvlJc w:val="left"/>
      <w:pPr>
        <w:ind w:left="5017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2966519"/>
    <w:multiLevelType w:val="hybridMultilevel"/>
    <w:tmpl w:val="8726307C"/>
    <w:lvl w:ilvl="0" w:tplc="E0166FE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62ED66F9"/>
    <w:multiLevelType w:val="hybridMultilevel"/>
    <w:tmpl w:val="5E5A2922"/>
    <w:lvl w:ilvl="0" w:tplc="01D6D006">
      <w:start w:val="1"/>
      <w:numFmt w:val="taiwaneseCountingThousand"/>
      <w:lvlText w:val="%1、"/>
      <w:lvlJc w:val="left"/>
      <w:pPr>
        <w:ind w:left="764" w:hanging="48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2" w15:restartNumberingAfterBreak="0">
    <w:nsid w:val="63266A34"/>
    <w:multiLevelType w:val="hybridMultilevel"/>
    <w:tmpl w:val="5538D28C"/>
    <w:lvl w:ilvl="0" w:tplc="25FEF230">
      <w:start w:val="1"/>
      <w:numFmt w:val="taiwaneseCountingThousand"/>
      <w:lvlText w:val="%1、"/>
      <w:lvlJc w:val="left"/>
      <w:pPr>
        <w:ind w:left="454" w:hanging="45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13" w15:restartNumberingAfterBreak="0">
    <w:nsid w:val="63ED3A1C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114" w15:restartNumberingAfterBreak="0">
    <w:nsid w:val="641C4AE4"/>
    <w:multiLevelType w:val="hybridMultilevel"/>
    <w:tmpl w:val="C206110C"/>
    <w:lvl w:ilvl="0" w:tplc="E6C23506">
      <w:start w:val="1"/>
      <w:numFmt w:val="bullet"/>
      <w:lvlText w:val="•"/>
      <w:lvlJc w:val="left"/>
      <w:pPr>
        <w:ind w:left="1691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21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31" w:hanging="480"/>
      </w:pPr>
      <w:rPr>
        <w:rFonts w:ascii="Wingdings" w:hAnsi="Wingdings" w:hint="default"/>
      </w:rPr>
    </w:lvl>
  </w:abstractNum>
  <w:abstractNum w:abstractNumId="115" w15:restartNumberingAfterBreak="0">
    <w:nsid w:val="65CE4E83"/>
    <w:multiLevelType w:val="hybridMultilevel"/>
    <w:tmpl w:val="24343DCA"/>
    <w:lvl w:ilvl="0" w:tplc="0A9C5B12">
      <w:start w:val="7"/>
      <w:numFmt w:val="ideographLegalTraditional"/>
      <w:lvlText w:val="%1、"/>
      <w:lvlJc w:val="left"/>
      <w:pPr>
        <w:ind w:left="454" w:hanging="454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66FD3C38"/>
    <w:multiLevelType w:val="hybridMultilevel"/>
    <w:tmpl w:val="40DA5D02"/>
    <w:lvl w:ilvl="0" w:tplc="6D4097D6">
      <w:start w:val="1"/>
      <w:numFmt w:val="taiwaneseCountingThousand"/>
      <w:lvlText w:val="%1、"/>
      <w:lvlJc w:val="left"/>
      <w:pPr>
        <w:ind w:left="341" w:hanging="34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671614D7"/>
    <w:multiLevelType w:val="hybridMultilevel"/>
    <w:tmpl w:val="727A257A"/>
    <w:lvl w:ilvl="0" w:tplc="F6A26840">
      <w:start w:val="1"/>
      <w:numFmt w:val="ideographLegalTraditional"/>
      <w:lvlText w:val="%1、"/>
      <w:lvlJc w:val="left"/>
      <w:pPr>
        <w:ind w:left="480" w:hanging="480"/>
      </w:pPr>
      <w:rPr>
        <w:b/>
        <w:bCs/>
      </w:rPr>
    </w:lvl>
    <w:lvl w:ilvl="1" w:tplc="F97EF458">
      <w:start w:val="1"/>
      <w:numFmt w:val="taiwaneseCountingThousand"/>
      <w:lvlText w:val="%2、"/>
      <w:lvlJc w:val="left"/>
      <w:pPr>
        <w:ind w:left="960" w:hanging="506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67F32221"/>
    <w:multiLevelType w:val="hybridMultilevel"/>
    <w:tmpl w:val="1A049346"/>
    <w:lvl w:ilvl="0" w:tplc="04090015">
      <w:start w:val="1"/>
      <w:numFmt w:val="taiwaneseCountingThousand"/>
      <w:lvlText w:val="%1、"/>
      <w:lvlJc w:val="left"/>
      <w:pPr>
        <w:ind w:left="120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9" w15:restartNumberingAfterBreak="0">
    <w:nsid w:val="68154DCA"/>
    <w:multiLevelType w:val="hybridMultilevel"/>
    <w:tmpl w:val="1F4ADBE6"/>
    <w:lvl w:ilvl="0" w:tplc="283625E8">
      <w:start w:val="1"/>
      <w:numFmt w:val="ideographLegalTraditional"/>
      <w:lvlText w:val="%1、"/>
      <w:lvlJc w:val="left"/>
      <w:pPr>
        <w:ind w:left="906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0" w15:restartNumberingAfterBreak="0">
    <w:nsid w:val="688330DF"/>
    <w:multiLevelType w:val="hybridMultilevel"/>
    <w:tmpl w:val="ABECF2FE"/>
    <w:lvl w:ilvl="0" w:tplc="FFFFFFFF">
      <w:start w:val="1"/>
      <w:numFmt w:val="taiwaneseCountingThousand"/>
      <w:lvlText w:val="(%1)"/>
      <w:lvlJc w:val="left"/>
      <w:pPr>
        <w:ind w:left="102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bullet"/>
      <w:lvlText w:val=""/>
      <w:lvlJc w:val="left"/>
      <w:pPr>
        <w:ind w:left="161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9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7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3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1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9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70" w:hanging="480"/>
      </w:pPr>
      <w:rPr>
        <w:rFonts w:ascii="Wingdings" w:hAnsi="Wingdings" w:hint="default"/>
      </w:rPr>
    </w:lvl>
  </w:abstractNum>
  <w:abstractNum w:abstractNumId="121" w15:restartNumberingAfterBreak="0">
    <w:nsid w:val="68F01ADE"/>
    <w:multiLevelType w:val="hybridMultilevel"/>
    <w:tmpl w:val="CBA65AE0"/>
    <w:lvl w:ilvl="0" w:tplc="48A2053E">
      <w:start w:val="1"/>
      <w:numFmt w:val="decimal"/>
      <w:lvlText w:val="%1."/>
      <w:lvlJc w:val="left"/>
      <w:pPr>
        <w:ind w:left="1078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69BC2C9F"/>
    <w:multiLevelType w:val="hybridMultilevel"/>
    <w:tmpl w:val="CB169A6A"/>
    <w:lvl w:ilvl="0" w:tplc="FFFFFFFF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2200" w:hanging="480"/>
      </w:pPr>
    </w:lvl>
    <w:lvl w:ilvl="2" w:tplc="FFFFFFFF" w:tentative="1">
      <w:start w:val="1"/>
      <w:numFmt w:val="lowerRoman"/>
      <w:lvlText w:val="%3."/>
      <w:lvlJc w:val="right"/>
      <w:pPr>
        <w:ind w:left="2680" w:hanging="480"/>
      </w:pPr>
    </w:lvl>
    <w:lvl w:ilvl="3" w:tplc="FFFFFFFF" w:tentative="1">
      <w:start w:val="1"/>
      <w:numFmt w:val="decimal"/>
      <w:lvlText w:val="%4."/>
      <w:lvlJc w:val="left"/>
      <w:pPr>
        <w:ind w:left="3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40" w:hanging="480"/>
      </w:pPr>
    </w:lvl>
    <w:lvl w:ilvl="5" w:tplc="FFFFFFFF" w:tentative="1">
      <w:start w:val="1"/>
      <w:numFmt w:val="lowerRoman"/>
      <w:lvlText w:val="%6."/>
      <w:lvlJc w:val="right"/>
      <w:pPr>
        <w:ind w:left="4120" w:hanging="480"/>
      </w:pPr>
    </w:lvl>
    <w:lvl w:ilvl="6" w:tplc="FFFFFFFF" w:tentative="1">
      <w:start w:val="1"/>
      <w:numFmt w:val="decimal"/>
      <w:lvlText w:val="%7."/>
      <w:lvlJc w:val="left"/>
      <w:pPr>
        <w:ind w:left="4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080" w:hanging="480"/>
      </w:pPr>
    </w:lvl>
    <w:lvl w:ilvl="8" w:tplc="FFFFFFFF" w:tentative="1">
      <w:start w:val="1"/>
      <w:numFmt w:val="lowerRoman"/>
      <w:lvlText w:val="%9."/>
      <w:lvlJc w:val="right"/>
      <w:pPr>
        <w:ind w:left="5560" w:hanging="480"/>
      </w:pPr>
    </w:lvl>
  </w:abstractNum>
  <w:abstractNum w:abstractNumId="123" w15:restartNumberingAfterBreak="0">
    <w:nsid w:val="6A080F4E"/>
    <w:multiLevelType w:val="hybridMultilevel"/>
    <w:tmpl w:val="CA26990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6B3F0BD9"/>
    <w:multiLevelType w:val="hybridMultilevel"/>
    <w:tmpl w:val="0BBC8A9A"/>
    <w:lvl w:ilvl="0" w:tplc="04090005">
      <w:start w:val="1"/>
      <w:numFmt w:val="bullet"/>
      <w:lvlText w:val="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125" w15:restartNumberingAfterBreak="0">
    <w:nsid w:val="6F597985"/>
    <w:multiLevelType w:val="hybridMultilevel"/>
    <w:tmpl w:val="840EB58E"/>
    <w:lvl w:ilvl="0" w:tplc="0409000F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2200" w:hanging="480"/>
      </w:pPr>
    </w:lvl>
    <w:lvl w:ilvl="2" w:tplc="FFFFFFFF" w:tentative="1">
      <w:start w:val="1"/>
      <w:numFmt w:val="lowerRoman"/>
      <w:lvlText w:val="%3."/>
      <w:lvlJc w:val="right"/>
      <w:pPr>
        <w:ind w:left="2680" w:hanging="480"/>
      </w:pPr>
    </w:lvl>
    <w:lvl w:ilvl="3" w:tplc="FFFFFFFF" w:tentative="1">
      <w:start w:val="1"/>
      <w:numFmt w:val="decimal"/>
      <w:lvlText w:val="%4."/>
      <w:lvlJc w:val="left"/>
      <w:pPr>
        <w:ind w:left="3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40" w:hanging="480"/>
      </w:pPr>
    </w:lvl>
    <w:lvl w:ilvl="5" w:tplc="FFFFFFFF" w:tentative="1">
      <w:start w:val="1"/>
      <w:numFmt w:val="lowerRoman"/>
      <w:lvlText w:val="%6."/>
      <w:lvlJc w:val="right"/>
      <w:pPr>
        <w:ind w:left="4120" w:hanging="480"/>
      </w:pPr>
    </w:lvl>
    <w:lvl w:ilvl="6" w:tplc="FFFFFFFF" w:tentative="1">
      <w:start w:val="1"/>
      <w:numFmt w:val="decimal"/>
      <w:lvlText w:val="%7."/>
      <w:lvlJc w:val="left"/>
      <w:pPr>
        <w:ind w:left="4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080" w:hanging="480"/>
      </w:pPr>
    </w:lvl>
    <w:lvl w:ilvl="8" w:tplc="FFFFFFFF" w:tentative="1">
      <w:start w:val="1"/>
      <w:numFmt w:val="lowerRoman"/>
      <w:lvlText w:val="%9."/>
      <w:lvlJc w:val="right"/>
      <w:pPr>
        <w:ind w:left="5560" w:hanging="480"/>
      </w:pPr>
    </w:lvl>
  </w:abstractNum>
  <w:abstractNum w:abstractNumId="126" w15:restartNumberingAfterBreak="0">
    <w:nsid w:val="6F916AD0"/>
    <w:multiLevelType w:val="hybridMultilevel"/>
    <w:tmpl w:val="43487096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7" w15:restartNumberingAfterBreak="0">
    <w:nsid w:val="6F9B6085"/>
    <w:multiLevelType w:val="hybridMultilevel"/>
    <w:tmpl w:val="1296642E"/>
    <w:lvl w:ilvl="0" w:tplc="E6C23506">
      <w:start w:val="1"/>
      <w:numFmt w:val="bullet"/>
      <w:lvlText w:val="•"/>
      <w:lvlJc w:val="left"/>
      <w:pPr>
        <w:ind w:left="480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8" w15:restartNumberingAfterBreak="0">
    <w:nsid w:val="719D6564"/>
    <w:multiLevelType w:val="hybridMultilevel"/>
    <w:tmpl w:val="CF86CC64"/>
    <w:lvl w:ilvl="0" w:tplc="A8B6EC72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9" w15:restartNumberingAfterBreak="0">
    <w:nsid w:val="722553E3"/>
    <w:multiLevelType w:val="multilevel"/>
    <w:tmpl w:val="8B5E3074"/>
    <w:lvl w:ilvl="0">
      <w:start w:val="1"/>
      <w:numFmt w:val="decimal"/>
      <w:lvlText w:val="%1."/>
      <w:lvlJc w:val="left"/>
      <w:pPr>
        <w:ind w:left="454" w:hanging="94"/>
      </w:pPr>
      <w:rPr>
        <w:rFonts w:hint="default"/>
        <w:sz w:val="28"/>
        <w:szCs w:val="28"/>
      </w:rPr>
    </w:lvl>
    <w:lvl w:ilvl="1">
      <w:start w:val="1"/>
      <w:numFmt w:val="taiwaneseCountingThousand"/>
      <w:lvlText w:val="%2、"/>
      <w:lvlJc w:val="left"/>
      <w:pPr>
        <w:ind w:left="1800" w:hanging="72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2EC281E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131" w15:restartNumberingAfterBreak="0">
    <w:nsid w:val="72F162F1"/>
    <w:multiLevelType w:val="hybridMultilevel"/>
    <w:tmpl w:val="24CE6BF8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2" w15:restartNumberingAfterBreak="0">
    <w:nsid w:val="74EB225D"/>
    <w:multiLevelType w:val="hybridMultilevel"/>
    <w:tmpl w:val="AAB446F4"/>
    <w:lvl w:ilvl="0" w:tplc="37925AE0">
      <w:start w:val="1"/>
      <w:numFmt w:val="decimal"/>
      <w:lvlText w:val="%1."/>
      <w:lvlJc w:val="left"/>
      <w:pPr>
        <w:ind w:left="92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5" w:hanging="480"/>
      </w:pPr>
    </w:lvl>
    <w:lvl w:ilvl="2" w:tplc="0409001B" w:tentative="1">
      <w:start w:val="1"/>
      <w:numFmt w:val="lowerRoman"/>
      <w:lvlText w:val="%3."/>
      <w:lvlJc w:val="right"/>
      <w:pPr>
        <w:ind w:left="2005" w:hanging="480"/>
      </w:pPr>
    </w:lvl>
    <w:lvl w:ilvl="3" w:tplc="0409000F" w:tentative="1">
      <w:start w:val="1"/>
      <w:numFmt w:val="decimal"/>
      <w:lvlText w:val="%4."/>
      <w:lvlJc w:val="left"/>
      <w:pPr>
        <w:ind w:left="24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5" w:hanging="480"/>
      </w:pPr>
    </w:lvl>
    <w:lvl w:ilvl="5" w:tplc="0409001B" w:tentative="1">
      <w:start w:val="1"/>
      <w:numFmt w:val="lowerRoman"/>
      <w:lvlText w:val="%6."/>
      <w:lvlJc w:val="right"/>
      <w:pPr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ind w:left="4885" w:hanging="480"/>
      </w:pPr>
    </w:lvl>
  </w:abstractNum>
  <w:abstractNum w:abstractNumId="133" w15:restartNumberingAfterBreak="0">
    <w:nsid w:val="76061B1F"/>
    <w:multiLevelType w:val="hybridMultilevel"/>
    <w:tmpl w:val="CD8043CA"/>
    <w:lvl w:ilvl="0" w:tplc="FFFFFFFF">
      <w:start w:val="1"/>
      <w:numFmt w:val="taiwaneseCountingThousand"/>
      <w:lvlText w:val="%1、"/>
      <w:lvlJc w:val="left"/>
      <w:pPr>
        <w:ind w:left="764" w:hanging="480"/>
      </w:pPr>
      <w:rPr>
        <w:rFonts w:hint="default"/>
        <w:b/>
        <w:bCs/>
      </w:rPr>
    </w:lvl>
    <w:lvl w:ilvl="1" w:tplc="FFFFFFFF" w:tentative="1">
      <w:start w:val="1"/>
      <w:numFmt w:val="ideographTraditional"/>
      <w:lvlText w:val="%2、"/>
      <w:lvlJc w:val="left"/>
      <w:pPr>
        <w:ind w:left="-2300" w:hanging="480"/>
      </w:pPr>
    </w:lvl>
    <w:lvl w:ilvl="2" w:tplc="FFFFFFFF" w:tentative="1">
      <w:start w:val="1"/>
      <w:numFmt w:val="lowerRoman"/>
      <w:lvlText w:val="%3."/>
      <w:lvlJc w:val="right"/>
      <w:pPr>
        <w:ind w:left="-1820" w:hanging="480"/>
      </w:pPr>
    </w:lvl>
    <w:lvl w:ilvl="3" w:tplc="FFFFFFFF" w:tentative="1">
      <w:start w:val="1"/>
      <w:numFmt w:val="decimal"/>
      <w:lvlText w:val="%4."/>
      <w:lvlJc w:val="left"/>
      <w:pPr>
        <w:ind w:left="-13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-860" w:hanging="480"/>
      </w:pPr>
    </w:lvl>
    <w:lvl w:ilvl="5" w:tplc="FFFFFFFF" w:tentative="1">
      <w:start w:val="1"/>
      <w:numFmt w:val="lowerRoman"/>
      <w:lvlText w:val="%6."/>
      <w:lvlJc w:val="right"/>
      <w:pPr>
        <w:ind w:left="-380" w:hanging="480"/>
      </w:pPr>
    </w:lvl>
    <w:lvl w:ilvl="6" w:tplc="FFFFFFFF" w:tentative="1">
      <w:start w:val="1"/>
      <w:numFmt w:val="decimal"/>
      <w:lvlText w:val="%7."/>
      <w:lvlJc w:val="left"/>
      <w:pPr>
        <w:ind w:left="1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80" w:hanging="480"/>
      </w:pPr>
    </w:lvl>
    <w:lvl w:ilvl="8" w:tplc="FFFFFFFF" w:tentative="1">
      <w:start w:val="1"/>
      <w:numFmt w:val="lowerRoman"/>
      <w:lvlText w:val="%9."/>
      <w:lvlJc w:val="right"/>
      <w:pPr>
        <w:ind w:left="1060" w:hanging="480"/>
      </w:pPr>
    </w:lvl>
  </w:abstractNum>
  <w:abstractNum w:abstractNumId="134" w15:restartNumberingAfterBreak="0">
    <w:nsid w:val="76EE6595"/>
    <w:multiLevelType w:val="hybridMultilevel"/>
    <w:tmpl w:val="450091AA"/>
    <w:lvl w:ilvl="0" w:tplc="FFFFFFFF">
      <w:start w:val="1"/>
      <w:numFmt w:val="taiwaneseCountingThousand"/>
      <w:lvlText w:val="%1、"/>
      <w:lvlJc w:val="left"/>
      <w:pPr>
        <w:ind w:left="5017" w:hanging="480"/>
      </w:pPr>
      <w:rPr>
        <w:rFonts w:hint="default"/>
        <w:b/>
        <w:bCs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5" w15:restartNumberingAfterBreak="0">
    <w:nsid w:val="77F82AA2"/>
    <w:multiLevelType w:val="hybridMultilevel"/>
    <w:tmpl w:val="684467A8"/>
    <w:lvl w:ilvl="0" w:tplc="E6C23506">
      <w:start w:val="1"/>
      <w:numFmt w:val="bullet"/>
      <w:lvlText w:val="•"/>
      <w:lvlJc w:val="left"/>
      <w:pPr>
        <w:ind w:left="1331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136" w15:restartNumberingAfterBreak="0">
    <w:nsid w:val="7980682E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137" w15:restartNumberingAfterBreak="0">
    <w:nsid w:val="7C8D00DD"/>
    <w:multiLevelType w:val="hybridMultilevel"/>
    <w:tmpl w:val="F26E22F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-2159" w:hanging="480"/>
      </w:pPr>
    </w:lvl>
    <w:lvl w:ilvl="2" w:tplc="0409001B" w:tentative="1">
      <w:start w:val="1"/>
      <w:numFmt w:val="lowerRoman"/>
      <w:lvlText w:val="%3."/>
      <w:lvlJc w:val="right"/>
      <w:pPr>
        <w:ind w:left="-1679" w:hanging="480"/>
      </w:pPr>
    </w:lvl>
    <w:lvl w:ilvl="3" w:tplc="0409000F" w:tentative="1">
      <w:start w:val="1"/>
      <w:numFmt w:val="decimal"/>
      <w:lvlText w:val="%4."/>
      <w:lvlJc w:val="left"/>
      <w:pPr>
        <w:ind w:left="-11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719" w:hanging="480"/>
      </w:pPr>
    </w:lvl>
    <w:lvl w:ilvl="5" w:tplc="0409001B" w:tentative="1">
      <w:start w:val="1"/>
      <w:numFmt w:val="lowerRoman"/>
      <w:lvlText w:val="%6."/>
      <w:lvlJc w:val="right"/>
      <w:pPr>
        <w:ind w:left="-239" w:hanging="480"/>
      </w:pPr>
    </w:lvl>
    <w:lvl w:ilvl="6" w:tplc="0409000F" w:tentative="1">
      <w:start w:val="1"/>
      <w:numFmt w:val="decimal"/>
      <w:lvlText w:val="%7."/>
      <w:lvlJc w:val="left"/>
      <w:pPr>
        <w:ind w:left="2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21" w:hanging="480"/>
      </w:pPr>
    </w:lvl>
    <w:lvl w:ilvl="8" w:tplc="0409001B" w:tentative="1">
      <w:start w:val="1"/>
      <w:numFmt w:val="lowerRoman"/>
      <w:lvlText w:val="%9."/>
      <w:lvlJc w:val="right"/>
      <w:pPr>
        <w:ind w:left="1201" w:hanging="480"/>
      </w:pPr>
    </w:lvl>
  </w:abstractNum>
  <w:abstractNum w:abstractNumId="138" w15:restartNumberingAfterBreak="0">
    <w:nsid w:val="7CF178CD"/>
    <w:multiLevelType w:val="hybridMultilevel"/>
    <w:tmpl w:val="CF86CC64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9" w15:restartNumberingAfterBreak="0">
    <w:nsid w:val="7D9933B7"/>
    <w:multiLevelType w:val="hybridMultilevel"/>
    <w:tmpl w:val="CB169A6A"/>
    <w:lvl w:ilvl="0" w:tplc="CD2E1CE8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2200" w:hanging="480"/>
      </w:pPr>
    </w:lvl>
    <w:lvl w:ilvl="2" w:tplc="FFFFFFFF" w:tentative="1">
      <w:start w:val="1"/>
      <w:numFmt w:val="lowerRoman"/>
      <w:lvlText w:val="%3."/>
      <w:lvlJc w:val="right"/>
      <w:pPr>
        <w:ind w:left="2680" w:hanging="480"/>
      </w:pPr>
    </w:lvl>
    <w:lvl w:ilvl="3" w:tplc="FFFFFFFF" w:tentative="1">
      <w:start w:val="1"/>
      <w:numFmt w:val="decimal"/>
      <w:lvlText w:val="%4."/>
      <w:lvlJc w:val="left"/>
      <w:pPr>
        <w:ind w:left="3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40" w:hanging="480"/>
      </w:pPr>
    </w:lvl>
    <w:lvl w:ilvl="5" w:tplc="FFFFFFFF" w:tentative="1">
      <w:start w:val="1"/>
      <w:numFmt w:val="lowerRoman"/>
      <w:lvlText w:val="%6."/>
      <w:lvlJc w:val="right"/>
      <w:pPr>
        <w:ind w:left="4120" w:hanging="480"/>
      </w:pPr>
    </w:lvl>
    <w:lvl w:ilvl="6" w:tplc="FFFFFFFF" w:tentative="1">
      <w:start w:val="1"/>
      <w:numFmt w:val="decimal"/>
      <w:lvlText w:val="%7."/>
      <w:lvlJc w:val="left"/>
      <w:pPr>
        <w:ind w:left="4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080" w:hanging="480"/>
      </w:pPr>
    </w:lvl>
    <w:lvl w:ilvl="8" w:tplc="FFFFFFFF" w:tentative="1">
      <w:start w:val="1"/>
      <w:numFmt w:val="lowerRoman"/>
      <w:lvlText w:val="%9."/>
      <w:lvlJc w:val="right"/>
      <w:pPr>
        <w:ind w:left="5560" w:hanging="480"/>
      </w:pPr>
    </w:lvl>
  </w:abstractNum>
  <w:num w:numId="1" w16cid:durableId="328600685">
    <w:abstractNumId w:val="5"/>
  </w:num>
  <w:num w:numId="2" w16cid:durableId="1697150795">
    <w:abstractNumId w:val="3"/>
  </w:num>
  <w:num w:numId="3" w16cid:durableId="731470529">
    <w:abstractNumId w:val="2"/>
  </w:num>
  <w:num w:numId="4" w16cid:durableId="1611543158">
    <w:abstractNumId w:val="4"/>
  </w:num>
  <w:num w:numId="5" w16cid:durableId="2007123400">
    <w:abstractNumId w:val="1"/>
  </w:num>
  <w:num w:numId="6" w16cid:durableId="1061291418">
    <w:abstractNumId w:val="0"/>
  </w:num>
  <w:num w:numId="7" w16cid:durableId="127474676">
    <w:abstractNumId w:val="117"/>
  </w:num>
  <w:num w:numId="8" w16cid:durableId="1520506221">
    <w:abstractNumId w:val="98"/>
  </w:num>
  <w:num w:numId="9" w16cid:durableId="1139542110">
    <w:abstractNumId w:val="59"/>
  </w:num>
  <w:num w:numId="10" w16cid:durableId="1137408014">
    <w:abstractNumId w:val="46"/>
  </w:num>
  <w:num w:numId="11" w16cid:durableId="4132439">
    <w:abstractNumId w:val="84"/>
  </w:num>
  <w:num w:numId="12" w16cid:durableId="1444611996">
    <w:abstractNumId w:val="9"/>
  </w:num>
  <w:num w:numId="13" w16cid:durableId="1381203011">
    <w:abstractNumId w:val="92"/>
  </w:num>
  <w:num w:numId="14" w16cid:durableId="489370308">
    <w:abstractNumId w:val="63"/>
  </w:num>
  <w:num w:numId="15" w16cid:durableId="192963739">
    <w:abstractNumId w:val="21"/>
  </w:num>
  <w:num w:numId="16" w16cid:durableId="804395693">
    <w:abstractNumId w:val="137"/>
  </w:num>
  <w:num w:numId="17" w16cid:durableId="1920212953">
    <w:abstractNumId w:val="18"/>
  </w:num>
  <w:num w:numId="18" w16cid:durableId="1528326522">
    <w:abstractNumId w:val="62"/>
  </w:num>
  <w:num w:numId="19" w16cid:durableId="233660323">
    <w:abstractNumId w:val="44"/>
  </w:num>
  <w:num w:numId="20" w16cid:durableId="1408989460">
    <w:abstractNumId w:val="97"/>
  </w:num>
  <w:num w:numId="21" w16cid:durableId="255794725">
    <w:abstractNumId w:val="132"/>
  </w:num>
  <w:num w:numId="22" w16cid:durableId="2125535241">
    <w:abstractNumId w:val="43"/>
  </w:num>
  <w:num w:numId="23" w16cid:durableId="417408118">
    <w:abstractNumId w:val="129"/>
  </w:num>
  <w:num w:numId="24" w16cid:durableId="826019718">
    <w:abstractNumId w:val="96"/>
  </w:num>
  <w:num w:numId="25" w16cid:durableId="1543638265">
    <w:abstractNumId w:val="77"/>
  </w:num>
  <w:num w:numId="26" w16cid:durableId="1731885724">
    <w:abstractNumId w:val="54"/>
  </w:num>
  <w:num w:numId="27" w16cid:durableId="209465954">
    <w:abstractNumId w:val="32"/>
  </w:num>
  <w:num w:numId="28" w16cid:durableId="859469717">
    <w:abstractNumId w:val="103"/>
  </w:num>
  <w:num w:numId="29" w16cid:durableId="1450854292">
    <w:abstractNumId w:val="85"/>
  </w:num>
  <w:num w:numId="30" w16cid:durableId="510684866">
    <w:abstractNumId w:val="88"/>
  </w:num>
  <w:num w:numId="31" w16cid:durableId="17657322">
    <w:abstractNumId w:val="7"/>
  </w:num>
  <w:num w:numId="32" w16cid:durableId="1676494371">
    <w:abstractNumId w:val="61"/>
  </w:num>
  <w:num w:numId="33" w16cid:durableId="1843398918">
    <w:abstractNumId w:val="99"/>
  </w:num>
  <w:num w:numId="34" w16cid:durableId="38321490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99157114">
    <w:abstractNumId w:val="124"/>
  </w:num>
  <w:num w:numId="36" w16cid:durableId="1509785254">
    <w:abstractNumId w:val="135"/>
  </w:num>
  <w:num w:numId="37" w16cid:durableId="1779635688">
    <w:abstractNumId w:val="40"/>
  </w:num>
  <w:num w:numId="38" w16cid:durableId="1455127436">
    <w:abstractNumId w:val="127"/>
  </w:num>
  <w:num w:numId="39" w16cid:durableId="255287046">
    <w:abstractNumId w:val="73"/>
  </w:num>
  <w:num w:numId="40" w16cid:durableId="215632739">
    <w:abstractNumId w:val="114"/>
  </w:num>
  <w:num w:numId="41" w16cid:durableId="1950814130">
    <w:abstractNumId w:val="95"/>
  </w:num>
  <w:num w:numId="42" w16cid:durableId="677658703">
    <w:abstractNumId w:val="112"/>
  </w:num>
  <w:num w:numId="43" w16cid:durableId="846167219">
    <w:abstractNumId w:val="82"/>
  </w:num>
  <w:num w:numId="44" w16cid:durableId="151071829">
    <w:abstractNumId w:val="128"/>
  </w:num>
  <w:num w:numId="45" w16cid:durableId="116871462">
    <w:abstractNumId w:val="81"/>
  </w:num>
  <w:num w:numId="46" w16cid:durableId="73670275">
    <w:abstractNumId w:val="81"/>
    <w:lvlOverride w:ilvl="0">
      <w:lvl w:ilvl="0" w:tplc="0E1CC19C">
        <w:start w:val="1"/>
        <w:numFmt w:val="taiwaneseCountingThousand"/>
        <w:lvlText w:val="%1、"/>
        <w:lvlJc w:val="left"/>
        <w:pPr>
          <w:ind w:left="454" w:hanging="170"/>
        </w:pPr>
        <w:rPr>
          <w:rFonts w:hint="eastAsia"/>
        </w:rPr>
      </w:lvl>
    </w:lvlOverride>
    <w:lvlOverride w:ilvl="1">
      <w:lvl w:ilvl="1" w:tplc="FFFFFFFF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FFFFFFFF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FFFFFFF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FFFFFFFF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FFFFFFFF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FFFFFFF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FFFFFFFF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FFFFFFFF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47" w16cid:durableId="1756585960">
    <w:abstractNumId w:val="23"/>
  </w:num>
  <w:num w:numId="48" w16cid:durableId="1527477861">
    <w:abstractNumId w:val="80"/>
  </w:num>
  <w:num w:numId="49" w16cid:durableId="627518319">
    <w:abstractNumId w:val="23"/>
    <w:lvlOverride w:ilvl="0">
      <w:lvl w:ilvl="0" w:tplc="157EF4EE">
        <w:start w:val="1"/>
        <w:numFmt w:val="taiwaneseCountingThousand"/>
        <w:lvlText w:val="%1、"/>
        <w:lvlJc w:val="left"/>
        <w:pPr>
          <w:ind w:left="454" w:hanging="454"/>
        </w:pPr>
        <w:rPr>
          <w:rFonts w:hint="eastAsia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50" w16cid:durableId="1461076530">
    <w:abstractNumId w:val="83"/>
  </w:num>
  <w:num w:numId="51" w16cid:durableId="855461894">
    <w:abstractNumId w:val="15"/>
  </w:num>
  <w:num w:numId="52" w16cid:durableId="1847744001">
    <w:abstractNumId w:val="89"/>
  </w:num>
  <w:num w:numId="53" w16cid:durableId="1653292413">
    <w:abstractNumId w:val="65"/>
  </w:num>
  <w:num w:numId="54" w16cid:durableId="2030178409">
    <w:abstractNumId w:val="94"/>
  </w:num>
  <w:num w:numId="55" w16cid:durableId="1554465489">
    <w:abstractNumId w:val="31"/>
  </w:num>
  <w:num w:numId="56" w16cid:durableId="1922447239">
    <w:abstractNumId w:val="123"/>
  </w:num>
  <w:num w:numId="57" w16cid:durableId="1953786076">
    <w:abstractNumId w:val="42"/>
  </w:num>
  <w:num w:numId="58" w16cid:durableId="1192764474">
    <w:abstractNumId w:val="70"/>
  </w:num>
  <w:num w:numId="59" w16cid:durableId="782383517">
    <w:abstractNumId w:val="6"/>
  </w:num>
  <w:num w:numId="60" w16cid:durableId="815534750">
    <w:abstractNumId w:val="75"/>
  </w:num>
  <w:num w:numId="61" w16cid:durableId="1385981237">
    <w:abstractNumId w:val="117"/>
  </w:num>
  <w:num w:numId="62" w16cid:durableId="1864855733">
    <w:abstractNumId w:val="26"/>
  </w:num>
  <w:num w:numId="63" w16cid:durableId="1705861104">
    <w:abstractNumId w:val="117"/>
    <w:lvlOverride w:ilvl="0">
      <w:lvl w:ilvl="0" w:tplc="F6A26840">
        <w:start w:val="1"/>
        <w:numFmt w:val="ideographLegalTraditional"/>
        <w:lvlText w:val="%1、"/>
        <w:lvlJc w:val="left"/>
        <w:pPr>
          <w:ind w:left="480" w:hanging="480"/>
        </w:pPr>
        <w:rPr>
          <w:b/>
          <w:bCs/>
        </w:rPr>
      </w:lvl>
    </w:lvlOverride>
    <w:lvlOverride w:ilvl="1">
      <w:lvl w:ilvl="1" w:tplc="F97EF458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64" w16cid:durableId="814377172">
    <w:abstractNumId w:val="117"/>
    <w:lvlOverride w:ilvl="0">
      <w:lvl w:ilvl="0" w:tplc="F6A26840">
        <w:start w:val="1"/>
        <w:numFmt w:val="ideographLegalTraditional"/>
        <w:lvlText w:val="%1、"/>
        <w:lvlJc w:val="left"/>
        <w:pPr>
          <w:ind w:left="480" w:hanging="480"/>
        </w:pPr>
        <w:rPr>
          <w:rFonts w:hint="eastAsia"/>
          <w:b/>
          <w:bCs/>
        </w:rPr>
      </w:lvl>
    </w:lvlOverride>
    <w:lvlOverride w:ilvl="1">
      <w:lvl w:ilvl="1" w:tplc="F97EF458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65" w16cid:durableId="450977640">
    <w:abstractNumId w:val="23"/>
    <w:lvlOverride w:ilvl="0">
      <w:lvl w:ilvl="0" w:tplc="157EF4EE">
        <w:start w:val="1"/>
        <w:numFmt w:val="taiwaneseCountingThousand"/>
        <w:lvlText w:val="%1、"/>
        <w:lvlJc w:val="left"/>
        <w:pPr>
          <w:ind w:left="454" w:hanging="341"/>
        </w:pPr>
        <w:rPr>
          <w:rFonts w:hint="eastAsia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66" w16cid:durableId="1244221512">
    <w:abstractNumId w:val="83"/>
    <w:lvlOverride w:ilvl="0">
      <w:lvl w:ilvl="0" w:tplc="0E925A8A">
        <w:start w:val="1"/>
        <w:numFmt w:val="taiwaneseCountingThousand"/>
        <w:lvlText w:val="(%1)"/>
        <w:lvlJc w:val="left"/>
        <w:pPr>
          <w:ind w:left="454" w:hanging="341"/>
        </w:pPr>
        <w:rPr>
          <w:rFonts w:ascii="Times New Roman" w:hAnsi="Times New Roman" w:cs="Times New Roman" w:hint="default"/>
          <w:b w:val="0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67" w16cid:durableId="349259435">
    <w:abstractNumId w:val="83"/>
    <w:lvlOverride w:ilvl="0">
      <w:lvl w:ilvl="0" w:tplc="0E925A8A">
        <w:start w:val="1"/>
        <w:numFmt w:val="taiwaneseCountingThousand"/>
        <w:lvlText w:val="(%1)"/>
        <w:lvlJc w:val="left"/>
        <w:pPr>
          <w:ind w:left="454" w:hanging="341"/>
        </w:pPr>
        <w:rPr>
          <w:rFonts w:ascii="Times New Roman" w:hAnsi="Times New Roman" w:cs="Times New Roman" w:hint="default"/>
          <w:b w:val="0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68" w16cid:durableId="62265426">
    <w:abstractNumId w:val="83"/>
    <w:lvlOverride w:ilvl="0">
      <w:lvl w:ilvl="0" w:tplc="0E925A8A">
        <w:start w:val="1"/>
        <w:numFmt w:val="taiwaneseCountingThousand"/>
        <w:lvlText w:val="(%1)"/>
        <w:lvlJc w:val="left"/>
        <w:pPr>
          <w:ind w:left="454" w:hanging="341"/>
        </w:pPr>
        <w:rPr>
          <w:rFonts w:ascii="Times New Roman" w:hAnsi="Times New Roman" w:cs="Times New Roman" w:hint="default"/>
          <w:b w:val="0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69" w16cid:durableId="58596584">
    <w:abstractNumId w:val="83"/>
    <w:lvlOverride w:ilvl="0">
      <w:lvl w:ilvl="0" w:tplc="0E925A8A">
        <w:start w:val="1"/>
        <w:numFmt w:val="taiwaneseCountingThousand"/>
        <w:lvlText w:val="(%1)"/>
        <w:lvlJc w:val="left"/>
        <w:pPr>
          <w:ind w:left="680" w:hanging="567"/>
        </w:pPr>
        <w:rPr>
          <w:rFonts w:ascii="Times New Roman" w:hAnsi="Times New Roman" w:cs="Times New Roman" w:hint="default"/>
          <w:b w:val="0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70" w16cid:durableId="1091664404">
    <w:abstractNumId w:val="39"/>
  </w:num>
  <w:num w:numId="71" w16cid:durableId="559757044">
    <w:abstractNumId w:val="139"/>
  </w:num>
  <w:num w:numId="72" w16cid:durableId="358315725">
    <w:abstractNumId w:val="27"/>
  </w:num>
  <w:num w:numId="73" w16cid:durableId="1741095293">
    <w:abstractNumId w:val="68"/>
  </w:num>
  <w:num w:numId="74" w16cid:durableId="728648394">
    <w:abstractNumId w:val="19"/>
  </w:num>
  <w:num w:numId="75" w16cid:durableId="748387407">
    <w:abstractNumId w:val="51"/>
  </w:num>
  <w:num w:numId="76" w16cid:durableId="432555218">
    <w:abstractNumId w:val="116"/>
  </w:num>
  <w:num w:numId="77" w16cid:durableId="310721132">
    <w:abstractNumId w:val="116"/>
    <w:lvlOverride w:ilvl="0">
      <w:lvl w:ilvl="0" w:tplc="6D4097D6">
        <w:start w:val="1"/>
        <w:numFmt w:val="taiwaneseCountingThousand"/>
        <w:lvlText w:val="%1、"/>
        <w:lvlJc w:val="left"/>
        <w:pPr>
          <w:ind w:left="454" w:hanging="341"/>
        </w:pPr>
        <w:rPr>
          <w:rFonts w:hint="eastAsia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78" w16cid:durableId="1907715800">
    <w:abstractNumId w:val="116"/>
    <w:lvlOverride w:ilvl="0">
      <w:lvl w:ilvl="0" w:tplc="6D4097D6">
        <w:start w:val="1"/>
        <w:numFmt w:val="taiwaneseCountingThousand"/>
        <w:lvlText w:val="%1、"/>
        <w:lvlJc w:val="left"/>
        <w:pPr>
          <w:ind w:left="340" w:hanging="340"/>
        </w:pPr>
        <w:rPr>
          <w:rFonts w:hint="eastAsia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79" w16cid:durableId="1610234040">
    <w:abstractNumId w:val="67"/>
  </w:num>
  <w:num w:numId="80" w16cid:durableId="1951427291">
    <w:abstractNumId w:val="52"/>
  </w:num>
  <w:num w:numId="81" w16cid:durableId="335573698">
    <w:abstractNumId w:val="117"/>
    <w:lvlOverride w:ilvl="0">
      <w:lvl w:ilvl="0" w:tplc="F6A26840">
        <w:start w:val="1"/>
        <w:numFmt w:val="ideographLegalTraditional"/>
        <w:lvlText w:val="%1、"/>
        <w:lvlJc w:val="left"/>
        <w:pPr>
          <w:ind w:left="480" w:hanging="480"/>
        </w:pPr>
        <w:rPr>
          <w:rFonts w:hint="eastAsia"/>
          <w:b/>
          <w:bCs/>
        </w:rPr>
      </w:lvl>
    </w:lvlOverride>
    <w:lvlOverride w:ilvl="1">
      <w:lvl w:ilvl="1" w:tplc="F97EF458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82" w16cid:durableId="2121483839">
    <w:abstractNumId w:val="55"/>
  </w:num>
  <w:num w:numId="83" w16cid:durableId="342443481">
    <w:abstractNumId w:val="115"/>
  </w:num>
  <w:num w:numId="84" w16cid:durableId="1871650272">
    <w:abstractNumId w:val="110"/>
  </w:num>
  <w:num w:numId="85" w16cid:durableId="1721392252">
    <w:abstractNumId w:val="76"/>
  </w:num>
  <w:num w:numId="86" w16cid:durableId="936985326">
    <w:abstractNumId w:val="121"/>
  </w:num>
  <w:num w:numId="87" w16cid:durableId="1083066786">
    <w:abstractNumId w:val="48"/>
  </w:num>
  <w:num w:numId="88" w16cid:durableId="1217469258">
    <w:abstractNumId w:val="34"/>
  </w:num>
  <w:num w:numId="89" w16cid:durableId="899828566">
    <w:abstractNumId w:val="133"/>
  </w:num>
  <w:num w:numId="90" w16cid:durableId="853615914">
    <w:abstractNumId w:val="138"/>
  </w:num>
  <w:num w:numId="91" w16cid:durableId="967318480">
    <w:abstractNumId w:val="108"/>
  </w:num>
  <w:num w:numId="92" w16cid:durableId="2008291032">
    <w:abstractNumId w:val="30"/>
  </w:num>
  <w:num w:numId="93" w16cid:durableId="405491343">
    <w:abstractNumId w:val="8"/>
  </w:num>
  <w:num w:numId="94" w16cid:durableId="2007587218">
    <w:abstractNumId w:val="13"/>
  </w:num>
  <w:num w:numId="95" w16cid:durableId="202712867">
    <w:abstractNumId w:val="58"/>
  </w:num>
  <w:num w:numId="96" w16cid:durableId="1524973968">
    <w:abstractNumId w:val="131"/>
  </w:num>
  <w:num w:numId="97" w16cid:durableId="1228808788">
    <w:abstractNumId w:val="72"/>
  </w:num>
  <w:num w:numId="98" w16cid:durableId="1164589474">
    <w:abstractNumId w:val="78"/>
  </w:num>
  <w:num w:numId="99" w16cid:durableId="1423262079">
    <w:abstractNumId w:val="119"/>
  </w:num>
  <w:num w:numId="100" w16cid:durableId="1058817595">
    <w:abstractNumId w:val="69"/>
  </w:num>
  <w:num w:numId="101" w16cid:durableId="171379493">
    <w:abstractNumId w:val="33"/>
  </w:num>
  <w:num w:numId="102" w16cid:durableId="1742172492">
    <w:abstractNumId w:val="86"/>
  </w:num>
  <w:num w:numId="103" w16cid:durableId="1381436303">
    <w:abstractNumId w:val="41"/>
  </w:num>
  <w:num w:numId="104" w16cid:durableId="970136332">
    <w:abstractNumId w:val="87"/>
  </w:num>
  <w:num w:numId="105" w16cid:durableId="848521498">
    <w:abstractNumId w:val="118"/>
  </w:num>
  <w:num w:numId="106" w16cid:durableId="841092374">
    <w:abstractNumId w:val="71"/>
  </w:num>
  <w:num w:numId="107" w16cid:durableId="1842695008">
    <w:abstractNumId w:val="100"/>
  </w:num>
  <w:num w:numId="108" w16cid:durableId="566189559">
    <w:abstractNumId w:val="14"/>
  </w:num>
  <w:num w:numId="109" w16cid:durableId="220679227">
    <w:abstractNumId w:val="74"/>
  </w:num>
  <w:num w:numId="110" w16cid:durableId="160897747">
    <w:abstractNumId w:val="126"/>
  </w:num>
  <w:num w:numId="111" w16cid:durableId="516311636">
    <w:abstractNumId w:val="12"/>
  </w:num>
  <w:num w:numId="112" w16cid:durableId="1979263382">
    <w:abstractNumId w:val="56"/>
  </w:num>
  <w:num w:numId="113" w16cid:durableId="1023480442">
    <w:abstractNumId w:val="47"/>
  </w:num>
  <w:num w:numId="114" w16cid:durableId="1968512782">
    <w:abstractNumId w:val="104"/>
  </w:num>
  <w:num w:numId="115" w16cid:durableId="494760595">
    <w:abstractNumId w:val="93"/>
  </w:num>
  <w:num w:numId="116" w16cid:durableId="759377678">
    <w:abstractNumId w:val="109"/>
  </w:num>
  <w:num w:numId="117" w16cid:durableId="999847500">
    <w:abstractNumId w:val="105"/>
  </w:num>
  <w:num w:numId="118" w16cid:durableId="1521314788">
    <w:abstractNumId w:val="101"/>
  </w:num>
  <w:num w:numId="119" w16cid:durableId="1600673434">
    <w:abstractNumId w:val="93"/>
    <w:lvlOverride w:ilvl="0">
      <w:lvl w:ilvl="0" w:tplc="424CAE06">
        <w:start w:val="1"/>
        <w:numFmt w:val="taiwaneseCountingThousand"/>
        <w:lvlText w:val="%1、"/>
        <w:lvlJc w:val="left"/>
        <w:pPr>
          <w:ind w:left="454" w:hanging="454"/>
        </w:pPr>
        <w:rPr>
          <w:rFonts w:hint="default"/>
          <w:b/>
          <w:bCs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120" w16cid:durableId="675183148">
    <w:abstractNumId w:val="66"/>
  </w:num>
  <w:num w:numId="121" w16cid:durableId="1154024851">
    <w:abstractNumId w:val="57"/>
  </w:num>
  <w:num w:numId="122" w16cid:durableId="225651650">
    <w:abstractNumId w:val="37"/>
  </w:num>
  <w:num w:numId="123" w16cid:durableId="1657953662">
    <w:abstractNumId w:val="134"/>
  </w:num>
  <w:num w:numId="124" w16cid:durableId="88740329">
    <w:abstractNumId w:val="91"/>
  </w:num>
  <w:num w:numId="125" w16cid:durableId="1091782965">
    <w:abstractNumId w:val="60"/>
  </w:num>
  <w:num w:numId="126" w16cid:durableId="1826816128">
    <w:abstractNumId w:val="90"/>
  </w:num>
  <w:num w:numId="127" w16cid:durableId="1240362862">
    <w:abstractNumId w:val="36"/>
  </w:num>
  <w:num w:numId="128" w16cid:durableId="2060204616">
    <w:abstractNumId w:val="36"/>
    <w:lvlOverride w:ilvl="0">
      <w:lvl w:ilvl="0" w:tplc="A7FAA9B2">
        <w:start w:val="1"/>
        <w:numFmt w:val="taiwaneseCountingThousand"/>
        <w:lvlText w:val="%1、"/>
        <w:lvlJc w:val="left"/>
        <w:pPr>
          <w:tabs>
            <w:tab w:val="num" w:pos="4820"/>
          </w:tabs>
          <w:ind w:left="4820" w:hanging="283"/>
        </w:pPr>
        <w:rPr>
          <w:rFonts w:hint="eastAsia"/>
        </w:rPr>
      </w:lvl>
    </w:lvlOverride>
    <w:lvlOverride w:ilvl="1">
      <w:lvl w:ilvl="1" w:tplc="FFFFFFFF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FFFFFFFF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FFFFFFF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FFFFFFFF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FFFFFFFF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FFFFFFF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FFFFFFFF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FFFFFFFF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129" w16cid:durableId="401175054">
    <w:abstractNumId w:val="111"/>
  </w:num>
  <w:num w:numId="130" w16cid:durableId="1790125357">
    <w:abstractNumId w:val="35"/>
  </w:num>
  <w:num w:numId="131" w16cid:durableId="1120761483">
    <w:abstractNumId w:val="130"/>
  </w:num>
  <w:num w:numId="132" w16cid:durableId="2142140628">
    <w:abstractNumId w:val="107"/>
  </w:num>
  <w:num w:numId="133" w16cid:durableId="1222011836">
    <w:abstractNumId w:val="22"/>
  </w:num>
  <w:num w:numId="134" w16cid:durableId="1925530624">
    <w:abstractNumId w:val="136"/>
  </w:num>
  <w:num w:numId="135" w16cid:durableId="1837305751">
    <w:abstractNumId w:val="24"/>
  </w:num>
  <w:num w:numId="136" w16cid:durableId="754713768">
    <w:abstractNumId w:val="38"/>
  </w:num>
  <w:num w:numId="137" w16cid:durableId="413207850">
    <w:abstractNumId w:val="50"/>
  </w:num>
  <w:num w:numId="138" w16cid:durableId="1079056376">
    <w:abstractNumId w:val="49"/>
  </w:num>
  <w:num w:numId="139" w16cid:durableId="213930876">
    <w:abstractNumId w:val="25"/>
  </w:num>
  <w:num w:numId="140" w16cid:durableId="1210067133">
    <w:abstractNumId w:val="29"/>
  </w:num>
  <w:num w:numId="141" w16cid:durableId="346836064">
    <w:abstractNumId w:val="20"/>
  </w:num>
  <w:num w:numId="142" w16cid:durableId="835219753">
    <w:abstractNumId w:val="10"/>
  </w:num>
  <w:num w:numId="143" w16cid:durableId="550308301">
    <w:abstractNumId w:val="28"/>
  </w:num>
  <w:num w:numId="144" w16cid:durableId="310403988">
    <w:abstractNumId w:val="113"/>
  </w:num>
  <w:num w:numId="145" w16cid:durableId="1453480265">
    <w:abstractNumId w:val="106"/>
  </w:num>
  <w:num w:numId="146" w16cid:durableId="530993487">
    <w:abstractNumId w:val="16"/>
  </w:num>
  <w:num w:numId="147" w16cid:durableId="1484808161">
    <w:abstractNumId w:val="79"/>
  </w:num>
  <w:num w:numId="148" w16cid:durableId="1887570278">
    <w:abstractNumId w:val="45"/>
  </w:num>
  <w:num w:numId="149" w16cid:durableId="414976991">
    <w:abstractNumId w:val="64"/>
  </w:num>
  <w:num w:numId="150" w16cid:durableId="305864455">
    <w:abstractNumId w:val="120"/>
  </w:num>
  <w:num w:numId="151" w16cid:durableId="649670410">
    <w:abstractNumId w:val="125"/>
  </w:num>
  <w:num w:numId="152" w16cid:durableId="189151305">
    <w:abstractNumId w:val="102"/>
  </w:num>
  <w:num w:numId="153" w16cid:durableId="318846644">
    <w:abstractNumId w:val="17"/>
  </w:num>
  <w:num w:numId="154" w16cid:durableId="186218040">
    <w:abstractNumId w:val="122"/>
  </w:num>
  <w:num w:numId="155" w16cid:durableId="1531532455">
    <w:abstractNumId w:val="53"/>
  </w:num>
  <w:num w:numId="156" w16cid:durableId="2080445424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04E75"/>
    <w:rsid w:val="00012DC1"/>
    <w:rsid w:val="00016634"/>
    <w:rsid w:val="00016984"/>
    <w:rsid w:val="00021A6A"/>
    <w:rsid w:val="00022473"/>
    <w:rsid w:val="00031771"/>
    <w:rsid w:val="000333CB"/>
    <w:rsid w:val="00033901"/>
    <w:rsid w:val="00034616"/>
    <w:rsid w:val="000439CA"/>
    <w:rsid w:val="00046C57"/>
    <w:rsid w:val="000566E9"/>
    <w:rsid w:val="0006063C"/>
    <w:rsid w:val="00063979"/>
    <w:rsid w:val="00064948"/>
    <w:rsid w:val="00066EC9"/>
    <w:rsid w:val="00067DCE"/>
    <w:rsid w:val="00074362"/>
    <w:rsid w:val="00082193"/>
    <w:rsid w:val="00082BA4"/>
    <w:rsid w:val="00083A76"/>
    <w:rsid w:val="000854F0"/>
    <w:rsid w:val="000A07E9"/>
    <w:rsid w:val="000B02EC"/>
    <w:rsid w:val="000C23D5"/>
    <w:rsid w:val="000C3BE7"/>
    <w:rsid w:val="000C6F97"/>
    <w:rsid w:val="000D03D8"/>
    <w:rsid w:val="000D1356"/>
    <w:rsid w:val="000D4117"/>
    <w:rsid w:val="000E2DA1"/>
    <w:rsid w:val="000E5322"/>
    <w:rsid w:val="000F30CE"/>
    <w:rsid w:val="000F45ED"/>
    <w:rsid w:val="000F482B"/>
    <w:rsid w:val="000F5DC6"/>
    <w:rsid w:val="000F7D09"/>
    <w:rsid w:val="001009BB"/>
    <w:rsid w:val="001025CF"/>
    <w:rsid w:val="00120B55"/>
    <w:rsid w:val="0012257C"/>
    <w:rsid w:val="00130A22"/>
    <w:rsid w:val="00132E7A"/>
    <w:rsid w:val="00134C5E"/>
    <w:rsid w:val="001503A5"/>
    <w:rsid w:val="0015074B"/>
    <w:rsid w:val="0015198F"/>
    <w:rsid w:val="00151ECC"/>
    <w:rsid w:val="001522AC"/>
    <w:rsid w:val="00153684"/>
    <w:rsid w:val="00155470"/>
    <w:rsid w:val="00156429"/>
    <w:rsid w:val="00173734"/>
    <w:rsid w:val="00173A8E"/>
    <w:rsid w:val="001823AB"/>
    <w:rsid w:val="0019068D"/>
    <w:rsid w:val="001A1619"/>
    <w:rsid w:val="001B1E5D"/>
    <w:rsid w:val="001B50C6"/>
    <w:rsid w:val="001B68B5"/>
    <w:rsid w:val="001B7044"/>
    <w:rsid w:val="001C113E"/>
    <w:rsid w:val="001C34B2"/>
    <w:rsid w:val="001C5962"/>
    <w:rsid w:val="001C67AC"/>
    <w:rsid w:val="001D3C94"/>
    <w:rsid w:val="001D3E6E"/>
    <w:rsid w:val="001D4000"/>
    <w:rsid w:val="001D51D1"/>
    <w:rsid w:val="001D663D"/>
    <w:rsid w:val="001D6D3A"/>
    <w:rsid w:val="001E231E"/>
    <w:rsid w:val="001F4EA5"/>
    <w:rsid w:val="002131B4"/>
    <w:rsid w:val="00213630"/>
    <w:rsid w:val="00214075"/>
    <w:rsid w:val="002173A1"/>
    <w:rsid w:val="002276DF"/>
    <w:rsid w:val="002328BA"/>
    <w:rsid w:val="00236AA6"/>
    <w:rsid w:val="00246CEC"/>
    <w:rsid w:val="0025626F"/>
    <w:rsid w:val="0026068F"/>
    <w:rsid w:val="00267B42"/>
    <w:rsid w:val="00271E1E"/>
    <w:rsid w:val="00285D1A"/>
    <w:rsid w:val="0029639D"/>
    <w:rsid w:val="002971DC"/>
    <w:rsid w:val="002A470E"/>
    <w:rsid w:val="002B446E"/>
    <w:rsid w:val="002B46D6"/>
    <w:rsid w:val="002B6EE0"/>
    <w:rsid w:val="002C101A"/>
    <w:rsid w:val="002D02BA"/>
    <w:rsid w:val="002D0E20"/>
    <w:rsid w:val="002D2BEC"/>
    <w:rsid w:val="002D5C3C"/>
    <w:rsid w:val="002D7197"/>
    <w:rsid w:val="002D7924"/>
    <w:rsid w:val="002D7DDD"/>
    <w:rsid w:val="002E0989"/>
    <w:rsid w:val="00322CB1"/>
    <w:rsid w:val="003269A8"/>
    <w:rsid w:val="00326AD4"/>
    <w:rsid w:val="00326F90"/>
    <w:rsid w:val="00337C01"/>
    <w:rsid w:val="0035248D"/>
    <w:rsid w:val="003573A5"/>
    <w:rsid w:val="00360E0F"/>
    <w:rsid w:val="00363872"/>
    <w:rsid w:val="00365F27"/>
    <w:rsid w:val="0037772F"/>
    <w:rsid w:val="00384808"/>
    <w:rsid w:val="00384E1A"/>
    <w:rsid w:val="003918AE"/>
    <w:rsid w:val="00391AE3"/>
    <w:rsid w:val="003A1070"/>
    <w:rsid w:val="003A13C8"/>
    <w:rsid w:val="003A1603"/>
    <w:rsid w:val="003A7CDC"/>
    <w:rsid w:val="003B20D1"/>
    <w:rsid w:val="003B2FCF"/>
    <w:rsid w:val="003C51D2"/>
    <w:rsid w:val="003C5BB7"/>
    <w:rsid w:val="003D0255"/>
    <w:rsid w:val="003D2A06"/>
    <w:rsid w:val="003D2E02"/>
    <w:rsid w:val="003D3104"/>
    <w:rsid w:val="003D378B"/>
    <w:rsid w:val="003E3416"/>
    <w:rsid w:val="003F03C5"/>
    <w:rsid w:val="00401415"/>
    <w:rsid w:val="00403996"/>
    <w:rsid w:val="0041544F"/>
    <w:rsid w:val="00416C68"/>
    <w:rsid w:val="0042083D"/>
    <w:rsid w:val="00424C82"/>
    <w:rsid w:val="0042729D"/>
    <w:rsid w:val="00430E5A"/>
    <w:rsid w:val="0044256F"/>
    <w:rsid w:val="004516DF"/>
    <w:rsid w:val="00451902"/>
    <w:rsid w:val="0045406E"/>
    <w:rsid w:val="00471FD4"/>
    <w:rsid w:val="00477CD2"/>
    <w:rsid w:val="00480067"/>
    <w:rsid w:val="0048262E"/>
    <w:rsid w:val="00485CBF"/>
    <w:rsid w:val="004873DD"/>
    <w:rsid w:val="004A0186"/>
    <w:rsid w:val="004A7D1A"/>
    <w:rsid w:val="004B5E51"/>
    <w:rsid w:val="004C012D"/>
    <w:rsid w:val="004C1BCB"/>
    <w:rsid w:val="004C6DF9"/>
    <w:rsid w:val="004D69B9"/>
    <w:rsid w:val="004D786B"/>
    <w:rsid w:val="004E026D"/>
    <w:rsid w:val="004E0781"/>
    <w:rsid w:val="004E1FAA"/>
    <w:rsid w:val="004E2393"/>
    <w:rsid w:val="004E2523"/>
    <w:rsid w:val="004E3B2F"/>
    <w:rsid w:val="004E4B63"/>
    <w:rsid w:val="004F28F7"/>
    <w:rsid w:val="004F52CA"/>
    <w:rsid w:val="004F756E"/>
    <w:rsid w:val="004F7601"/>
    <w:rsid w:val="004F7EDA"/>
    <w:rsid w:val="005014CD"/>
    <w:rsid w:val="0050543A"/>
    <w:rsid w:val="0051360A"/>
    <w:rsid w:val="00525332"/>
    <w:rsid w:val="00534A36"/>
    <w:rsid w:val="00542452"/>
    <w:rsid w:val="00550446"/>
    <w:rsid w:val="00550F20"/>
    <w:rsid w:val="00555D2B"/>
    <w:rsid w:val="00566B04"/>
    <w:rsid w:val="0059011B"/>
    <w:rsid w:val="0059337E"/>
    <w:rsid w:val="005A3CAD"/>
    <w:rsid w:val="005B2E7D"/>
    <w:rsid w:val="005B6847"/>
    <w:rsid w:val="005C287D"/>
    <w:rsid w:val="005C3C0F"/>
    <w:rsid w:val="005C4189"/>
    <w:rsid w:val="005D0367"/>
    <w:rsid w:val="005D4B69"/>
    <w:rsid w:val="005D629F"/>
    <w:rsid w:val="005E2153"/>
    <w:rsid w:val="005E42C0"/>
    <w:rsid w:val="005F3B75"/>
    <w:rsid w:val="005F467F"/>
    <w:rsid w:val="005F5443"/>
    <w:rsid w:val="00614231"/>
    <w:rsid w:val="00621CF5"/>
    <w:rsid w:val="006258FF"/>
    <w:rsid w:val="00634BF2"/>
    <w:rsid w:val="0063699A"/>
    <w:rsid w:val="0063768A"/>
    <w:rsid w:val="00654937"/>
    <w:rsid w:val="00655D14"/>
    <w:rsid w:val="00675679"/>
    <w:rsid w:val="00680B12"/>
    <w:rsid w:val="00680E6A"/>
    <w:rsid w:val="00682B1D"/>
    <w:rsid w:val="00684E80"/>
    <w:rsid w:val="00685617"/>
    <w:rsid w:val="006B3011"/>
    <w:rsid w:val="006C175A"/>
    <w:rsid w:val="006C23C0"/>
    <w:rsid w:val="006C2BF1"/>
    <w:rsid w:val="006C378D"/>
    <w:rsid w:val="006C7F81"/>
    <w:rsid w:val="006D0BD3"/>
    <w:rsid w:val="006D5FF1"/>
    <w:rsid w:val="006D7EB9"/>
    <w:rsid w:val="006E2214"/>
    <w:rsid w:val="006F2C99"/>
    <w:rsid w:val="006F30A9"/>
    <w:rsid w:val="00702844"/>
    <w:rsid w:val="00702D59"/>
    <w:rsid w:val="00707B93"/>
    <w:rsid w:val="007242D4"/>
    <w:rsid w:val="007252F9"/>
    <w:rsid w:val="007255AD"/>
    <w:rsid w:val="00730659"/>
    <w:rsid w:val="007354ED"/>
    <w:rsid w:val="00737395"/>
    <w:rsid w:val="00741AF0"/>
    <w:rsid w:val="0074213E"/>
    <w:rsid w:val="00747E75"/>
    <w:rsid w:val="007508FA"/>
    <w:rsid w:val="00753DC6"/>
    <w:rsid w:val="0075565F"/>
    <w:rsid w:val="00765545"/>
    <w:rsid w:val="00765694"/>
    <w:rsid w:val="00767C6C"/>
    <w:rsid w:val="00785960"/>
    <w:rsid w:val="007908A0"/>
    <w:rsid w:val="00795BFD"/>
    <w:rsid w:val="00795ED7"/>
    <w:rsid w:val="007A582F"/>
    <w:rsid w:val="007A66EC"/>
    <w:rsid w:val="007B66F6"/>
    <w:rsid w:val="007C17CB"/>
    <w:rsid w:val="007C2379"/>
    <w:rsid w:val="007D7ADA"/>
    <w:rsid w:val="007F3F96"/>
    <w:rsid w:val="007F5255"/>
    <w:rsid w:val="007F5ED0"/>
    <w:rsid w:val="007F6EB7"/>
    <w:rsid w:val="0080118B"/>
    <w:rsid w:val="0080148A"/>
    <w:rsid w:val="00802117"/>
    <w:rsid w:val="00802AD3"/>
    <w:rsid w:val="0080515F"/>
    <w:rsid w:val="00815005"/>
    <w:rsid w:val="00815E94"/>
    <w:rsid w:val="008165ED"/>
    <w:rsid w:val="0082416B"/>
    <w:rsid w:val="00824BE0"/>
    <w:rsid w:val="008254FE"/>
    <w:rsid w:val="00827750"/>
    <w:rsid w:val="00830041"/>
    <w:rsid w:val="00830E8D"/>
    <w:rsid w:val="0083232A"/>
    <w:rsid w:val="00842C16"/>
    <w:rsid w:val="00842EF2"/>
    <w:rsid w:val="00845E21"/>
    <w:rsid w:val="00851F78"/>
    <w:rsid w:val="00857FA3"/>
    <w:rsid w:val="00882898"/>
    <w:rsid w:val="0088605A"/>
    <w:rsid w:val="008866B7"/>
    <w:rsid w:val="00886D3B"/>
    <w:rsid w:val="00886ED3"/>
    <w:rsid w:val="00890863"/>
    <w:rsid w:val="008A664D"/>
    <w:rsid w:val="008B0D9A"/>
    <w:rsid w:val="008B7C29"/>
    <w:rsid w:val="008E5230"/>
    <w:rsid w:val="008E6114"/>
    <w:rsid w:val="008F141D"/>
    <w:rsid w:val="00900E27"/>
    <w:rsid w:val="0091282F"/>
    <w:rsid w:val="00912EA7"/>
    <w:rsid w:val="0091635D"/>
    <w:rsid w:val="00917790"/>
    <w:rsid w:val="00922E55"/>
    <w:rsid w:val="0093131E"/>
    <w:rsid w:val="0093410C"/>
    <w:rsid w:val="00936628"/>
    <w:rsid w:val="00944E55"/>
    <w:rsid w:val="00945EEF"/>
    <w:rsid w:val="009505AF"/>
    <w:rsid w:val="00955B3E"/>
    <w:rsid w:val="0097222F"/>
    <w:rsid w:val="00973D0A"/>
    <w:rsid w:val="00975B66"/>
    <w:rsid w:val="00976A16"/>
    <w:rsid w:val="00977BC4"/>
    <w:rsid w:val="009805C2"/>
    <w:rsid w:val="00985EF2"/>
    <w:rsid w:val="009905D2"/>
    <w:rsid w:val="00993C85"/>
    <w:rsid w:val="009967DF"/>
    <w:rsid w:val="009A24A4"/>
    <w:rsid w:val="009B00ED"/>
    <w:rsid w:val="009B68D0"/>
    <w:rsid w:val="009C5026"/>
    <w:rsid w:val="009C560E"/>
    <w:rsid w:val="009D0175"/>
    <w:rsid w:val="009D4D35"/>
    <w:rsid w:val="009E693C"/>
    <w:rsid w:val="009E733D"/>
    <w:rsid w:val="009F0735"/>
    <w:rsid w:val="009F2AA1"/>
    <w:rsid w:val="009F30B2"/>
    <w:rsid w:val="00A01563"/>
    <w:rsid w:val="00A01849"/>
    <w:rsid w:val="00A01EB8"/>
    <w:rsid w:val="00A13C62"/>
    <w:rsid w:val="00A20989"/>
    <w:rsid w:val="00A23D68"/>
    <w:rsid w:val="00A37638"/>
    <w:rsid w:val="00A40A1A"/>
    <w:rsid w:val="00A4510F"/>
    <w:rsid w:val="00A45816"/>
    <w:rsid w:val="00A57061"/>
    <w:rsid w:val="00A6629C"/>
    <w:rsid w:val="00A7085C"/>
    <w:rsid w:val="00A73803"/>
    <w:rsid w:val="00A85FC6"/>
    <w:rsid w:val="00A86BEB"/>
    <w:rsid w:val="00A90586"/>
    <w:rsid w:val="00A92F44"/>
    <w:rsid w:val="00AA1B7A"/>
    <w:rsid w:val="00AA1D8D"/>
    <w:rsid w:val="00AA5E48"/>
    <w:rsid w:val="00AB0970"/>
    <w:rsid w:val="00AB12F0"/>
    <w:rsid w:val="00AC0E49"/>
    <w:rsid w:val="00AC5CD6"/>
    <w:rsid w:val="00AD2AFB"/>
    <w:rsid w:val="00AD34F7"/>
    <w:rsid w:val="00AD4FEA"/>
    <w:rsid w:val="00AD7369"/>
    <w:rsid w:val="00AF098C"/>
    <w:rsid w:val="00AF18ED"/>
    <w:rsid w:val="00AF1F8A"/>
    <w:rsid w:val="00AF201C"/>
    <w:rsid w:val="00AF4C6A"/>
    <w:rsid w:val="00B010FD"/>
    <w:rsid w:val="00B10929"/>
    <w:rsid w:val="00B11F0F"/>
    <w:rsid w:val="00B315A8"/>
    <w:rsid w:val="00B33F19"/>
    <w:rsid w:val="00B36755"/>
    <w:rsid w:val="00B37188"/>
    <w:rsid w:val="00B4627F"/>
    <w:rsid w:val="00B46332"/>
    <w:rsid w:val="00B47730"/>
    <w:rsid w:val="00B50835"/>
    <w:rsid w:val="00B60BC2"/>
    <w:rsid w:val="00B62F9C"/>
    <w:rsid w:val="00B634BC"/>
    <w:rsid w:val="00B640AD"/>
    <w:rsid w:val="00B66DB5"/>
    <w:rsid w:val="00B67845"/>
    <w:rsid w:val="00B67FB1"/>
    <w:rsid w:val="00B73374"/>
    <w:rsid w:val="00B80F84"/>
    <w:rsid w:val="00B8321A"/>
    <w:rsid w:val="00B9162C"/>
    <w:rsid w:val="00B951A1"/>
    <w:rsid w:val="00B95BB2"/>
    <w:rsid w:val="00B96185"/>
    <w:rsid w:val="00B96B6A"/>
    <w:rsid w:val="00BA2F48"/>
    <w:rsid w:val="00BB6A44"/>
    <w:rsid w:val="00BC1391"/>
    <w:rsid w:val="00BC5734"/>
    <w:rsid w:val="00BC76AE"/>
    <w:rsid w:val="00BD407C"/>
    <w:rsid w:val="00BD717E"/>
    <w:rsid w:val="00BE5BA3"/>
    <w:rsid w:val="00BF426D"/>
    <w:rsid w:val="00BF6B14"/>
    <w:rsid w:val="00C014E9"/>
    <w:rsid w:val="00C059F2"/>
    <w:rsid w:val="00C071B9"/>
    <w:rsid w:val="00C10A78"/>
    <w:rsid w:val="00C23678"/>
    <w:rsid w:val="00C23CC3"/>
    <w:rsid w:val="00C418F0"/>
    <w:rsid w:val="00C506EA"/>
    <w:rsid w:val="00C53169"/>
    <w:rsid w:val="00C60226"/>
    <w:rsid w:val="00C67191"/>
    <w:rsid w:val="00C67FD2"/>
    <w:rsid w:val="00C73147"/>
    <w:rsid w:val="00C73329"/>
    <w:rsid w:val="00C738FE"/>
    <w:rsid w:val="00C82BFD"/>
    <w:rsid w:val="00C9014D"/>
    <w:rsid w:val="00C937FB"/>
    <w:rsid w:val="00C97537"/>
    <w:rsid w:val="00CA444D"/>
    <w:rsid w:val="00CB0664"/>
    <w:rsid w:val="00CB5D4D"/>
    <w:rsid w:val="00CB7A2B"/>
    <w:rsid w:val="00CC60E0"/>
    <w:rsid w:val="00CE02EC"/>
    <w:rsid w:val="00CE111F"/>
    <w:rsid w:val="00CE215F"/>
    <w:rsid w:val="00CE2D5E"/>
    <w:rsid w:val="00CE3BD4"/>
    <w:rsid w:val="00CF50D2"/>
    <w:rsid w:val="00CF56DA"/>
    <w:rsid w:val="00D0251C"/>
    <w:rsid w:val="00D0320E"/>
    <w:rsid w:val="00D0607D"/>
    <w:rsid w:val="00D07E86"/>
    <w:rsid w:val="00D1076E"/>
    <w:rsid w:val="00D166AF"/>
    <w:rsid w:val="00D21C50"/>
    <w:rsid w:val="00D237F5"/>
    <w:rsid w:val="00D300CE"/>
    <w:rsid w:val="00D44538"/>
    <w:rsid w:val="00D45461"/>
    <w:rsid w:val="00D46866"/>
    <w:rsid w:val="00D61FBB"/>
    <w:rsid w:val="00D6464C"/>
    <w:rsid w:val="00D7020C"/>
    <w:rsid w:val="00D83B2E"/>
    <w:rsid w:val="00D918AF"/>
    <w:rsid w:val="00D93711"/>
    <w:rsid w:val="00D95010"/>
    <w:rsid w:val="00DA30FC"/>
    <w:rsid w:val="00DA3FAC"/>
    <w:rsid w:val="00DA6526"/>
    <w:rsid w:val="00DB14B7"/>
    <w:rsid w:val="00DB5D31"/>
    <w:rsid w:val="00DB7150"/>
    <w:rsid w:val="00DC1805"/>
    <w:rsid w:val="00DD4A3C"/>
    <w:rsid w:val="00DD60F0"/>
    <w:rsid w:val="00DE1500"/>
    <w:rsid w:val="00DE277F"/>
    <w:rsid w:val="00DE56B4"/>
    <w:rsid w:val="00DE5EEA"/>
    <w:rsid w:val="00DF13F9"/>
    <w:rsid w:val="00DF2D8D"/>
    <w:rsid w:val="00DF4C5E"/>
    <w:rsid w:val="00E01AAE"/>
    <w:rsid w:val="00E05811"/>
    <w:rsid w:val="00E12F75"/>
    <w:rsid w:val="00E156C1"/>
    <w:rsid w:val="00E17803"/>
    <w:rsid w:val="00E226D9"/>
    <w:rsid w:val="00E35041"/>
    <w:rsid w:val="00E4227E"/>
    <w:rsid w:val="00E4437A"/>
    <w:rsid w:val="00E44BB4"/>
    <w:rsid w:val="00E576F3"/>
    <w:rsid w:val="00E60C3C"/>
    <w:rsid w:val="00E71655"/>
    <w:rsid w:val="00E76A45"/>
    <w:rsid w:val="00E76C3B"/>
    <w:rsid w:val="00E8247E"/>
    <w:rsid w:val="00E94AE1"/>
    <w:rsid w:val="00EA1DEA"/>
    <w:rsid w:val="00EA29D2"/>
    <w:rsid w:val="00EA6A9B"/>
    <w:rsid w:val="00EB019C"/>
    <w:rsid w:val="00EB47F0"/>
    <w:rsid w:val="00EC1BB1"/>
    <w:rsid w:val="00ED4720"/>
    <w:rsid w:val="00ED60FA"/>
    <w:rsid w:val="00ED613D"/>
    <w:rsid w:val="00EE6CC8"/>
    <w:rsid w:val="00EF5B66"/>
    <w:rsid w:val="00F0189D"/>
    <w:rsid w:val="00F018BC"/>
    <w:rsid w:val="00F143DC"/>
    <w:rsid w:val="00F15B63"/>
    <w:rsid w:val="00F209BB"/>
    <w:rsid w:val="00F20FB0"/>
    <w:rsid w:val="00F44479"/>
    <w:rsid w:val="00F4690D"/>
    <w:rsid w:val="00F51E69"/>
    <w:rsid w:val="00F52D1E"/>
    <w:rsid w:val="00F62199"/>
    <w:rsid w:val="00F6669B"/>
    <w:rsid w:val="00F73FE7"/>
    <w:rsid w:val="00F7408C"/>
    <w:rsid w:val="00F76A11"/>
    <w:rsid w:val="00F87737"/>
    <w:rsid w:val="00F87AFD"/>
    <w:rsid w:val="00F973D5"/>
    <w:rsid w:val="00FA757F"/>
    <w:rsid w:val="00FB7381"/>
    <w:rsid w:val="00FC3387"/>
    <w:rsid w:val="00FC3DFB"/>
    <w:rsid w:val="00FC693F"/>
    <w:rsid w:val="00FD35AD"/>
    <w:rsid w:val="00FD3AC0"/>
    <w:rsid w:val="00FE4145"/>
    <w:rsid w:val="00FE56A1"/>
    <w:rsid w:val="00FF2A2F"/>
    <w:rsid w:val="00FF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E8E131"/>
  <w14:defaultImageDpi w14:val="330"/>
  <w15:docId w15:val="{F9CEDEB3-27ED-498D-8E3A-A0114EE1A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頁首 字元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頁尾 字元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標題 1 字元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標題 2 字元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標題 3 字元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標題 字元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標題 字元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字元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字元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字元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4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5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巨集文字 字元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文 字元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標題 4 字元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標題 5 字元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標題 6 字元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標題 7 字元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標題 9 字元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鮮明引文 字元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2D02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a">
    <w:name w:val="Placeholder Text"/>
    <w:basedOn w:val="a2"/>
    <w:uiPriority w:val="99"/>
    <w:semiHidden/>
    <w:rsid w:val="004E026D"/>
    <w:rPr>
      <w:color w:val="808080"/>
    </w:rPr>
  </w:style>
  <w:style w:type="paragraph" w:styleId="Web">
    <w:name w:val="Normal (Web)"/>
    <w:basedOn w:val="a1"/>
    <w:uiPriority w:val="99"/>
    <w:unhideWhenUsed/>
    <w:rsid w:val="009F0735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sz w:val="24"/>
      <w:szCs w:val="24"/>
      <w:lang w:eastAsia="zh-TW"/>
    </w:rPr>
  </w:style>
  <w:style w:type="table" w:customStyle="1" w:styleId="TableNormal">
    <w:name w:val="Table Normal"/>
    <w:uiPriority w:val="2"/>
    <w:semiHidden/>
    <w:unhideWhenUsed/>
    <w:qFormat/>
    <w:rsid w:val="00B36755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B36755"/>
    <w:pPr>
      <w:widowControl w:val="0"/>
      <w:autoSpaceDE w:val="0"/>
      <w:autoSpaceDN w:val="0"/>
      <w:spacing w:before="120" w:after="0" w:line="240" w:lineRule="auto"/>
      <w:ind w:left="107"/>
    </w:pPr>
    <w:rPr>
      <w:rFonts w:ascii="SimSun" w:eastAsia="SimSun" w:hAnsi="SimSun" w:cs="SimSun"/>
      <w:lang w:eastAsia="zh-TW"/>
    </w:rPr>
  </w:style>
  <w:style w:type="character" w:styleId="affb">
    <w:name w:val="Hyperlink"/>
    <w:basedOn w:val="a2"/>
    <w:uiPriority w:val="99"/>
    <w:unhideWhenUsed/>
    <w:rsid w:val="004F52CA"/>
    <w:rPr>
      <w:color w:val="0000FF" w:themeColor="hyperlink"/>
      <w:u w:val="single"/>
    </w:rPr>
  </w:style>
  <w:style w:type="character" w:styleId="affc">
    <w:name w:val="Unresolved Mention"/>
    <w:basedOn w:val="a2"/>
    <w:uiPriority w:val="99"/>
    <w:semiHidden/>
    <w:unhideWhenUsed/>
    <w:rsid w:val="004F52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5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07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76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8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3D3D3D"/>
      </a:dk1>
      <a:lt1>
        <a:sysClr val="window" lastClr="FFFA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E1A2C8C-A3EA-4BBB-90F8-EA952B159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cereal2026.769@gmail.com</cp:lastModifiedBy>
  <cp:revision>2</cp:revision>
  <cp:lastPrinted>2026-04-28T05:44:00Z</cp:lastPrinted>
  <dcterms:created xsi:type="dcterms:W3CDTF">2026-05-14T03:57:00Z</dcterms:created>
  <dcterms:modified xsi:type="dcterms:W3CDTF">2026-05-14T03:57:00Z</dcterms:modified>
  <cp:category/>
</cp:coreProperties>
</file>