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5E4BB" w14:textId="7F22F88E" w:rsidR="00DA30FC" w:rsidRDefault="00DA30FC" w:rsidP="00DA30FC">
      <w:pPr>
        <w:kinsoku w:val="0"/>
        <w:overflowPunct w:val="0"/>
        <w:autoSpaceDE w:val="0"/>
        <w:autoSpaceDN w:val="0"/>
        <w:spacing w:after="0" w:line="266" w:lineRule="auto"/>
        <w:textAlignment w:val="baseline"/>
        <w:rPr>
          <w:rFonts w:ascii="Times New Roman" w:eastAsia="標楷體" w:hAnsi="標楷體" w:cs="Times New Roman"/>
          <w:kern w:val="3"/>
          <w:sz w:val="24"/>
          <w:szCs w:val="24"/>
          <w:bdr w:val="single" w:sz="4" w:space="0" w:color="auto"/>
          <w:lang w:eastAsia="zh-TW"/>
        </w:rPr>
      </w:pPr>
      <w:r w:rsidRPr="00C67FD2">
        <w:rPr>
          <w:rFonts w:ascii="Times New Roman" w:eastAsia="標楷體" w:hAnsi="標楷體" w:cs="Times New Roman"/>
          <w:kern w:val="3"/>
          <w:sz w:val="24"/>
          <w:szCs w:val="24"/>
          <w:bdr w:val="single" w:sz="4" w:space="0" w:color="auto"/>
          <w:lang w:eastAsia="zh-TW"/>
        </w:rPr>
        <w:t>附件</w:t>
      </w:r>
      <w:r w:rsidR="00D0607D">
        <w:rPr>
          <w:rFonts w:ascii="Times New Roman" w:eastAsia="標楷體" w:hAnsi="標楷體" w:cs="Times New Roman" w:hint="eastAsia"/>
          <w:kern w:val="3"/>
          <w:sz w:val="24"/>
          <w:szCs w:val="24"/>
          <w:bdr w:val="single" w:sz="4" w:space="0" w:color="auto"/>
          <w:lang w:eastAsia="zh-TW"/>
        </w:rPr>
        <w:t>2</w:t>
      </w:r>
    </w:p>
    <w:p w14:paraId="767BDC5B" w14:textId="0966A4C2" w:rsidR="00471FD4" w:rsidRPr="00471FD4" w:rsidRDefault="00471FD4" w:rsidP="00471FD4">
      <w:pPr>
        <w:kinsoku w:val="0"/>
        <w:overflowPunct w:val="0"/>
        <w:autoSpaceDE w:val="0"/>
        <w:autoSpaceDN w:val="0"/>
        <w:spacing w:after="0" w:line="266" w:lineRule="auto"/>
        <w:jc w:val="center"/>
        <w:textAlignment w:val="baseline"/>
        <w:rPr>
          <w:rFonts w:ascii="Times New Roman" w:eastAsia="標楷體" w:hAnsi="標楷體" w:cs="Times New Roman"/>
          <w:b/>
          <w:bCs/>
          <w:kern w:val="3"/>
          <w:sz w:val="44"/>
          <w:szCs w:val="44"/>
          <w:lang w:eastAsia="zh-TW"/>
        </w:rPr>
      </w:pPr>
      <w:r w:rsidRPr="00471FD4">
        <w:rPr>
          <w:rFonts w:ascii="Times New Roman" w:eastAsia="標楷體" w:hAnsi="標楷體" w:cs="Times New Roman" w:hint="eastAsia"/>
          <w:b/>
          <w:bCs/>
          <w:kern w:val="3"/>
          <w:sz w:val="44"/>
          <w:szCs w:val="44"/>
          <w:lang w:eastAsia="zh-TW"/>
        </w:rPr>
        <w:t>玉民</w:t>
      </w:r>
      <w:proofErr w:type="gramStart"/>
      <w:r w:rsidRPr="00471FD4">
        <w:rPr>
          <w:rFonts w:ascii="Times New Roman" w:eastAsia="標楷體" w:hAnsi="標楷體" w:cs="Times New Roman" w:hint="eastAsia"/>
          <w:b/>
          <w:bCs/>
          <w:kern w:val="3"/>
          <w:sz w:val="44"/>
          <w:szCs w:val="44"/>
          <w:lang w:eastAsia="zh-TW"/>
        </w:rPr>
        <w:t>盃</w:t>
      </w:r>
      <w:proofErr w:type="gramEnd"/>
    </w:p>
    <w:p w14:paraId="6F89EDCA" w14:textId="13BE8B2F" w:rsidR="00CC60E0" w:rsidRPr="00C67FD2" w:rsidRDefault="00DD4A3C" w:rsidP="00DD4A3C">
      <w:pPr>
        <w:pStyle w:val="af"/>
        <w:spacing w:before="7"/>
        <w:jc w:val="center"/>
        <w:rPr>
          <w:rFonts w:ascii="標楷體" w:eastAsia="標楷體" w:hAnsi="標楷體"/>
          <w:sz w:val="11"/>
          <w:lang w:eastAsia="zh-TW"/>
        </w:rPr>
      </w:pPr>
      <w:r w:rsidRPr="00C67FD2">
        <w:rPr>
          <w:rFonts w:ascii="Times New Roman" w:eastAsia="標楷體" w:hAnsi="標楷體" w:cs="Times New Roman" w:hint="eastAsia"/>
          <w:bCs/>
          <w:spacing w:val="7"/>
          <w:sz w:val="32"/>
          <w:szCs w:val="28"/>
          <w:lang w:eastAsia="zh-TW"/>
        </w:rPr>
        <w:t>「</w:t>
      </w:r>
      <w:r w:rsidRPr="00C67FD2">
        <w:rPr>
          <w:rFonts w:ascii="Times New Roman" w:eastAsia="標楷體" w:hAnsi="Times New Roman" w:cs="Times New Roman"/>
          <w:bCs/>
          <w:spacing w:val="7"/>
          <w:sz w:val="32"/>
          <w:szCs w:val="28"/>
          <w:lang w:eastAsia="zh-TW"/>
        </w:rPr>
        <w:t>202</w:t>
      </w:r>
      <w:r w:rsidRPr="00C67FD2">
        <w:rPr>
          <w:rFonts w:ascii="Times New Roman" w:eastAsia="標楷體" w:hAnsi="Times New Roman" w:cs="Times New Roman" w:hint="eastAsia"/>
          <w:bCs/>
          <w:spacing w:val="7"/>
          <w:sz w:val="32"/>
          <w:szCs w:val="28"/>
          <w:lang w:eastAsia="zh-TW"/>
        </w:rPr>
        <w:t>6</w:t>
      </w:r>
      <w:r w:rsidRPr="00C67FD2">
        <w:rPr>
          <w:rFonts w:ascii="Times New Roman" w:eastAsia="標楷體" w:hAnsi="Times New Roman" w:cs="Times New Roman"/>
          <w:bCs/>
          <w:spacing w:val="7"/>
          <w:sz w:val="32"/>
          <w:szCs w:val="28"/>
          <w:lang w:eastAsia="zh-TW"/>
        </w:rPr>
        <w:t>AI</w:t>
      </w:r>
      <w:r w:rsidRPr="00C67FD2">
        <w:rPr>
          <w:rFonts w:ascii="Times New Roman" w:eastAsia="標楷體" w:hAnsi="Times New Roman" w:cs="Times New Roman" w:hint="eastAsia"/>
          <w:bCs/>
          <w:spacing w:val="7"/>
          <w:sz w:val="32"/>
          <w:szCs w:val="28"/>
          <w:lang w:eastAsia="zh-TW"/>
        </w:rPr>
        <w:t>黃金蕎麥</w:t>
      </w:r>
      <w:r w:rsidRPr="00C67FD2">
        <w:rPr>
          <w:rFonts w:ascii="Times New Roman" w:eastAsia="標楷體" w:hAnsi="標楷體" w:cs="Times New Roman" w:hint="eastAsia"/>
          <w:bCs/>
          <w:spacing w:val="7"/>
          <w:sz w:val="32"/>
          <w:szCs w:val="28"/>
          <w:lang w:eastAsia="zh-TW"/>
        </w:rPr>
        <w:t>全國創意飲品競賽」</w:t>
      </w:r>
      <w:r w:rsidR="00CC60E0" w:rsidRPr="00C67FD2">
        <w:rPr>
          <w:rFonts w:ascii="Times New Roman" w:eastAsia="標楷體" w:hAnsi="標楷體" w:cs="Times New Roman"/>
          <w:bCs/>
          <w:spacing w:val="7"/>
          <w:sz w:val="32"/>
          <w:szCs w:val="28"/>
          <w:lang w:eastAsia="zh-TW"/>
        </w:rPr>
        <w:t>AI</w:t>
      </w:r>
      <w:r w:rsidR="00CC60E0" w:rsidRPr="00C67FD2">
        <w:rPr>
          <w:rFonts w:ascii="Times New Roman" w:eastAsia="標楷體" w:hAnsi="標楷體" w:cs="Times New Roman" w:hint="eastAsia"/>
          <w:bCs/>
          <w:spacing w:val="7"/>
          <w:sz w:val="32"/>
          <w:szCs w:val="28"/>
          <w:lang w:eastAsia="zh-TW"/>
        </w:rPr>
        <w:t>輔助設計說明書</w:t>
      </w:r>
    </w:p>
    <w:tbl>
      <w:tblPr>
        <w:tblW w:w="98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6"/>
        <w:gridCol w:w="6633"/>
      </w:tblGrid>
      <w:tr w:rsidR="00CC60E0" w:rsidRPr="00C67FD2" w14:paraId="1C24A2DE" w14:textId="77777777" w:rsidTr="0080515F">
        <w:trPr>
          <w:trHeight w:val="515"/>
        </w:trPr>
        <w:tc>
          <w:tcPr>
            <w:tcW w:w="9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4426A" w14:textId="2857D841" w:rsidR="00851F78" w:rsidRPr="00471FD4" w:rsidRDefault="00A40A1A" w:rsidP="00DD4A3C">
            <w:pPr>
              <w:widowControl w:val="0"/>
              <w:autoSpaceDE w:val="0"/>
              <w:autoSpaceDN w:val="0"/>
              <w:spacing w:before="115" w:after="0" w:line="240" w:lineRule="auto"/>
              <w:ind w:right="563"/>
              <w:jc w:val="center"/>
              <w:outlineLvl w:val="0"/>
              <w:rPr>
                <w:rFonts w:ascii="標楷體" w:eastAsia="標楷體" w:hAnsi="標楷體" w:cs="SimSun"/>
                <w:b/>
                <w:spacing w:val="-2"/>
                <w:sz w:val="32"/>
                <w:szCs w:val="32"/>
                <w:lang w:eastAsia="zh-TW"/>
              </w:rPr>
            </w:pPr>
            <w:r w:rsidRPr="00471FD4">
              <w:rPr>
                <w:rFonts w:ascii="標楷體" w:eastAsia="標楷體" w:hAnsi="標楷體" w:cs="SimSun"/>
                <w:b/>
                <w:spacing w:val="-2"/>
                <w:sz w:val="32"/>
                <w:szCs w:val="32"/>
                <w:lang w:eastAsia="zh-TW"/>
              </w:rPr>
              <w:t>AI</w:t>
            </w:r>
            <w:r w:rsidRPr="00471FD4">
              <w:rPr>
                <w:rFonts w:ascii="標楷體" w:eastAsia="標楷體" w:hAnsi="標楷體" w:cs="SimSun" w:hint="eastAsia"/>
                <w:b/>
                <w:spacing w:val="-2"/>
                <w:sz w:val="32"/>
                <w:szCs w:val="32"/>
                <w:lang w:eastAsia="zh-TW"/>
              </w:rPr>
              <w:t>工具使用的</w:t>
            </w:r>
            <w:r w:rsidR="00CC60E0" w:rsidRPr="00471FD4">
              <w:rPr>
                <w:rFonts w:ascii="標楷體" w:eastAsia="標楷體" w:hAnsi="標楷體" w:cs="SimSun"/>
                <w:b/>
                <w:spacing w:val="-2"/>
                <w:sz w:val="32"/>
                <w:szCs w:val="32"/>
                <w:lang w:eastAsia="zh-TW"/>
              </w:rPr>
              <w:t>說明</w:t>
            </w:r>
          </w:p>
        </w:tc>
      </w:tr>
      <w:tr w:rsidR="0080515F" w:rsidRPr="00C67FD2" w14:paraId="23C8A69B" w14:textId="77777777" w:rsidTr="0080515F">
        <w:trPr>
          <w:trHeight w:val="53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15C6" w14:textId="2DA66AE3" w:rsidR="0080515F" w:rsidRPr="0080515F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563"/>
              <w:jc w:val="right"/>
              <w:outlineLvl w:val="0"/>
              <w:rPr>
                <w:rFonts w:ascii="標楷體" w:eastAsia="標楷體" w:hAnsi="標楷體" w:cs="SimSun"/>
                <w:b/>
                <w:spacing w:val="-2"/>
                <w:sz w:val="28"/>
                <w:szCs w:val="28"/>
                <w:lang w:eastAsia="zh-TW"/>
              </w:rPr>
            </w:pPr>
            <w:r w:rsidRPr="0080515F">
              <w:rPr>
                <w:rFonts w:ascii="標楷體" w:eastAsia="標楷體" w:hAnsi="標楷體" w:cs="SimSun" w:hint="eastAsia"/>
                <w:b/>
                <w:bCs/>
                <w:spacing w:val="-2"/>
                <w:sz w:val="28"/>
                <w:szCs w:val="28"/>
                <w:lang w:eastAsia="zh-TW"/>
              </w:rPr>
              <w:t>使用的AI工具:</w:t>
            </w:r>
          </w:p>
        </w:tc>
        <w:tc>
          <w:tcPr>
            <w:tcW w:w="6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74A41C" w14:textId="219ECD21" w:rsidR="0080515F" w:rsidRPr="0080515F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563"/>
              <w:jc w:val="center"/>
              <w:outlineLvl w:val="0"/>
              <w:rPr>
                <w:rFonts w:ascii="標楷體" w:eastAsia="標楷體" w:hAnsi="標楷體" w:cs="SimSun"/>
                <w:b/>
                <w:spacing w:val="-2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SimSun" w:hint="eastAsia"/>
                <w:b/>
                <w:spacing w:val="-2"/>
                <w:sz w:val="24"/>
                <w:szCs w:val="24"/>
                <w:lang w:eastAsia="zh-TW"/>
              </w:rPr>
              <w:t>(</w:t>
            </w:r>
            <w:r w:rsidRPr="0080515F">
              <w:rPr>
                <w:rFonts w:ascii="標楷體" w:eastAsia="標楷體" w:hAnsi="標楷體" w:cs="SimSun" w:hint="eastAsia"/>
                <w:b/>
                <w:spacing w:val="-2"/>
                <w:sz w:val="24"/>
                <w:szCs w:val="24"/>
                <w:lang w:eastAsia="zh-TW"/>
              </w:rPr>
              <w:t>請直接輸入文字</w:t>
            </w:r>
            <w:r>
              <w:rPr>
                <w:rFonts w:ascii="標楷體" w:eastAsia="標楷體" w:hAnsi="標楷體" w:cs="SimSun" w:hint="eastAsia"/>
                <w:b/>
                <w:spacing w:val="-2"/>
                <w:sz w:val="24"/>
                <w:szCs w:val="24"/>
                <w:lang w:eastAsia="zh-TW"/>
              </w:rPr>
              <w:t>)</w:t>
            </w:r>
          </w:p>
        </w:tc>
      </w:tr>
      <w:tr w:rsidR="00CC60E0" w:rsidRPr="00C67FD2" w14:paraId="532AE22E" w14:textId="77777777" w:rsidTr="0080515F">
        <w:trPr>
          <w:trHeight w:val="2388"/>
        </w:trPr>
        <w:tc>
          <w:tcPr>
            <w:tcW w:w="9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117C" w14:textId="6CE880E1" w:rsidR="00886ED3" w:rsidRPr="0080515F" w:rsidRDefault="00471FD4" w:rsidP="00471FD4">
            <w:pPr>
              <w:widowControl w:val="0"/>
              <w:autoSpaceDE w:val="0"/>
              <w:autoSpaceDN w:val="0"/>
              <w:spacing w:before="115" w:after="0" w:line="240" w:lineRule="auto"/>
              <w:ind w:right="563"/>
              <w:outlineLvl w:val="0"/>
              <w:rPr>
                <w:rFonts w:ascii="標楷體" w:eastAsia="標楷體" w:hAnsi="標楷體" w:cs="SimSun"/>
                <w:b/>
                <w:bCs/>
                <w:spacing w:val="-2"/>
                <w:sz w:val="28"/>
                <w:szCs w:val="28"/>
                <w:lang w:eastAsia="zh-TW"/>
              </w:rPr>
            </w:pPr>
            <w:r w:rsidRPr="0080515F">
              <w:rPr>
                <w:rFonts w:ascii="標楷體" w:eastAsia="標楷體" w:hAnsi="標楷體" w:cs="SimSun" w:hint="eastAsia"/>
                <w:b/>
                <w:bCs/>
                <w:spacing w:val="-2"/>
                <w:sz w:val="28"/>
                <w:szCs w:val="28"/>
                <w:lang w:eastAsia="zh-TW"/>
              </w:rPr>
              <w:t>範</w:t>
            </w:r>
            <w:r w:rsidR="00AA5E48" w:rsidRPr="0080515F">
              <w:rPr>
                <w:rFonts w:ascii="標楷體" w:eastAsia="標楷體" w:hAnsi="標楷體" w:cs="SimSun" w:hint="eastAsia"/>
                <w:b/>
                <w:bCs/>
                <w:spacing w:val="-2"/>
                <w:sz w:val="28"/>
                <w:szCs w:val="28"/>
                <w:lang w:eastAsia="zh-TW"/>
              </w:rPr>
              <w:t>例:</w:t>
            </w:r>
          </w:p>
          <w:p w14:paraId="03D9A658" w14:textId="730533F3" w:rsidR="00CC60E0" w:rsidRDefault="00886ED3" w:rsidP="00471FD4">
            <w:pPr>
              <w:widowControl w:val="0"/>
              <w:autoSpaceDE w:val="0"/>
              <w:autoSpaceDN w:val="0"/>
              <w:spacing w:before="115" w:after="0" w:line="240" w:lineRule="auto"/>
              <w:ind w:right="563"/>
              <w:outlineLvl w:val="0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 w:rsidRPr="00EA6A9B"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  <w:t>透過</w:t>
            </w:r>
            <w:r w:rsidR="00EA6A9B" w:rsidRPr="00EA6A9B">
              <w:rPr>
                <w:rFonts w:ascii="標楷體" w:eastAsia="標楷體" w:hAnsi="標楷體"/>
                <w:sz w:val="28"/>
                <w:szCs w:val="28"/>
                <w:lang w:eastAsia="zh-TW"/>
              </w:rPr>
              <w:t>輸入指令：</w:t>
            </w:r>
            <w:r w:rsidR="00337C01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請幫我</w:t>
            </w:r>
            <w:r w:rsidR="00EA6A9B" w:rsidRPr="00EA6A9B">
              <w:rPr>
                <w:rFonts w:ascii="標楷體" w:eastAsia="標楷體" w:hAnsi="標楷體"/>
                <w:sz w:val="28"/>
                <w:szCs w:val="28"/>
                <w:lang w:eastAsia="zh-TW"/>
              </w:rPr>
              <w:t>設計一款具備『</w:t>
            </w:r>
            <w:proofErr w:type="gramStart"/>
            <w:r w:rsidR="00EA6A9B" w:rsidRPr="00EA6A9B">
              <w:rPr>
                <w:rFonts w:ascii="標楷體" w:eastAsia="標楷體" w:hAnsi="標楷體"/>
                <w:sz w:val="28"/>
                <w:szCs w:val="28"/>
                <w:lang w:eastAsia="zh-TW"/>
              </w:rPr>
              <w:t>焙</w:t>
            </w:r>
            <w:proofErr w:type="gramEnd"/>
            <w:r w:rsidR="00EA6A9B" w:rsidRPr="00EA6A9B">
              <w:rPr>
                <w:rFonts w:ascii="標楷體" w:eastAsia="標楷體" w:hAnsi="標楷體"/>
                <w:sz w:val="28"/>
                <w:szCs w:val="28"/>
                <w:lang w:eastAsia="zh-TW"/>
              </w:rPr>
              <w:t>煎香氣』與『輕盈口感』的黃金蕎麥</w:t>
            </w:r>
            <w:r w:rsidR="00EA6A9B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綠茶</w:t>
            </w:r>
            <w:r w:rsidR="00EA6A9B" w:rsidRPr="00EA6A9B">
              <w:rPr>
                <w:rFonts w:ascii="標楷體" w:eastAsia="標楷體" w:hAnsi="標楷體"/>
                <w:sz w:val="28"/>
                <w:szCs w:val="28"/>
                <w:lang w:eastAsia="zh-TW"/>
              </w:rPr>
              <w:t>特調，並列出材料克數與標準化操作流程 (SOP)。</w:t>
            </w:r>
          </w:p>
          <w:p w14:paraId="3FEF81A5" w14:textId="77777777" w:rsidR="0080515F" w:rsidRPr="00EA6A9B" w:rsidRDefault="0080515F" w:rsidP="00471FD4">
            <w:pPr>
              <w:widowControl w:val="0"/>
              <w:autoSpaceDE w:val="0"/>
              <w:autoSpaceDN w:val="0"/>
              <w:spacing w:before="115" w:after="0" w:line="240" w:lineRule="auto"/>
              <w:ind w:right="563"/>
              <w:outlineLvl w:val="0"/>
              <w:rPr>
                <w:rFonts w:ascii="標楷體" w:eastAsia="標楷體" w:hAnsi="標楷體" w:cs="SimSun"/>
                <w:spacing w:val="-2"/>
                <w:sz w:val="28"/>
                <w:szCs w:val="28"/>
                <w:lang w:eastAsia="zh-TW"/>
              </w:rPr>
            </w:pPr>
          </w:p>
          <w:p w14:paraId="74F32E15" w14:textId="77777777" w:rsidR="00815E94" w:rsidRDefault="00815E94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563"/>
              <w:jc w:val="center"/>
              <w:outlineLvl w:val="0"/>
              <w:rPr>
                <w:rFonts w:ascii="標楷體" w:eastAsia="標楷體" w:hAnsi="標楷體" w:cs="SimSun"/>
                <w:color w:val="000000" w:themeColor="text1"/>
                <w:spacing w:val="-2"/>
                <w:sz w:val="28"/>
                <w:szCs w:val="28"/>
                <w:lang w:eastAsia="zh-TW"/>
              </w:rPr>
            </w:pPr>
            <w:r w:rsidRPr="0080515F">
              <w:rPr>
                <w:rFonts w:ascii="標楷體" w:eastAsia="標楷體" w:hAnsi="標楷體" w:cs="SimSun" w:hint="eastAsia"/>
                <w:color w:val="000000" w:themeColor="text1"/>
                <w:spacing w:val="-2"/>
                <w:sz w:val="28"/>
                <w:szCs w:val="28"/>
                <w:lang w:eastAsia="zh-TW"/>
              </w:rPr>
              <w:t>(請將範例刪除後再輸入文字)</w:t>
            </w:r>
          </w:p>
          <w:p w14:paraId="4488E7A1" w14:textId="624D7CFE" w:rsidR="0080515F" w:rsidRPr="0080515F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563"/>
              <w:jc w:val="center"/>
              <w:outlineLvl w:val="0"/>
              <w:rPr>
                <w:rFonts w:ascii="標楷體" w:eastAsia="標楷體" w:hAnsi="標楷體" w:cs="SimSun"/>
                <w:color w:val="000000" w:themeColor="text1"/>
                <w:spacing w:val="-2"/>
                <w:sz w:val="28"/>
                <w:szCs w:val="28"/>
                <w:lang w:eastAsia="zh-TW"/>
              </w:rPr>
            </w:pPr>
          </w:p>
        </w:tc>
      </w:tr>
      <w:tr w:rsidR="00A40A1A" w:rsidRPr="00C67FD2" w14:paraId="73F0406B" w14:textId="77777777" w:rsidTr="0080515F">
        <w:trPr>
          <w:trHeight w:val="512"/>
        </w:trPr>
        <w:tc>
          <w:tcPr>
            <w:tcW w:w="9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D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3DE9F" w14:textId="6CAC7C14" w:rsidR="00A40A1A" w:rsidRPr="00471FD4" w:rsidRDefault="00A40A1A" w:rsidP="00A40A1A">
            <w:pPr>
              <w:widowControl w:val="0"/>
              <w:autoSpaceDE w:val="0"/>
              <w:autoSpaceDN w:val="0"/>
              <w:spacing w:before="115" w:after="0" w:line="240" w:lineRule="auto"/>
              <w:ind w:right="563"/>
              <w:jc w:val="center"/>
              <w:outlineLvl w:val="0"/>
              <w:rPr>
                <w:rFonts w:ascii="標楷體" w:eastAsia="標楷體" w:hAnsi="標楷體" w:cs="SimSun"/>
                <w:spacing w:val="-2"/>
                <w:sz w:val="32"/>
                <w:szCs w:val="32"/>
                <w:lang w:eastAsia="zh-TW"/>
              </w:rPr>
            </w:pPr>
            <w:r w:rsidRPr="00471FD4">
              <w:rPr>
                <w:rFonts w:ascii="標楷體" w:eastAsia="標楷體" w:hAnsi="標楷體" w:cs="SimSun"/>
                <w:b/>
                <w:spacing w:val="-2"/>
                <w:sz w:val="32"/>
                <w:szCs w:val="32"/>
                <w:lang w:eastAsia="zh-TW"/>
              </w:rPr>
              <w:t>AI</w:t>
            </w:r>
            <w:r w:rsidRPr="00471FD4">
              <w:rPr>
                <w:rFonts w:ascii="標楷體" w:eastAsia="標楷體" w:hAnsi="標楷體" w:cs="SimSun" w:hint="eastAsia"/>
                <w:b/>
                <w:spacing w:val="-2"/>
                <w:sz w:val="32"/>
                <w:szCs w:val="32"/>
                <w:lang w:eastAsia="zh-TW"/>
              </w:rPr>
              <w:t>生成示意圖</w:t>
            </w:r>
          </w:p>
        </w:tc>
      </w:tr>
      <w:tr w:rsidR="00A40A1A" w:rsidRPr="00C67FD2" w14:paraId="56554F0D" w14:textId="77777777" w:rsidTr="0080515F">
        <w:trPr>
          <w:trHeight w:val="7594"/>
        </w:trPr>
        <w:tc>
          <w:tcPr>
            <w:tcW w:w="9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83BF" w14:textId="79DCF307" w:rsidR="00A40A1A" w:rsidRPr="0080515F" w:rsidRDefault="00471FD4" w:rsidP="00471FD4">
            <w:pPr>
              <w:widowControl w:val="0"/>
              <w:autoSpaceDE w:val="0"/>
              <w:autoSpaceDN w:val="0"/>
              <w:spacing w:before="115" w:after="0" w:line="240" w:lineRule="auto"/>
              <w:ind w:right="563"/>
              <w:outlineLvl w:val="0"/>
              <w:rPr>
                <w:rFonts w:ascii="標楷體" w:eastAsia="標楷體" w:hAnsi="標楷體" w:cs="SimSun"/>
                <w:b/>
                <w:spacing w:val="-2"/>
                <w:sz w:val="28"/>
                <w:szCs w:val="28"/>
                <w:lang w:eastAsia="zh-TW"/>
              </w:rPr>
            </w:pPr>
            <w:r w:rsidRPr="0080515F">
              <w:rPr>
                <w:rFonts w:ascii="標楷體" w:eastAsia="標楷體" w:hAnsi="標楷體" w:cs="SimSun" w:hint="eastAsia"/>
                <w:b/>
                <w:spacing w:val="-2"/>
                <w:sz w:val="28"/>
                <w:szCs w:val="28"/>
                <w:lang w:eastAsia="zh-TW"/>
              </w:rPr>
              <w:t>範例:</w:t>
            </w:r>
          </w:p>
          <w:p w14:paraId="643DC477" w14:textId="57667523" w:rsidR="0080515F" w:rsidRDefault="000A07E9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781"/>
              <w:outlineLvl w:val="0"/>
              <w:rPr>
                <w:rFonts w:ascii="標楷體" w:eastAsia="標楷體" w:hAnsi="標楷體" w:cs="SimSun"/>
                <w:b/>
                <w:noProof/>
                <w:spacing w:val="-2"/>
                <w:sz w:val="24"/>
                <w:szCs w:val="24"/>
                <w:lang w:eastAsia="zh-TW"/>
              </w:rPr>
            </w:pPr>
            <w:r w:rsidRPr="0080515F">
              <w:rPr>
                <w:rFonts w:ascii="標楷體" w:eastAsia="標楷體" w:hAnsi="標楷體" w:cs="SimSun" w:hint="eastAsia"/>
                <w:b/>
                <w:noProof/>
                <w:spacing w:val="-2"/>
                <w:sz w:val="24"/>
                <w:szCs w:val="24"/>
                <w:lang w:eastAsia="zh-TW"/>
              </w:rPr>
              <w:t>指令1.請幫我設計一杯黃金蕎麥綠茶特調圖片。</w:t>
            </w:r>
          </w:p>
          <w:p w14:paraId="1FC4DA23" w14:textId="6ED63553" w:rsidR="0080515F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781"/>
              <w:outlineLvl w:val="0"/>
              <w:rPr>
                <w:rFonts w:ascii="標楷體" w:eastAsia="標楷體" w:hAnsi="標楷體" w:cs="SimSun"/>
                <w:b/>
                <w:noProof/>
                <w:spacing w:val="-2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SimSun" w:hint="eastAsia"/>
                <w:b/>
                <w:noProof/>
                <w:spacing w:val="-2"/>
                <w:sz w:val="28"/>
                <w:szCs w:val="28"/>
                <w:lang w:eastAsia="zh-TW"/>
              </w:rPr>
              <w:drawing>
                <wp:anchor distT="0" distB="0" distL="114300" distR="114300" simplePos="0" relativeHeight="251670528" behindDoc="0" locked="0" layoutInCell="1" allowOverlap="1" wp14:anchorId="298305FA" wp14:editId="33112ECF">
                  <wp:simplePos x="0" y="0"/>
                  <wp:positionH relativeFrom="column">
                    <wp:posOffset>902970</wp:posOffset>
                  </wp:positionH>
                  <wp:positionV relativeFrom="paragraph">
                    <wp:posOffset>53340</wp:posOffset>
                  </wp:positionV>
                  <wp:extent cx="1687195" cy="1771650"/>
                  <wp:effectExtent l="0" t="0" r="8255" b="0"/>
                  <wp:wrapSquare wrapText="bothSides"/>
                  <wp:docPr id="5" name="圖片 5" descr="一張含有 文字, 螢幕擷取畫面, 雞尾酒, 食物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圖片 5" descr="一張含有 文字, 螢幕擷取畫面, 雞尾酒, 食物 的圖片&#10;&#10;AI 產生的內容可能不正確。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719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342C25" w14:textId="7A25A07D" w:rsidR="0080515F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781"/>
              <w:outlineLvl w:val="0"/>
              <w:rPr>
                <w:rFonts w:ascii="標楷體" w:eastAsia="標楷體" w:hAnsi="標楷體" w:cs="SimSun"/>
                <w:b/>
                <w:noProof/>
                <w:spacing w:val="-2"/>
                <w:sz w:val="24"/>
                <w:szCs w:val="24"/>
                <w:lang w:eastAsia="zh-TW"/>
              </w:rPr>
            </w:pPr>
          </w:p>
          <w:p w14:paraId="7BB7B08D" w14:textId="41704A68" w:rsidR="0080515F" w:rsidRPr="0080515F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781"/>
              <w:outlineLvl w:val="0"/>
              <w:rPr>
                <w:rFonts w:ascii="標楷體" w:eastAsia="標楷體" w:hAnsi="標楷體" w:cs="SimSun"/>
                <w:b/>
                <w:noProof/>
                <w:spacing w:val="-2"/>
                <w:sz w:val="24"/>
                <w:szCs w:val="24"/>
                <w:lang w:eastAsia="zh-TW"/>
              </w:rPr>
            </w:pPr>
          </w:p>
          <w:p w14:paraId="5319830F" w14:textId="71052E82" w:rsidR="0080515F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781"/>
              <w:outlineLvl w:val="0"/>
              <w:rPr>
                <w:rFonts w:ascii="標楷體" w:eastAsia="標楷體" w:hAnsi="標楷體" w:cs="SimSun"/>
                <w:b/>
                <w:noProof/>
                <w:spacing w:val="-2"/>
                <w:lang w:eastAsia="zh-TW"/>
              </w:rPr>
            </w:pPr>
          </w:p>
          <w:p w14:paraId="6BE1F480" w14:textId="77777777" w:rsidR="0080515F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781"/>
              <w:outlineLvl w:val="0"/>
              <w:rPr>
                <w:rFonts w:ascii="標楷體" w:eastAsia="標楷體" w:hAnsi="標楷體" w:cs="SimSun"/>
                <w:b/>
                <w:noProof/>
                <w:spacing w:val="-2"/>
                <w:lang w:eastAsia="zh-TW"/>
              </w:rPr>
            </w:pPr>
          </w:p>
          <w:p w14:paraId="3566460B" w14:textId="77777777" w:rsidR="0080515F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781"/>
              <w:outlineLvl w:val="0"/>
              <w:rPr>
                <w:rFonts w:ascii="標楷體" w:eastAsia="標楷體" w:hAnsi="標楷體" w:cs="SimSun"/>
                <w:b/>
                <w:noProof/>
                <w:spacing w:val="-2"/>
                <w:lang w:eastAsia="zh-TW"/>
              </w:rPr>
            </w:pPr>
          </w:p>
          <w:p w14:paraId="150A43A3" w14:textId="77777777" w:rsidR="0080515F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781"/>
              <w:outlineLvl w:val="0"/>
              <w:rPr>
                <w:rFonts w:ascii="標楷體" w:eastAsia="標楷體" w:hAnsi="標楷體" w:cs="SimSun"/>
                <w:b/>
                <w:noProof/>
                <w:spacing w:val="-2"/>
                <w:lang w:eastAsia="zh-TW"/>
              </w:rPr>
            </w:pPr>
          </w:p>
          <w:p w14:paraId="21556755" w14:textId="541C16B2" w:rsidR="000A07E9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781"/>
              <w:outlineLvl w:val="0"/>
              <w:rPr>
                <w:rFonts w:ascii="標楷體" w:eastAsia="標楷體" w:hAnsi="標楷體" w:cs="SimSun"/>
                <w:b/>
                <w:noProof/>
                <w:spacing w:val="-2"/>
                <w:lang w:eastAsia="zh-TW"/>
              </w:rPr>
            </w:pPr>
            <w:r w:rsidRPr="0080515F">
              <w:rPr>
                <w:rFonts w:ascii="標楷體" w:eastAsia="標楷體" w:hAnsi="標楷體" w:cs="SimSun" w:hint="eastAsia"/>
                <w:b/>
                <w:noProof/>
                <w:spacing w:val="-2"/>
                <w:lang w:eastAsia="zh-TW"/>
              </w:rPr>
              <w:t>指令2.請根據生成的特調圖片提供食譜及操作流程</w:t>
            </w:r>
            <w:r>
              <w:rPr>
                <w:rFonts w:ascii="標楷體" w:eastAsia="標楷體" w:hAnsi="標楷體" w:cs="SimSun" w:hint="eastAsia"/>
                <w:b/>
                <w:noProof/>
                <w:spacing w:val="-2"/>
                <w:lang w:eastAsia="zh-TW"/>
              </w:rPr>
              <w:t>。</w:t>
            </w:r>
          </w:p>
          <w:p w14:paraId="4FE66FA1" w14:textId="20758B88" w:rsidR="0080515F" w:rsidRPr="0080515F" w:rsidRDefault="0080515F" w:rsidP="0080515F">
            <w:pPr>
              <w:widowControl w:val="0"/>
              <w:autoSpaceDE w:val="0"/>
              <w:autoSpaceDN w:val="0"/>
              <w:spacing w:before="115" w:after="0" w:line="240" w:lineRule="auto"/>
              <w:ind w:right="781"/>
              <w:outlineLvl w:val="0"/>
              <w:rPr>
                <w:rFonts w:ascii="標楷體" w:eastAsia="標楷體" w:hAnsi="標楷體" w:cs="SimSun"/>
                <w:b/>
                <w:noProof/>
                <w:spacing w:val="-2"/>
                <w:lang w:eastAsia="zh-TW"/>
              </w:rPr>
            </w:pPr>
            <w:r>
              <w:rPr>
                <w:rFonts w:ascii="標楷體" w:eastAsia="標楷體" w:hAnsi="標楷體" w:cs="SimSun" w:hint="eastAsia"/>
                <w:b/>
                <w:noProof/>
                <w:spacing w:val="-2"/>
                <w:lang w:eastAsia="zh-TW"/>
              </w:rPr>
              <w:drawing>
                <wp:anchor distT="0" distB="0" distL="114300" distR="114300" simplePos="0" relativeHeight="251671552" behindDoc="0" locked="0" layoutInCell="1" allowOverlap="1" wp14:anchorId="6DC6863A" wp14:editId="2221BC9B">
                  <wp:simplePos x="0" y="0"/>
                  <wp:positionH relativeFrom="column">
                    <wp:posOffset>1131570</wp:posOffset>
                  </wp:positionH>
                  <wp:positionV relativeFrom="paragraph">
                    <wp:posOffset>41910</wp:posOffset>
                  </wp:positionV>
                  <wp:extent cx="1323975" cy="2009140"/>
                  <wp:effectExtent l="0" t="0" r="9525" b="0"/>
                  <wp:wrapSquare wrapText="bothSides"/>
                  <wp:docPr id="9" name="圖片 9" descr="一張含有 文字, 螢幕擷取畫面, 字型 的圖片&#10;&#10;AI 產生的內容可能不正確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圖片 9" descr="一張含有 文字, 螢幕擷取畫面, 字型 的圖片&#10;&#10;AI 產生的內容可能不正確。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200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1DCD094" w14:textId="4E8F0F87" w:rsidR="00CC60E0" w:rsidRPr="00AB4BAF" w:rsidRDefault="0080515F" w:rsidP="00AB4BAF">
      <w:pPr>
        <w:tabs>
          <w:tab w:val="left" w:pos="6030"/>
        </w:tabs>
        <w:kinsoku w:val="0"/>
        <w:overflowPunct w:val="0"/>
        <w:autoSpaceDE w:val="0"/>
        <w:autoSpaceDN w:val="0"/>
        <w:spacing w:after="0" w:line="264" w:lineRule="auto"/>
        <w:rPr>
          <w:rFonts w:ascii="標楷體" w:eastAsia="標楷體" w:hAnsi="標楷體" w:cs="Times New Roman" w:hint="eastAsia"/>
          <w:kern w:val="3"/>
          <w:bdr w:val="single" w:sz="4" w:space="0" w:color="auto" w:frame="1"/>
          <w:lang w:eastAsia="zh-TW"/>
        </w:rPr>
      </w:pPr>
      <w:proofErr w:type="gramStart"/>
      <w:r w:rsidRPr="0080515F">
        <w:rPr>
          <w:rFonts w:ascii="標楷體" w:eastAsia="標楷體" w:hAnsi="標楷體" w:cs="Times New Roman" w:hint="eastAsia"/>
          <w:kern w:val="3"/>
          <w:lang w:eastAsia="zh-TW"/>
        </w:rPr>
        <w:t>註</w:t>
      </w:r>
      <w:proofErr w:type="gramEnd"/>
      <w:r w:rsidRPr="0080515F">
        <w:rPr>
          <w:rFonts w:ascii="標楷體" w:eastAsia="標楷體" w:hAnsi="標楷體" w:cs="Times New Roman" w:hint="eastAsia"/>
          <w:kern w:val="3"/>
          <w:lang w:eastAsia="zh-TW"/>
        </w:rPr>
        <w:t>:</w:t>
      </w:r>
      <w:proofErr w:type="gramStart"/>
      <w:r w:rsidRPr="0080515F">
        <w:rPr>
          <w:rFonts w:ascii="標楷體" w:eastAsia="標楷體" w:hAnsi="標楷體" w:cs="Times New Roman" w:hint="eastAsia"/>
          <w:kern w:val="3"/>
          <w:lang w:eastAsia="zh-TW"/>
        </w:rPr>
        <w:t>檔名請存為</w:t>
      </w:r>
      <w:proofErr w:type="gramEnd"/>
      <w:r w:rsidRPr="0080515F">
        <w:rPr>
          <w:rFonts w:ascii="標楷體" w:eastAsia="標楷體" w:hAnsi="標楷體" w:cs="Times New Roman" w:hint="eastAsia"/>
          <w:kern w:val="3"/>
          <w:lang w:eastAsia="zh-TW"/>
        </w:rPr>
        <w:t>:</w:t>
      </w:r>
      <w:r w:rsidRPr="0080515F">
        <w:rPr>
          <w:rFonts w:ascii="Times New Roman" w:eastAsia="標楷體" w:hAnsi="Times New Roman" w:cs="Times New Roman"/>
          <w:lang w:eastAsia="zh-TW"/>
        </w:rPr>
        <w:t xml:space="preserve"> </w:t>
      </w:r>
      <w:r w:rsidRPr="0080515F">
        <w:rPr>
          <w:rFonts w:ascii="Times New Roman" w:eastAsia="標楷體" w:hAnsi="Times New Roman" w:cs="Times New Roman"/>
          <w:lang w:eastAsia="zh-TW"/>
        </w:rPr>
        <w:t>學校名稱</w:t>
      </w:r>
      <w:r w:rsidRPr="0080515F">
        <w:rPr>
          <w:rFonts w:ascii="Times New Roman" w:eastAsia="標楷體" w:hAnsi="Times New Roman" w:cs="Times New Roman"/>
          <w:lang w:eastAsia="zh-TW"/>
        </w:rPr>
        <w:t>_</w:t>
      </w:r>
      <w:r w:rsidRPr="0080515F">
        <w:rPr>
          <w:rFonts w:ascii="Times New Roman" w:eastAsia="標楷體" w:hAnsi="Times New Roman" w:cs="Times New Roman"/>
          <w:lang w:eastAsia="zh-TW"/>
        </w:rPr>
        <w:t>作品名稱</w:t>
      </w:r>
      <w:r w:rsidRPr="0080515F">
        <w:rPr>
          <w:rFonts w:ascii="Times New Roman" w:eastAsia="標楷體" w:hAnsi="Times New Roman" w:cs="Times New Roman"/>
          <w:lang w:eastAsia="zh-TW"/>
        </w:rPr>
        <w:t>_</w:t>
      </w:r>
      <w:r w:rsidRPr="0080515F">
        <w:rPr>
          <w:rFonts w:ascii="Times New Roman" w:eastAsia="標楷體" w:hAnsi="Times New Roman" w:cs="Times New Roman"/>
          <w:sz w:val="28"/>
          <w:szCs w:val="28"/>
          <w:lang w:eastAsia="zh-TW"/>
        </w:rPr>
        <w:t xml:space="preserve"> </w:t>
      </w:r>
      <w:r w:rsidRPr="0080515F">
        <w:rPr>
          <w:rFonts w:ascii="Times New Roman" w:eastAsia="標楷體" w:hAnsi="Times New Roman" w:cs="Times New Roman"/>
          <w:lang w:eastAsia="zh-TW"/>
        </w:rPr>
        <w:t>AI</w:t>
      </w:r>
      <w:r w:rsidRPr="0080515F">
        <w:rPr>
          <w:rFonts w:ascii="Times New Roman" w:eastAsia="標楷體" w:hAnsi="Times New Roman" w:cs="Times New Roman"/>
          <w:lang w:eastAsia="zh-TW"/>
        </w:rPr>
        <w:t>輔助設計說明書</w:t>
      </w:r>
    </w:p>
    <w:sectPr w:rsidR="00CC60E0" w:rsidRPr="00AB4BAF" w:rsidSect="00FD35AD">
      <w:footerReference w:type="default" r:id="rId10"/>
      <w:pgSz w:w="12240" w:h="15840"/>
      <w:pgMar w:top="567" w:right="1134" w:bottom="90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3AD2C" w14:textId="77777777" w:rsidR="0058687E" w:rsidRDefault="0058687E" w:rsidP="00AB12F0">
      <w:pPr>
        <w:spacing w:after="0" w:line="240" w:lineRule="auto"/>
      </w:pPr>
      <w:r>
        <w:separator/>
      </w:r>
    </w:p>
  </w:endnote>
  <w:endnote w:type="continuationSeparator" w:id="0">
    <w:p w14:paraId="31949F00" w14:textId="77777777" w:rsidR="0058687E" w:rsidRDefault="0058687E" w:rsidP="00AB1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2474"/>
      <w:docPartObj>
        <w:docPartGallery w:val="Page Numbers (Bottom of Page)"/>
        <w:docPartUnique/>
      </w:docPartObj>
    </w:sdtPr>
    <w:sdtContent>
      <w:p w14:paraId="3622FB74" w14:textId="5890118D" w:rsidR="00EE6CC8" w:rsidRDefault="00EE6CC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DC1" w:rsidRPr="00012DC1">
          <w:rPr>
            <w:noProof/>
            <w:lang w:val="zh-TW" w:eastAsia="zh-TW"/>
          </w:rPr>
          <w:t>2</w:t>
        </w:r>
        <w:r>
          <w:fldChar w:fldCharType="end"/>
        </w:r>
      </w:p>
    </w:sdtContent>
  </w:sdt>
  <w:p w14:paraId="7BCB6F83" w14:textId="77777777" w:rsidR="00EE6CC8" w:rsidRDefault="00EE6CC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C6E74" w14:textId="77777777" w:rsidR="0058687E" w:rsidRDefault="0058687E" w:rsidP="00AB12F0">
      <w:pPr>
        <w:spacing w:after="0" w:line="240" w:lineRule="auto"/>
      </w:pPr>
      <w:r>
        <w:separator/>
      </w:r>
    </w:p>
  </w:footnote>
  <w:footnote w:type="continuationSeparator" w:id="0">
    <w:p w14:paraId="30FED340" w14:textId="77777777" w:rsidR="0058687E" w:rsidRDefault="0058687E" w:rsidP="00AB1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FF6559"/>
    <w:multiLevelType w:val="hybridMultilevel"/>
    <w:tmpl w:val="2D5EFB7C"/>
    <w:lvl w:ilvl="0" w:tplc="55F071CC">
      <w:start w:val="1"/>
      <w:numFmt w:val="decimal"/>
      <w:lvlText w:val="%1."/>
      <w:lvlJc w:val="left"/>
      <w:pPr>
        <w:ind w:left="1079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8" w:hanging="480"/>
      </w:pPr>
    </w:lvl>
    <w:lvl w:ilvl="2" w:tplc="0409001B" w:tentative="1">
      <w:start w:val="1"/>
      <w:numFmt w:val="lowerRoman"/>
      <w:lvlText w:val="%3."/>
      <w:lvlJc w:val="right"/>
      <w:pPr>
        <w:ind w:left="2178" w:hanging="480"/>
      </w:pPr>
    </w:lvl>
    <w:lvl w:ilvl="3" w:tplc="0409000F" w:tentative="1">
      <w:start w:val="1"/>
      <w:numFmt w:val="decimal"/>
      <w:lvlText w:val="%4."/>
      <w:lvlJc w:val="left"/>
      <w:pPr>
        <w:ind w:left="26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8" w:hanging="480"/>
      </w:pPr>
    </w:lvl>
    <w:lvl w:ilvl="5" w:tplc="0409001B" w:tentative="1">
      <w:start w:val="1"/>
      <w:numFmt w:val="lowerRoman"/>
      <w:lvlText w:val="%6."/>
      <w:lvlJc w:val="right"/>
      <w:pPr>
        <w:ind w:left="3618" w:hanging="480"/>
      </w:pPr>
    </w:lvl>
    <w:lvl w:ilvl="6" w:tplc="0409000F" w:tentative="1">
      <w:start w:val="1"/>
      <w:numFmt w:val="decimal"/>
      <w:lvlText w:val="%7."/>
      <w:lvlJc w:val="left"/>
      <w:pPr>
        <w:ind w:left="40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8" w:hanging="480"/>
      </w:pPr>
    </w:lvl>
    <w:lvl w:ilvl="8" w:tplc="0409001B" w:tentative="1">
      <w:start w:val="1"/>
      <w:numFmt w:val="lowerRoman"/>
      <w:lvlText w:val="%9."/>
      <w:lvlJc w:val="right"/>
      <w:pPr>
        <w:ind w:left="5058" w:hanging="480"/>
      </w:pPr>
    </w:lvl>
  </w:abstractNum>
  <w:abstractNum w:abstractNumId="7" w15:restartNumberingAfterBreak="0">
    <w:nsid w:val="01EA22F0"/>
    <w:multiLevelType w:val="hybridMultilevel"/>
    <w:tmpl w:val="0644DF60"/>
    <w:lvl w:ilvl="0" w:tplc="E6C23506">
      <w:start w:val="1"/>
      <w:numFmt w:val="bullet"/>
      <w:lvlText w:val="•"/>
      <w:lvlJc w:val="left"/>
      <w:pPr>
        <w:ind w:left="1680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8" w15:restartNumberingAfterBreak="0">
    <w:nsid w:val="024376F3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042D7383"/>
    <w:multiLevelType w:val="hybridMultilevel"/>
    <w:tmpl w:val="FEE64116"/>
    <w:lvl w:ilvl="0" w:tplc="696E3EBA">
      <w:start w:val="1"/>
      <w:numFmt w:val="taiwaneseCountingThousand"/>
      <w:lvlText w:val="%1、"/>
      <w:lvlJc w:val="left"/>
      <w:pPr>
        <w:ind w:left="622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-5560" w:hanging="480"/>
      </w:pPr>
    </w:lvl>
    <w:lvl w:ilvl="2" w:tplc="0409001B" w:tentative="1">
      <w:start w:val="1"/>
      <w:numFmt w:val="lowerRoman"/>
      <w:lvlText w:val="%3."/>
      <w:lvlJc w:val="right"/>
      <w:pPr>
        <w:ind w:left="-5080" w:hanging="480"/>
      </w:pPr>
    </w:lvl>
    <w:lvl w:ilvl="3" w:tplc="0409000F" w:tentative="1">
      <w:start w:val="1"/>
      <w:numFmt w:val="decimal"/>
      <w:lvlText w:val="%4."/>
      <w:lvlJc w:val="left"/>
      <w:pPr>
        <w:ind w:left="-4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4120" w:hanging="480"/>
      </w:pPr>
    </w:lvl>
    <w:lvl w:ilvl="5" w:tplc="0409001B" w:tentative="1">
      <w:start w:val="1"/>
      <w:numFmt w:val="lowerRoman"/>
      <w:lvlText w:val="%6."/>
      <w:lvlJc w:val="right"/>
      <w:pPr>
        <w:ind w:left="-3640" w:hanging="480"/>
      </w:pPr>
    </w:lvl>
    <w:lvl w:ilvl="6" w:tplc="0409000F" w:tentative="1">
      <w:start w:val="1"/>
      <w:numFmt w:val="decimal"/>
      <w:lvlText w:val="%7."/>
      <w:lvlJc w:val="left"/>
      <w:pPr>
        <w:ind w:left="-31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-2680" w:hanging="480"/>
      </w:pPr>
    </w:lvl>
    <w:lvl w:ilvl="8" w:tplc="0409001B" w:tentative="1">
      <w:start w:val="1"/>
      <w:numFmt w:val="lowerRoman"/>
      <w:lvlText w:val="%9."/>
      <w:lvlJc w:val="right"/>
      <w:pPr>
        <w:ind w:left="-2200" w:hanging="480"/>
      </w:pPr>
    </w:lvl>
  </w:abstractNum>
  <w:abstractNum w:abstractNumId="10" w15:restartNumberingAfterBreak="0">
    <w:nsid w:val="04671AE0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11" w15:restartNumberingAfterBreak="0">
    <w:nsid w:val="050700C6"/>
    <w:multiLevelType w:val="hybridMultilevel"/>
    <w:tmpl w:val="D624AFDC"/>
    <w:lvl w:ilvl="0" w:tplc="0116ED9C">
      <w:start w:val="6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5245D9A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065C2D7B"/>
    <w:multiLevelType w:val="hybridMultilevel"/>
    <w:tmpl w:val="25547AF8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6E652AC"/>
    <w:multiLevelType w:val="hybridMultilevel"/>
    <w:tmpl w:val="9BD48A62"/>
    <w:lvl w:ilvl="0" w:tplc="283625E8">
      <w:start w:val="1"/>
      <w:numFmt w:val="ideographLegalTraditional"/>
      <w:lvlText w:val="%1、"/>
      <w:lvlJc w:val="left"/>
      <w:pPr>
        <w:ind w:left="593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5" w15:restartNumberingAfterBreak="0">
    <w:nsid w:val="07196BBB"/>
    <w:multiLevelType w:val="hybridMultilevel"/>
    <w:tmpl w:val="BB74E730"/>
    <w:lvl w:ilvl="0" w:tplc="DAFA389E">
      <w:start w:val="1"/>
      <w:numFmt w:val="decimal"/>
      <w:lvlText w:val="%1."/>
      <w:lvlJc w:val="left"/>
      <w:pPr>
        <w:ind w:left="454" w:hanging="170"/>
      </w:pPr>
      <w:rPr>
        <w:rFonts w:hint="default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071A1354"/>
    <w:multiLevelType w:val="multilevel"/>
    <w:tmpl w:val="408EEF30"/>
    <w:lvl w:ilvl="0">
      <w:start w:val="1"/>
      <w:numFmt w:val="taiwaneseCountingThousand"/>
      <w:lvlText w:val="（%1）"/>
      <w:lvlJc w:val="left"/>
      <w:pPr>
        <w:ind w:left="1713" w:hanging="720"/>
      </w:pPr>
    </w:lvl>
    <w:lvl w:ilvl="1">
      <w:start w:val="1"/>
      <w:numFmt w:val="ideographTraditional"/>
      <w:lvlText w:val="%2、"/>
      <w:lvlJc w:val="left"/>
      <w:pPr>
        <w:ind w:left="1702" w:hanging="480"/>
      </w:pPr>
    </w:lvl>
    <w:lvl w:ilvl="2">
      <w:start w:val="1"/>
      <w:numFmt w:val="lowerRoman"/>
      <w:lvlText w:val="%3."/>
      <w:lvlJc w:val="right"/>
      <w:pPr>
        <w:ind w:left="2182" w:hanging="480"/>
      </w:pPr>
    </w:lvl>
    <w:lvl w:ilvl="3">
      <w:start w:val="1"/>
      <w:numFmt w:val="decimal"/>
      <w:lvlText w:val="%4."/>
      <w:lvlJc w:val="left"/>
      <w:pPr>
        <w:ind w:left="2662" w:hanging="480"/>
      </w:pPr>
    </w:lvl>
    <w:lvl w:ilvl="4">
      <w:start w:val="1"/>
      <w:numFmt w:val="ideographTraditional"/>
      <w:lvlText w:val="%5、"/>
      <w:lvlJc w:val="left"/>
      <w:pPr>
        <w:ind w:left="3142" w:hanging="480"/>
      </w:pPr>
    </w:lvl>
    <w:lvl w:ilvl="5">
      <w:start w:val="1"/>
      <w:numFmt w:val="lowerRoman"/>
      <w:lvlText w:val="%6."/>
      <w:lvlJc w:val="right"/>
      <w:pPr>
        <w:ind w:left="3622" w:hanging="480"/>
      </w:pPr>
    </w:lvl>
    <w:lvl w:ilvl="6">
      <w:start w:val="1"/>
      <w:numFmt w:val="decimal"/>
      <w:lvlText w:val="%7."/>
      <w:lvlJc w:val="left"/>
      <w:pPr>
        <w:ind w:left="4102" w:hanging="480"/>
      </w:pPr>
    </w:lvl>
    <w:lvl w:ilvl="7">
      <w:start w:val="1"/>
      <w:numFmt w:val="ideographTraditional"/>
      <w:lvlText w:val="%8、"/>
      <w:lvlJc w:val="left"/>
      <w:pPr>
        <w:ind w:left="4582" w:hanging="480"/>
      </w:pPr>
    </w:lvl>
    <w:lvl w:ilvl="8">
      <w:start w:val="1"/>
      <w:numFmt w:val="lowerRoman"/>
      <w:lvlText w:val="%9."/>
      <w:lvlJc w:val="right"/>
      <w:pPr>
        <w:ind w:left="5062" w:hanging="480"/>
      </w:pPr>
    </w:lvl>
  </w:abstractNum>
  <w:abstractNum w:abstractNumId="17" w15:restartNumberingAfterBreak="0">
    <w:nsid w:val="07626E66"/>
    <w:multiLevelType w:val="hybridMultilevel"/>
    <w:tmpl w:val="E1562A8A"/>
    <w:lvl w:ilvl="0" w:tplc="44C231F8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8" w15:restartNumberingAfterBreak="0">
    <w:nsid w:val="07A20B1B"/>
    <w:multiLevelType w:val="hybridMultilevel"/>
    <w:tmpl w:val="69B0F7DC"/>
    <w:lvl w:ilvl="0" w:tplc="0409000F">
      <w:start w:val="1"/>
      <w:numFmt w:val="decimal"/>
      <w:lvlText w:val="%1."/>
      <w:lvlJc w:val="left"/>
      <w:pPr>
        <w:ind w:left="232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03" w:hanging="480"/>
      </w:pPr>
    </w:lvl>
    <w:lvl w:ilvl="2" w:tplc="0409001B" w:tentative="1">
      <w:start w:val="1"/>
      <w:numFmt w:val="lowerRoman"/>
      <w:lvlText w:val="%3."/>
      <w:lvlJc w:val="right"/>
      <w:pPr>
        <w:ind w:left="3283" w:hanging="480"/>
      </w:pPr>
    </w:lvl>
    <w:lvl w:ilvl="3" w:tplc="0409000F" w:tentative="1">
      <w:start w:val="1"/>
      <w:numFmt w:val="decimal"/>
      <w:lvlText w:val="%4."/>
      <w:lvlJc w:val="left"/>
      <w:pPr>
        <w:ind w:left="37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43" w:hanging="480"/>
      </w:pPr>
    </w:lvl>
    <w:lvl w:ilvl="5" w:tplc="0409001B" w:tentative="1">
      <w:start w:val="1"/>
      <w:numFmt w:val="lowerRoman"/>
      <w:lvlText w:val="%6."/>
      <w:lvlJc w:val="right"/>
      <w:pPr>
        <w:ind w:left="4723" w:hanging="480"/>
      </w:pPr>
    </w:lvl>
    <w:lvl w:ilvl="6" w:tplc="0409000F" w:tentative="1">
      <w:start w:val="1"/>
      <w:numFmt w:val="decimal"/>
      <w:lvlText w:val="%7."/>
      <w:lvlJc w:val="left"/>
      <w:pPr>
        <w:ind w:left="52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83" w:hanging="480"/>
      </w:pPr>
    </w:lvl>
    <w:lvl w:ilvl="8" w:tplc="0409001B" w:tentative="1">
      <w:start w:val="1"/>
      <w:numFmt w:val="lowerRoman"/>
      <w:lvlText w:val="%9."/>
      <w:lvlJc w:val="right"/>
      <w:pPr>
        <w:ind w:left="6163" w:hanging="480"/>
      </w:pPr>
    </w:lvl>
  </w:abstractNum>
  <w:abstractNum w:abstractNumId="19" w15:restartNumberingAfterBreak="0">
    <w:nsid w:val="0940003F"/>
    <w:multiLevelType w:val="hybridMultilevel"/>
    <w:tmpl w:val="ABECF2FE"/>
    <w:lvl w:ilvl="0" w:tplc="82660E52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20" w15:restartNumberingAfterBreak="0">
    <w:nsid w:val="09B50A48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21" w15:restartNumberingAfterBreak="0">
    <w:nsid w:val="0A35415A"/>
    <w:multiLevelType w:val="hybridMultilevel"/>
    <w:tmpl w:val="B3F07FD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2" w15:restartNumberingAfterBreak="0">
    <w:nsid w:val="0A75635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3" w15:restartNumberingAfterBreak="0">
    <w:nsid w:val="0DD258BE"/>
    <w:multiLevelType w:val="hybridMultilevel"/>
    <w:tmpl w:val="7FE8745C"/>
    <w:lvl w:ilvl="0" w:tplc="157EF4EE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03E599C"/>
    <w:multiLevelType w:val="hybridMultilevel"/>
    <w:tmpl w:val="EB6AF0A8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5" w15:restartNumberingAfterBreak="0">
    <w:nsid w:val="107B7FB8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26" w15:restartNumberingAfterBreak="0">
    <w:nsid w:val="10CF79EC"/>
    <w:multiLevelType w:val="hybridMultilevel"/>
    <w:tmpl w:val="4C4EA9B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13609F1"/>
    <w:multiLevelType w:val="hybridMultilevel"/>
    <w:tmpl w:val="547EE1A6"/>
    <w:lvl w:ilvl="0" w:tplc="F6D29F12">
      <w:start w:val="1"/>
      <w:numFmt w:val="decimal"/>
      <w:lvlText w:val="%1."/>
      <w:lvlJc w:val="left"/>
      <w:pPr>
        <w:ind w:left="0" w:firstLine="284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15354C4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29" w15:restartNumberingAfterBreak="0">
    <w:nsid w:val="12306DBA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30" w15:restartNumberingAfterBreak="0">
    <w:nsid w:val="123A6E30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31" w15:restartNumberingAfterBreak="0">
    <w:nsid w:val="137C39D9"/>
    <w:multiLevelType w:val="hybridMultilevel"/>
    <w:tmpl w:val="17C2B1B4"/>
    <w:lvl w:ilvl="0" w:tplc="04090015">
      <w:start w:val="1"/>
      <w:numFmt w:val="taiwaneseCountingThousand"/>
      <w:lvlText w:val="%1、"/>
      <w:lvlJc w:val="left"/>
      <w:pPr>
        <w:ind w:left="93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ind w:left="4774" w:hanging="480"/>
      </w:pPr>
    </w:lvl>
  </w:abstractNum>
  <w:abstractNum w:abstractNumId="32" w15:restartNumberingAfterBreak="0">
    <w:nsid w:val="149D00BC"/>
    <w:multiLevelType w:val="hybridMultilevel"/>
    <w:tmpl w:val="0602F1CE"/>
    <w:lvl w:ilvl="0" w:tplc="E6C23506">
      <w:start w:val="1"/>
      <w:numFmt w:val="bullet"/>
      <w:lvlText w:val="•"/>
      <w:lvlJc w:val="left"/>
      <w:pPr>
        <w:ind w:left="169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1" w:hanging="480"/>
      </w:pPr>
      <w:rPr>
        <w:rFonts w:ascii="Wingdings" w:hAnsi="Wingdings" w:hint="default"/>
      </w:rPr>
    </w:lvl>
  </w:abstractNum>
  <w:abstractNum w:abstractNumId="33" w15:restartNumberingAfterBreak="0">
    <w:nsid w:val="14E95538"/>
    <w:multiLevelType w:val="hybridMultilevel"/>
    <w:tmpl w:val="CBA65AE0"/>
    <w:lvl w:ilvl="0" w:tplc="FFFFFFFF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17B402A9"/>
    <w:multiLevelType w:val="hybridMultilevel"/>
    <w:tmpl w:val="4AE6F08C"/>
    <w:lvl w:ilvl="0" w:tplc="62584324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17B664A9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36" w15:restartNumberingAfterBreak="0">
    <w:nsid w:val="18A516D3"/>
    <w:multiLevelType w:val="hybridMultilevel"/>
    <w:tmpl w:val="AAD8B22A"/>
    <w:lvl w:ilvl="0" w:tplc="A7FAA9B2">
      <w:start w:val="1"/>
      <w:numFmt w:val="taiwaneseCountingThousand"/>
      <w:lvlText w:val="%1、"/>
      <w:lvlJc w:val="left"/>
      <w:pPr>
        <w:ind w:left="4820" w:hanging="283"/>
      </w:pPr>
      <w:rPr>
        <w:rFonts w:hint="eastAsia"/>
      </w:rPr>
    </w:lvl>
    <w:lvl w:ilvl="1" w:tplc="FFFFFFFF">
      <w:start w:val="8"/>
      <w:numFmt w:val="ideographLegalTraditional"/>
      <w:lvlText w:val="%2、"/>
      <w:lvlJc w:val="left"/>
      <w:pPr>
        <w:ind w:left="464" w:hanging="454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70" w:hanging="480"/>
      </w:pPr>
    </w:lvl>
    <w:lvl w:ilvl="3" w:tplc="FFFFFFFF" w:tentative="1">
      <w:start w:val="1"/>
      <w:numFmt w:val="decimal"/>
      <w:lvlText w:val="%4."/>
      <w:lvlJc w:val="left"/>
      <w:pPr>
        <w:ind w:left="265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30" w:hanging="480"/>
      </w:pPr>
    </w:lvl>
    <w:lvl w:ilvl="5" w:tplc="FFFFFFFF" w:tentative="1">
      <w:start w:val="1"/>
      <w:numFmt w:val="lowerRoman"/>
      <w:lvlText w:val="%6."/>
      <w:lvlJc w:val="right"/>
      <w:pPr>
        <w:ind w:left="3610" w:hanging="480"/>
      </w:pPr>
    </w:lvl>
    <w:lvl w:ilvl="6" w:tplc="FFFFFFFF" w:tentative="1">
      <w:start w:val="1"/>
      <w:numFmt w:val="decimal"/>
      <w:lvlText w:val="%7."/>
      <w:lvlJc w:val="left"/>
      <w:pPr>
        <w:ind w:left="409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70" w:hanging="480"/>
      </w:pPr>
    </w:lvl>
    <w:lvl w:ilvl="8" w:tplc="FFFFFFFF" w:tentative="1">
      <w:start w:val="1"/>
      <w:numFmt w:val="lowerRoman"/>
      <w:lvlText w:val="%9."/>
      <w:lvlJc w:val="right"/>
      <w:pPr>
        <w:ind w:left="5050" w:hanging="480"/>
      </w:pPr>
    </w:lvl>
  </w:abstractNum>
  <w:abstractNum w:abstractNumId="37" w15:restartNumberingAfterBreak="0">
    <w:nsid w:val="191F5D93"/>
    <w:multiLevelType w:val="hybridMultilevel"/>
    <w:tmpl w:val="450091AA"/>
    <w:lvl w:ilvl="0" w:tplc="FFFFFFFF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19797802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39" w15:restartNumberingAfterBreak="0">
    <w:nsid w:val="19B72ADF"/>
    <w:multiLevelType w:val="hybridMultilevel"/>
    <w:tmpl w:val="ED406CB2"/>
    <w:lvl w:ilvl="0" w:tplc="5B6A87C8">
      <w:start w:val="1"/>
      <w:numFmt w:val="taiwaneseCountingThousand"/>
      <w:lvlText w:val="(%1)"/>
      <w:lvlJc w:val="left"/>
      <w:pPr>
        <w:ind w:left="680" w:hanging="567"/>
      </w:pPr>
      <w:rPr>
        <w:rFonts w:ascii="Times New Roman" w:hAnsi="Times New Roman" w:cs="Times New Roman" w:hint="default"/>
        <w:b w:val="0"/>
      </w:rPr>
    </w:lvl>
    <w:lvl w:ilvl="1" w:tplc="82660E52">
      <w:start w:val="1"/>
      <w:numFmt w:val="taiwaneseCountingThousand"/>
      <w:lvlText w:val="(%2)"/>
      <w:lvlJc w:val="left"/>
      <w:pPr>
        <w:ind w:left="934" w:hanging="480"/>
      </w:pPr>
      <w:rPr>
        <w:rFonts w:ascii="Times New Roman" w:hAnsi="Times New Roman"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1BC21D99"/>
    <w:multiLevelType w:val="hybridMultilevel"/>
    <w:tmpl w:val="7C649AFC"/>
    <w:lvl w:ilvl="0" w:tplc="E6C23506">
      <w:start w:val="1"/>
      <w:numFmt w:val="bullet"/>
      <w:lvlText w:val="•"/>
      <w:lvlJc w:val="left"/>
      <w:pPr>
        <w:ind w:left="181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29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7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1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7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51" w:hanging="480"/>
      </w:pPr>
      <w:rPr>
        <w:rFonts w:ascii="Wingdings" w:hAnsi="Wingdings" w:hint="default"/>
      </w:rPr>
    </w:lvl>
  </w:abstractNum>
  <w:abstractNum w:abstractNumId="41" w15:restartNumberingAfterBreak="0">
    <w:nsid w:val="1CA87E03"/>
    <w:multiLevelType w:val="hybridMultilevel"/>
    <w:tmpl w:val="4002FA06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1DB42CC9"/>
    <w:multiLevelType w:val="hybridMultilevel"/>
    <w:tmpl w:val="8F44C9E4"/>
    <w:lvl w:ilvl="0" w:tplc="B8F4F310">
      <w:start w:val="3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1E0D20A2"/>
    <w:multiLevelType w:val="hybridMultilevel"/>
    <w:tmpl w:val="42D8B41E"/>
    <w:lvl w:ilvl="0" w:tplc="E6C23506">
      <w:start w:val="1"/>
      <w:numFmt w:val="bullet"/>
      <w:lvlText w:val="•"/>
      <w:lvlJc w:val="left"/>
      <w:pPr>
        <w:ind w:left="1473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95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3" w:hanging="480"/>
      </w:pPr>
      <w:rPr>
        <w:rFonts w:ascii="Wingdings" w:hAnsi="Wingdings" w:hint="default"/>
      </w:rPr>
    </w:lvl>
  </w:abstractNum>
  <w:abstractNum w:abstractNumId="44" w15:restartNumberingAfterBreak="0">
    <w:nsid w:val="1E8A5A12"/>
    <w:multiLevelType w:val="hybridMultilevel"/>
    <w:tmpl w:val="383A65AE"/>
    <w:lvl w:ilvl="0" w:tplc="04090015">
      <w:start w:val="1"/>
      <w:numFmt w:val="taiwaneseCountingThousand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1F443845"/>
    <w:multiLevelType w:val="multilevel"/>
    <w:tmpl w:val="E09A27FC"/>
    <w:lvl w:ilvl="0">
      <w:start w:val="1"/>
      <w:numFmt w:val="decimal"/>
      <w:lvlText w:val="（%1）"/>
      <w:lvlJc w:val="left"/>
      <w:pPr>
        <w:ind w:left="2411" w:hanging="1134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1515172"/>
    <w:multiLevelType w:val="hybridMultilevel"/>
    <w:tmpl w:val="40F8D4D6"/>
    <w:lvl w:ilvl="0" w:tplc="329ACAB2">
      <w:start w:val="1"/>
      <w:numFmt w:val="decimal"/>
      <w:lvlText w:val="%1."/>
      <w:lvlJc w:val="left"/>
      <w:pPr>
        <w:ind w:left="1077" w:hanging="22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7" w:hanging="480"/>
      </w:pPr>
    </w:lvl>
    <w:lvl w:ilvl="2" w:tplc="0409001B" w:tentative="1">
      <w:start w:val="1"/>
      <w:numFmt w:val="lowerRoman"/>
      <w:lvlText w:val="%3."/>
      <w:lvlJc w:val="right"/>
      <w:pPr>
        <w:ind w:left="2577" w:hanging="480"/>
      </w:pPr>
    </w:lvl>
    <w:lvl w:ilvl="3" w:tplc="0409000F" w:tentative="1">
      <w:start w:val="1"/>
      <w:numFmt w:val="decimal"/>
      <w:lvlText w:val="%4."/>
      <w:lvlJc w:val="left"/>
      <w:pPr>
        <w:ind w:left="30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7" w:hanging="480"/>
      </w:pPr>
    </w:lvl>
    <w:lvl w:ilvl="5" w:tplc="0409001B" w:tentative="1">
      <w:start w:val="1"/>
      <w:numFmt w:val="lowerRoman"/>
      <w:lvlText w:val="%6."/>
      <w:lvlJc w:val="right"/>
      <w:pPr>
        <w:ind w:left="4017" w:hanging="480"/>
      </w:pPr>
    </w:lvl>
    <w:lvl w:ilvl="6" w:tplc="0409000F" w:tentative="1">
      <w:start w:val="1"/>
      <w:numFmt w:val="decimal"/>
      <w:lvlText w:val="%7."/>
      <w:lvlJc w:val="left"/>
      <w:pPr>
        <w:ind w:left="44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7" w:hanging="480"/>
      </w:pPr>
    </w:lvl>
    <w:lvl w:ilvl="8" w:tplc="0409001B" w:tentative="1">
      <w:start w:val="1"/>
      <w:numFmt w:val="lowerRoman"/>
      <w:lvlText w:val="%9."/>
      <w:lvlJc w:val="right"/>
      <w:pPr>
        <w:ind w:left="5457" w:hanging="480"/>
      </w:pPr>
    </w:lvl>
  </w:abstractNum>
  <w:abstractNum w:abstractNumId="47" w15:restartNumberingAfterBreak="0">
    <w:nsid w:val="22CF09F9"/>
    <w:multiLevelType w:val="hybridMultilevel"/>
    <w:tmpl w:val="591E495C"/>
    <w:lvl w:ilvl="0" w:tplc="FFFFFFFF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/>
        <w:bCs/>
      </w:rPr>
    </w:lvl>
    <w:lvl w:ilvl="1" w:tplc="FFFFFFFF" w:tentative="1">
      <w:start w:val="1"/>
      <w:numFmt w:val="ideographTraditional"/>
      <w:lvlText w:val="%2、"/>
      <w:lvlJc w:val="left"/>
      <w:pPr>
        <w:ind w:left="-2300" w:hanging="480"/>
      </w:pPr>
    </w:lvl>
    <w:lvl w:ilvl="2" w:tplc="FFFFFFFF" w:tentative="1">
      <w:start w:val="1"/>
      <w:numFmt w:val="lowerRoman"/>
      <w:lvlText w:val="%3."/>
      <w:lvlJc w:val="right"/>
      <w:pPr>
        <w:ind w:left="-1820" w:hanging="480"/>
      </w:pPr>
    </w:lvl>
    <w:lvl w:ilvl="3" w:tplc="FFFFFFFF" w:tentative="1">
      <w:start w:val="1"/>
      <w:numFmt w:val="decimal"/>
      <w:lvlText w:val="%4."/>
      <w:lvlJc w:val="left"/>
      <w:pPr>
        <w:ind w:left="-1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-860" w:hanging="480"/>
      </w:pPr>
    </w:lvl>
    <w:lvl w:ilvl="5" w:tplc="FFFFFFFF" w:tentative="1">
      <w:start w:val="1"/>
      <w:numFmt w:val="lowerRoman"/>
      <w:lvlText w:val="%6."/>
      <w:lvlJc w:val="right"/>
      <w:pPr>
        <w:ind w:left="-380" w:hanging="480"/>
      </w:pPr>
    </w:lvl>
    <w:lvl w:ilvl="6" w:tplc="FFFFFFFF" w:tentative="1">
      <w:start w:val="1"/>
      <w:numFmt w:val="decimal"/>
      <w:lvlText w:val="%7."/>
      <w:lvlJc w:val="left"/>
      <w:pPr>
        <w:ind w:left="1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80" w:hanging="480"/>
      </w:pPr>
    </w:lvl>
    <w:lvl w:ilvl="8" w:tplc="FFFFFFFF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48" w15:restartNumberingAfterBreak="0">
    <w:nsid w:val="23AF18E2"/>
    <w:multiLevelType w:val="hybridMultilevel"/>
    <w:tmpl w:val="2D5EFB7C"/>
    <w:lvl w:ilvl="0" w:tplc="FFFFFFFF">
      <w:start w:val="1"/>
      <w:numFmt w:val="decimal"/>
      <w:lvlText w:val="%1."/>
      <w:lvlJc w:val="left"/>
      <w:pPr>
        <w:ind w:left="1079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698" w:hanging="480"/>
      </w:pPr>
    </w:lvl>
    <w:lvl w:ilvl="2" w:tplc="FFFFFFFF" w:tentative="1">
      <w:start w:val="1"/>
      <w:numFmt w:val="lowerRoman"/>
      <w:lvlText w:val="%3."/>
      <w:lvlJc w:val="right"/>
      <w:pPr>
        <w:ind w:left="2178" w:hanging="480"/>
      </w:pPr>
    </w:lvl>
    <w:lvl w:ilvl="3" w:tplc="FFFFFFFF" w:tentative="1">
      <w:start w:val="1"/>
      <w:numFmt w:val="decimal"/>
      <w:lvlText w:val="%4."/>
      <w:lvlJc w:val="left"/>
      <w:pPr>
        <w:ind w:left="2658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38" w:hanging="480"/>
      </w:pPr>
    </w:lvl>
    <w:lvl w:ilvl="5" w:tplc="FFFFFFFF" w:tentative="1">
      <w:start w:val="1"/>
      <w:numFmt w:val="lowerRoman"/>
      <w:lvlText w:val="%6."/>
      <w:lvlJc w:val="right"/>
      <w:pPr>
        <w:ind w:left="3618" w:hanging="480"/>
      </w:pPr>
    </w:lvl>
    <w:lvl w:ilvl="6" w:tplc="FFFFFFFF" w:tentative="1">
      <w:start w:val="1"/>
      <w:numFmt w:val="decimal"/>
      <w:lvlText w:val="%7."/>
      <w:lvlJc w:val="left"/>
      <w:pPr>
        <w:ind w:left="4098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78" w:hanging="480"/>
      </w:pPr>
    </w:lvl>
    <w:lvl w:ilvl="8" w:tplc="FFFFFFFF" w:tentative="1">
      <w:start w:val="1"/>
      <w:numFmt w:val="lowerRoman"/>
      <w:lvlText w:val="%9."/>
      <w:lvlJc w:val="right"/>
      <w:pPr>
        <w:ind w:left="5058" w:hanging="480"/>
      </w:pPr>
    </w:lvl>
  </w:abstractNum>
  <w:abstractNum w:abstractNumId="49" w15:restartNumberingAfterBreak="0">
    <w:nsid w:val="23B0547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0" w15:restartNumberingAfterBreak="0">
    <w:nsid w:val="247E2207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1" w15:restartNumberingAfterBreak="0">
    <w:nsid w:val="24EC25FC"/>
    <w:multiLevelType w:val="hybridMultilevel"/>
    <w:tmpl w:val="C1962924"/>
    <w:lvl w:ilvl="0" w:tplc="25FEF23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27726BA0"/>
    <w:multiLevelType w:val="hybridMultilevel"/>
    <w:tmpl w:val="E7101754"/>
    <w:lvl w:ilvl="0" w:tplc="94C0FABE">
      <w:start w:val="3"/>
      <w:numFmt w:val="taiwaneseCountingThousand"/>
      <w:lvlText w:val="(%1)"/>
      <w:lvlJc w:val="left"/>
      <w:pPr>
        <w:ind w:left="680" w:hanging="567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277437B8"/>
    <w:multiLevelType w:val="hybridMultilevel"/>
    <w:tmpl w:val="E1562A8A"/>
    <w:lvl w:ilvl="0" w:tplc="FFFFFFF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54" w15:restartNumberingAfterBreak="0">
    <w:nsid w:val="27A055AE"/>
    <w:multiLevelType w:val="hybridMultilevel"/>
    <w:tmpl w:val="8BACA57A"/>
    <w:lvl w:ilvl="0" w:tplc="F81C0E50">
      <w:start w:val="1"/>
      <w:numFmt w:val="taiwaneseCountingThousand"/>
      <w:suff w:val="space"/>
      <w:lvlText w:val="(%1)"/>
      <w:lvlJc w:val="left"/>
      <w:pPr>
        <w:ind w:left="8703" w:hanging="48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27C867D5"/>
    <w:multiLevelType w:val="hybridMultilevel"/>
    <w:tmpl w:val="4156E320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27D26376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57" w15:restartNumberingAfterBreak="0">
    <w:nsid w:val="2B8675DF"/>
    <w:multiLevelType w:val="hybridMultilevel"/>
    <w:tmpl w:val="31F60F50"/>
    <w:lvl w:ilvl="0" w:tplc="FFFFFFFF">
      <w:start w:val="1"/>
      <w:numFmt w:val="decimal"/>
      <w:lvlText w:val="%1."/>
      <w:lvlJc w:val="left"/>
      <w:pPr>
        <w:ind w:left="1087" w:hanging="226"/>
      </w:pPr>
      <w:rPr>
        <w:rFonts w:hint="eastAsia"/>
      </w:rPr>
    </w:lvl>
    <w:lvl w:ilvl="1" w:tplc="04090015">
      <w:start w:val="1"/>
      <w:numFmt w:val="taiwaneseCountingThousand"/>
      <w:lvlText w:val="%2、"/>
      <w:lvlJc w:val="left"/>
      <w:pPr>
        <w:ind w:left="490" w:hanging="48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70" w:hanging="480"/>
      </w:pPr>
    </w:lvl>
    <w:lvl w:ilvl="3" w:tplc="FFFFFFFF" w:tentative="1">
      <w:start w:val="1"/>
      <w:numFmt w:val="decimal"/>
      <w:lvlText w:val="%4."/>
      <w:lvlJc w:val="left"/>
      <w:pPr>
        <w:ind w:left="265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30" w:hanging="480"/>
      </w:pPr>
    </w:lvl>
    <w:lvl w:ilvl="5" w:tplc="FFFFFFFF" w:tentative="1">
      <w:start w:val="1"/>
      <w:numFmt w:val="lowerRoman"/>
      <w:lvlText w:val="%6."/>
      <w:lvlJc w:val="right"/>
      <w:pPr>
        <w:ind w:left="3610" w:hanging="480"/>
      </w:pPr>
    </w:lvl>
    <w:lvl w:ilvl="6" w:tplc="FFFFFFFF" w:tentative="1">
      <w:start w:val="1"/>
      <w:numFmt w:val="decimal"/>
      <w:lvlText w:val="%7."/>
      <w:lvlJc w:val="left"/>
      <w:pPr>
        <w:ind w:left="409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70" w:hanging="480"/>
      </w:pPr>
    </w:lvl>
    <w:lvl w:ilvl="8" w:tplc="FFFFFFFF" w:tentative="1">
      <w:start w:val="1"/>
      <w:numFmt w:val="lowerRoman"/>
      <w:lvlText w:val="%9."/>
      <w:lvlJc w:val="right"/>
      <w:pPr>
        <w:ind w:left="5050" w:hanging="480"/>
      </w:pPr>
    </w:lvl>
  </w:abstractNum>
  <w:abstractNum w:abstractNumId="58" w15:restartNumberingAfterBreak="0">
    <w:nsid w:val="2D2E77A4"/>
    <w:multiLevelType w:val="hybridMultilevel"/>
    <w:tmpl w:val="2F648296"/>
    <w:lvl w:ilvl="0" w:tplc="F6A26840">
      <w:start w:val="1"/>
      <w:numFmt w:val="ideographLegalTraditional"/>
      <w:lvlText w:val="%1、"/>
      <w:lvlJc w:val="left"/>
      <w:pPr>
        <w:ind w:left="480" w:hanging="480"/>
      </w:pPr>
      <w:rPr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2EE54621"/>
    <w:multiLevelType w:val="hybridMultilevel"/>
    <w:tmpl w:val="66B2442A"/>
    <w:lvl w:ilvl="0" w:tplc="60C2895A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-2300" w:hanging="480"/>
      </w:pPr>
    </w:lvl>
    <w:lvl w:ilvl="2" w:tplc="0409001B" w:tentative="1">
      <w:start w:val="1"/>
      <w:numFmt w:val="lowerRoman"/>
      <w:lvlText w:val="%3."/>
      <w:lvlJc w:val="right"/>
      <w:pPr>
        <w:ind w:left="-1820" w:hanging="480"/>
      </w:pPr>
    </w:lvl>
    <w:lvl w:ilvl="3" w:tplc="0409000F" w:tentative="1">
      <w:start w:val="1"/>
      <w:numFmt w:val="decimal"/>
      <w:lvlText w:val="%4."/>
      <w:lvlJc w:val="left"/>
      <w:pPr>
        <w:ind w:left="-1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860" w:hanging="480"/>
      </w:pPr>
    </w:lvl>
    <w:lvl w:ilvl="5" w:tplc="0409001B" w:tentative="1">
      <w:start w:val="1"/>
      <w:numFmt w:val="lowerRoman"/>
      <w:lvlText w:val="%6."/>
      <w:lvlJc w:val="right"/>
      <w:pPr>
        <w:ind w:left="-380" w:hanging="480"/>
      </w:pPr>
    </w:lvl>
    <w:lvl w:ilvl="6" w:tplc="0409000F" w:tentative="1">
      <w:start w:val="1"/>
      <w:numFmt w:val="decimal"/>
      <w:lvlText w:val="%7."/>
      <w:lvlJc w:val="left"/>
      <w:pPr>
        <w:ind w:left="1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80" w:hanging="480"/>
      </w:pPr>
    </w:lvl>
    <w:lvl w:ilvl="8" w:tplc="0409001B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60" w15:restartNumberingAfterBreak="0">
    <w:nsid w:val="30DB7029"/>
    <w:multiLevelType w:val="hybridMultilevel"/>
    <w:tmpl w:val="48EAAA14"/>
    <w:lvl w:ilvl="0" w:tplc="658E4DDC">
      <w:start w:val="1"/>
      <w:numFmt w:val="taiwaneseCountingThousand"/>
      <w:lvlText w:val="%1、"/>
      <w:lvlJc w:val="left"/>
      <w:pPr>
        <w:ind w:left="5017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3111044B"/>
    <w:multiLevelType w:val="multilevel"/>
    <w:tmpl w:val="C7BC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19B34FC"/>
    <w:multiLevelType w:val="hybridMultilevel"/>
    <w:tmpl w:val="E594D9D4"/>
    <w:lvl w:ilvl="0" w:tplc="E6C23506">
      <w:start w:val="1"/>
      <w:numFmt w:val="bullet"/>
      <w:lvlText w:val="•"/>
      <w:lvlJc w:val="left"/>
      <w:pPr>
        <w:ind w:left="480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63" w15:restartNumberingAfterBreak="0">
    <w:nsid w:val="32B17453"/>
    <w:multiLevelType w:val="hybridMultilevel"/>
    <w:tmpl w:val="C2FE3DD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4" w15:restartNumberingAfterBreak="0">
    <w:nsid w:val="32E83C59"/>
    <w:multiLevelType w:val="hybridMultilevel"/>
    <w:tmpl w:val="008C334A"/>
    <w:lvl w:ilvl="0" w:tplc="D66C92A0">
      <w:start w:val="1"/>
      <w:numFmt w:val="ideographLegalTraditional"/>
      <w:lvlText w:val="%1、"/>
      <w:lvlJc w:val="left"/>
      <w:pPr>
        <w:ind w:left="1757" w:hanging="480"/>
      </w:pPr>
      <w:rPr>
        <w:b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358E44FB"/>
    <w:multiLevelType w:val="hybridMultilevel"/>
    <w:tmpl w:val="C6C27924"/>
    <w:lvl w:ilvl="0" w:tplc="B92A2858">
      <w:start w:val="1"/>
      <w:numFmt w:val="decimal"/>
      <w:lvlText w:val="%1."/>
      <w:lvlJc w:val="left"/>
      <w:pPr>
        <w:ind w:left="454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359679A6"/>
    <w:multiLevelType w:val="hybridMultilevel"/>
    <w:tmpl w:val="450091AA"/>
    <w:lvl w:ilvl="0" w:tplc="FFFFFFFF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3795110D"/>
    <w:multiLevelType w:val="hybridMultilevel"/>
    <w:tmpl w:val="73F02F78"/>
    <w:lvl w:ilvl="0" w:tplc="BBCAA80C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1746" w:hanging="480"/>
      </w:pPr>
    </w:lvl>
    <w:lvl w:ilvl="2" w:tplc="FFFFFFFF" w:tentative="1">
      <w:start w:val="1"/>
      <w:numFmt w:val="lowerRoman"/>
      <w:lvlText w:val="%3."/>
      <w:lvlJc w:val="right"/>
      <w:pPr>
        <w:ind w:left="2226" w:hanging="480"/>
      </w:pPr>
    </w:lvl>
    <w:lvl w:ilvl="3" w:tplc="FFFFFFFF" w:tentative="1">
      <w:start w:val="1"/>
      <w:numFmt w:val="decimal"/>
      <w:lvlText w:val="%4."/>
      <w:lvlJc w:val="left"/>
      <w:pPr>
        <w:ind w:left="270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86" w:hanging="480"/>
      </w:pPr>
    </w:lvl>
    <w:lvl w:ilvl="5" w:tplc="FFFFFFFF" w:tentative="1">
      <w:start w:val="1"/>
      <w:numFmt w:val="lowerRoman"/>
      <w:lvlText w:val="%6."/>
      <w:lvlJc w:val="right"/>
      <w:pPr>
        <w:ind w:left="3666" w:hanging="480"/>
      </w:pPr>
    </w:lvl>
    <w:lvl w:ilvl="6" w:tplc="FFFFFFFF" w:tentative="1">
      <w:start w:val="1"/>
      <w:numFmt w:val="decimal"/>
      <w:lvlText w:val="%7."/>
      <w:lvlJc w:val="left"/>
      <w:pPr>
        <w:ind w:left="414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626" w:hanging="480"/>
      </w:pPr>
    </w:lvl>
    <w:lvl w:ilvl="8" w:tplc="FFFFFFFF" w:tentative="1">
      <w:start w:val="1"/>
      <w:numFmt w:val="lowerRoman"/>
      <w:lvlText w:val="%9."/>
      <w:lvlJc w:val="right"/>
      <w:pPr>
        <w:ind w:left="5106" w:hanging="480"/>
      </w:pPr>
    </w:lvl>
  </w:abstractNum>
  <w:abstractNum w:abstractNumId="68" w15:restartNumberingAfterBreak="0">
    <w:nsid w:val="37DC3FA9"/>
    <w:multiLevelType w:val="hybridMultilevel"/>
    <w:tmpl w:val="8D02F33E"/>
    <w:lvl w:ilvl="0" w:tplc="25FEF230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69" w15:restartNumberingAfterBreak="0">
    <w:nsid w:val="384E389E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0" w15:restartNumberingAfterBreak="0">
    <w:nsid w:val="38FB421E"/>
    <w:multiLevelType w:val="hybridMultilevel"/>
    <w:tmpl w:val="BA3AD104"/>
    <w:lvl w:ilvl="0" w:tplc="80F228DE">
      <w:start w:val="1"/>
      <w:numFmt w:val="taiwaneseCountingThousand"/>
      <w:lvlText w:val="(%1)"/>
      <w:lvlJc w:val="left"/>
      <w:pPr>
        <w:ind w:left="85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1131" w:hanging="480"/>
      </w:pPr>
    </w:lvl>
    <w:lvl w:ilvl="2" w:tplc="FFFFFFFF" w:tentative="1">
      <w:start w:val="1"/>
      <w:numFmt w:val="lowerRoman"/>
      <w:lvlText w:val="%3."/>
      <w:lvlJc w:val="right"/>
      <w:pPr>
        <w:ind w:left="1611" w:hanging="480"/>
      </w:pPr>
    </w:lvl>
    <w:lvl w:ilvl="3" w:tplc="FFFFFFFF" w:tentative="1">
      <w:start w:val="1"/>
      <w:numFmt w:val="decimal"/>
      <w:lvlText w:val="%4."/>
      <w:lvlJc w:val="left"/>
      <w:pPr>
        <w:ind w:left="2091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571" w:hanging="480"/>
      </w:pPr>
    </w:lvl>
    <w:lvl w:ilvl="5" w:tplc="FFFFFFFF" w:tentative="1">
      <w:start w:val="1"/>
      <w:numFmt w:val="lowerRoman"/>
      <w:lvlText w:val="%6."/>
      <w:lvlJc w:val="right"/>
      <w:pPr>
        <w:ind w:left="3051" w:hanging="480"/>
      </w:pPr>
    </w:lvl>
    <w:lvl w:ilvl="6" w:tplc="FFFFFFFF" w:tentative="1">
      <w:start w:val="1"/>
      <w:numFmt w:val="decimal"/>
      <w:lvlText w:val="%7."/>
      <w:lvlJc w:val="left"/>
      <w:pPr>
        <w:ind w:left="3531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011" w:hanging="480"/>
      </w:pPr>
    </w:lvl>
    <w:lvl w:ilvl="8" w:tplc="FFFFFFFF" w:tentative="1">
      <w:start w:val="1"/>
      <w:numFmt w:val="lowerRoman"/>
      <w:lvlText w:val="%9."/>
      <w:lvlJc w:val="right"/>
      <w:pPr>
        <w:ind w:left="4491" w:hanging="480"/>
      </w:pPr>
    </w:lvl>
  </w:abstractNum>
  <w:abstractNum w:abstractNumId="71" w15:restartNumberingAfterBreak="0">
    <w:nsid w:val="3A405EAF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3BA3112E"/>
    <w:multiLevelType w:val="hybridMultilevel"/>
    <w:tmpl w:val="33B64D28"/>
    <w:lvl w:ilvl="0" w:tplc="F6A26840">
      <w:start w:val="1"/>
      <w:numFmt w:val="ideographLegalTraditional"/>
      <w:lvlText w:val="%1、"/>
      <w:lvlJc w:val="left"/>
      <w:pPr>
        <w:ind w:left="454" w:hanging="341"/>
      </w:pPr>
      <w:rPr>
        <w:rFonts w:hint="eastAsia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3BF9082E"/>
    <w:multiLevelType w:val="hybridMultilevel"/>
    <w:tmpl w:val="4E56ACAE"/>
    <w:lvl w:ilvl="0" w:tplc="E6C23506">
      <w:start w:val="1"/>
      <w:numFmt w:val="bullet"/>
      <w:lvlText w:val="•"/>
      <w:lvlJc w:val="left"/>
      <w:pPr>
        <w:ind w:left="1395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87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5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7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35" w:hanging="480"/>
      </w:pPr>
      <w:rPr>
        <w:rFonts w:ascii="Wingdings" w:hAnsi="Wingdings" w:hint="default"/>
      </w:rPr>
    </w:lvl>
  </w:abstractNum>
  <w:abstractNum w:abstractNumId="74" w15:restartNumberingAfterBreak="0">
    <w:nsid w:val="3DD7256A"/>
    <w:multiLevelType w:val="hybridMultilevel"/>
    <w:tmpl w:val="17D6B284"/>
    <w:lvl w:ilvl="0" w:tplc="A51A65D6">
      <w:start w:val="13"/>
      <w:numFmt w:val="ideographLegalTraditional"/>
      <w:lvlText w:val="%1、"/>
      <w:lvlJc w:val="left"/>
      <w:pPr>
        <w:ind w:left="593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3E6D1D50"/>
    <w:multiLevelType w:val="hybridMultilevel"/>
    <w:tmpl w:val="32AA05E0"/>
    <w:lvl w:ilvl="0" w:tplc="3EF234E2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76" w15:restartNumberingAfterBreak="0">
    <w:nsid w:val="3F492484"/>
    <w:multiLevelType w:val="hybridMultilevel"/>
    <w:tmpl w:val="47C25E42"/>
    <w:lvl w:ilvl="0" w:tplc="E0166F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405C553B"/>
    <w:multiLevelType w:val="multilevel"/>
    <w:tmpl w:val="09CC5B28"/>
    <w:lvl w:ilvl="0">
      <w:start w:val="1"/>
      <w:numFmt w:val="taiwaneseCountingThousand"/>
      <w:lvlText w:val="%1、"/>
      <w:lvlJc w:val="left"/>
      <w:pPr>
        <w:ind w:left="906" w:hanging="480"/>
      </w:pPr>
    </w:lvl>
    <w:lvl w:ilvl="1">
      <w:start w:val="1"/>
      <w:numFmt w:val="ideographTraditional"/>
      <w:lvlText w:val="%2、"/>
      <w:lvlJc w:val="left"/>
      <w:pPr>
        <w:ind w:left="-2355" w:hanging="480"/>
      </w:pPr>
    </w:lvl>
    <w:lvl w:ilvl="2">
      <w:start w:val="1"/>
      <w:numFmt w:val="lowerRoman"/>
      <w:lvlText w:val="%3."/>
      <w:lvlJc w:val="right"/>
      <w:pPr>
        <w:ind w:left="-2355" w:hanging="480"/>
      </w:pPr>
    </w:lvl>
    <w:lvl w:ilvl="3">
      <w:start w:val="1"/>
      <w:numFmt w:val="decimal"/>
      <w:lvlText w:val="%4."/>
      <w:lvlJc w:val="left"/>
      <w:pPr>
        <w:ind w:left="-2355" w:hanging="480"/>
      </w:pPr>
    </w:lvl>
    <w:lvl w:ilvl="4">
      <w:start w:val="1"/>
      <w:numFmt w:val="ideographTraditional"/>
      <w:lvlText w:val="%5、"/>
      <w:lvlJc w:val="left"/>
      <w:pPr>
        <w:ind w:left="-1994" w:hanging="480"/>
      </w:pPr>
    </w:lvl>
    <w:lvl w:ilvl="5">
      <w:start w:val="1"/>
      <w:numFmt w:val="lowerRoman"/>
      <w:lvlText w:val="%6."/>
      <w:lvlJc w:val="right"/>
      <w:pPr>
        <w:ind w:left="-1514" w:hanging="480"/>
      </w:pPr>
    </w:lvl>
    <w:lvl w:ilvl="6">
      <w:start w:val="1"/>
      <w:numFmt w:val="decimal"/>
      <w:lvlText w:val="%7."/>
      <w:lvlJc w:val="left"/>
      <w:pPr>
        <w:ind w:left="-1034" w:hanging="480"/>
      </w:pPr>
    </w:lvl>
    <w:lvl w:ilvl="7">
      <w:start w:val="1"/>
      <w:numFmt w:val="ideographTraditional"/>
      <w:lvlText w:val="%8、"/>
      <w:lvlJc w:val="left"/>
      <w:pPr>
        <w:ind w:left="-554" w:hanging="480"/>
      </w:pPr>
    </w:lvl>
    <w:lvl w:ilvl="8">
      <w:start w:val="1"/>
      <w:numFmt w:val="lowerRoman"/>
      <w:lvlText w:val="%9."/>
      <w:lvlJc w:val="right"/>
      <w:pPr>
        <w:ind w:left="-74" w:hanging="480"/>
      </w:pPr>
    </w:lvl>
  </w:abstractNum>
  <w:abstractNum w:abstractNumId="78" w15:restartNumberingAfterBreak="0">
    <w:nsid w:val="42C96765"/>
    <w:multiLevelType w:val="hybridMultilevel"/>
    <w:tmpl w:val="B8D68DF6"/>
    <w:lvl w:ilvl="0" w:tplc="5B2633C6">
      <w:start w:val="10"/>
      <w:numFmt w:val="ideographLegalTraditional"/>
      <w:lvlText w:val="%1、"/>
      <w:lvlJc w:val="left"/>
      <w:pPr>
        <w:ind w:left="341" w:hanging="341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43FE1DB9"/>
    <w:multiLevelType w:val="multilevel"/>
    <w:tmpl w:val="4846175A"/>
    <w:lvl w:ilvl="0">
      <w:start w:val="1"/>
      <w:numFmt w:val="decimal"/>
      <w:lvlText w:val="%1."/>
      <w:lvlJc w:val="left"/>
      <w:pPr>
        <w:ind w:left="1331" w:hanging="480"/>
      </w:pPr>
      <w:rPr>
        <w:b w:val="0"/>
        <w:strike w:val="0"/>
        <w:color w:val="auto"/>
        <w:sz w:val="28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（%4）"/>
      <w:lvlJc w:val="left"/>
      <w:pPr>
        <w:ind w:left="204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440A69AD"/>
    <w:multiLevelType w:val="hybridMultilevel"/>
    <w:tmpl w:val="D8DAD61C"/>
    <w:lvl w:ilvl="0" w:tplc="25FEF23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44121AF6"/>
    <w:multiLevelType w:val="hybridMultilevel"/>
    <w:tmpl w:val="C28C10BE"/>
    <w:lvl w:ilvl="0" w:tplc="0E1CC19C">
      <w:start w:val="1"/>
      <w:numFmt w:val="taiwaneseCountingThousand"/>
      <w:lvlText w:val="%1、"/>
      <w:lvlJc w:val="left"/>
      <w:pPr>
        <w:tabs>
          <w:tab w:val="num" w:pos="454"/>
        </w:tabs>
        <w:ind w:left="454" w:hanging="454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82" w15:restartNumberingAfterBreak="0">
    <w:nsid w:val="45AB7775"/>
    <w:multiLevelType w:val="hybridMultilevel"/>
    <w:tmpl w:val="17A8E9FE"/>
    <w:lvl w:ilvl="0" w:tplc="04090015">
      <w:start w:val="1"/>
      <w:numFmt w:val="taiwaneseCountingThousand"/>
      <w:lvlText w:val="%1、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83" w15:restartNumberingAfterBreak="0">
    <w:nsid w:val="47B521CF"/>
    <w:multiLevelType w:val="hybridMultilevel"/>
    <w:tmpl w:val="3260098A"/>
    <w:lvl w:ilvl="0" w:tplc="0E925A8A">
      <w:start w:val="1"/>
      <w:numFmt w:val="taiwaneseCountingThousand"/>
      <w:lvlText w:val="(%1)"/>
      <w:lvlJc w:val="left"/>
      <w:pPr>
        <w:ind w:left="680" w:hanging="567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49C72BAE"/>
    <w:multiLevelType w:val="hybridMultilevel"/>
    <w:tmpl w:val="8C6EDFBC"/>
    <w:lvl w:ilvl="0" w:tplc="04090015">
      <w:start w:val="1"/>
      <w:numFmt w:val="taiwaneseCountingThousand"/>
      <w:lvlText w:val="%1、"/>
      <w:lvlJc w:val="left"/>
      <w:pPr>
        <w:ind w:left="1087" w:hanging="226"/>
      </w:pPr>
      <w:rPr>
        <w:rFonts w:hint="eastAsia"/>
      </w:rPr>
    </w:lvl>
    <w:lvl w:ilvl="1" w:tplc="C12C6D78">
      <w:start w:val="8"/>
      <w:numFmt w:val="ideographLegalTraditional"/>
      <w:lvlText w:val="%2、"/>
      <w:lvlJc w:val="left"/>
      <w:pPr>
        <w:ind w:left="464" w:hanging="454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70" w:hanging="480"/>
      </w:pPr>
    </w:lvl>
    <w:lvl w:ilvl="3" w:tplc="0409000F" w:tentative="1">
      <w:start w:val="1"/>
      <w:numFmt w:val="decimal"/>
      <w:lvlText w:val="%4."/>
      <w:lvlJc w:val="left"/>
      <w:pPr>
        <w:ind w:left="26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0" w:hanging="480"/>
      </w:pPr>
    </w:lvl>
    <w:lvl w:ilvl="5" w:tplc="0409001B" w:tentative="1">
      <w:start w:val="1"/>
      <w:numFmt w:val="lowerRoman"/>
      <w:lvlText w:val="%6."/>
      <w:lvlJc w:val="right"/>
      <w:pPr>
        <w:ind w:left="3610" w:hanging="480"/>
      </w:pPr>
    </w:lvl>
    <w:lvl w:ilvl="6" w:tplc="0409000F" w:tentative="1">
      <w:start w:val="1"/>
      <w:numFmt w:val="decimal"/>
      <w:lvlText w:val="%7."/>
      <w:lvlJc w:val="left"/>
      <w:pPr>
        <w:ind w:left="40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0" w:hanging="480"/>
      </w:pPr>
    </w:lvl>
    <w:lvl w:ilvl="8" w:tplc="0409001B" w:tentative="1">
      <w:start w:val="1"/>
      <w:numFmt w:val="lowerRoman"/>
      <w:lvlText w:val="%9."/>
      <w:lvlJc w:val="right"/>
      <w:pPr>
        <w:ind w:left="5050" w:hanging="480"/>
      </w:pPr>
    </w:lvl>
  </w:abstractNum>
  <w:abstractNum w:abstractNumId="85" w15:restartNumberingAfterBreak="0">
    <w:nsid w:val="49D125B0"/>
    <w:multiLevelType w:val="hybridMultilevel"/>
    <w:tmpl w:val="74AC8E04"/>
    <w:lvl w:ilvl="0" w:tplc="E28EF74A">
      <w:start w:val="1"/>
      <w:numFmt w:val="taiwaneseCountingThousand"/>
      <w:lvlText w:val="(%1)"/>
      <w:lvlJc w:val="left"/>
      <w:pPr>
        <w:ind w:left="851" w:hanging="567"/>
      </w:pPr>
      <w:rPr>
        <w:rFonts w:ascii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6" w15:restartNumberingAfterBreak="0">
    <w:nsid w:val="4AF56D64"/>
    <w:multiLevelType w:val="hybridMultilevel"/>
    <w:tmpl w:val="CBA65AE0"/>
    <w:lvl w:ilvl="0" w:tplc="FFFFFFFF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4B402CCE"/>
    <w:multiLevelType w:val="hybridMultilevel"/>
    <w:tmpl w:val="4BB82DC0"/>
    <w:lvl w:ilvl="0" w:tplc="913E7630">
      <w:start w:val="12"/>
      <w:numFmt w:val="ideographLegalTraditional"/>
      <w:lvlText w:val="%1、"/>
      <w:lvlJc w:val="left"/>
      <w:pPr>
        <w:ind w:left="1331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4C603C28"/>
    <w:multiLevelType w:val="hybridMultilevel"/>
    <w:tmpl w:val="979A950A"/>
    <w:lvl w:ilvl="0" w:tplc="E6C23506">
      <w:start w:val="1"/>
      <w:numFmt w:val="bullet"/>
      <w:lvlText w:val="•"/>
      <w:lvlJc w:val="left"/>
      <w:pPr>
        <w:ind w:left="645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5" w:hanging="480"/>
      </w:pPr>
      <w:rPr>
        <w:rFonts w:ascii="Wingdings" w:hAnsi="Wingdings" w:hint="default"/>
      </w:rPr>
    </w:lvl>
  </w:abstractNum>
  <w:abstractNum w:abstractNumId="89" w15:restartNumberingAfterBreak="0">
    <w:nsid w:val="4C634915"/>
    <w:multiLevelType w:val="hybridMultilevel"/>
    <w:tmpl w:val="3E047DF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4DBB3E7A"/>
    <w:multiLevelType w:val="hybridMultilevel"/>
    <w:tmpl w:val="18409648"/>
    <w:lvl w:ilvl="0" w:tplc="9F364E94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4FAB1659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92" w15:restartNumberingAfterBreak="0">
    <w:nsid w:val="4FFC410A"/>
    <w:multiLevelType w:val="hybridMultilevel"/>
    <w:tmpl w:val="974A6D48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3" w15:restartNumberingAfterBreak="0">
    <w:nsid w:val="52112381"/>
    <w:multiLevelType w:val="hybridMultilevel"/>
    <w:tmpl w:val="D780F846"/>
    <w:lvl w:ilvl="0" w:tplc="424CAE06">
      <w:start w:val="1"/>
      <w:numFmt w:val="taiwaneseCountingThousand"/>
      <w:lvlText w:val="%1、"/>
      <w:lvlJc w:val="left"/>
      <w:pPr>
        <w:ind w:left="5017" w:hanging="480"/>
      </w:pPr>
      <w:rPr>
        <w:rFonts w:hint="eastAsia"/>
        <w:b w:val="0"/>
        <w:bCs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2195330"/>
    <w:multiLevelType w:val="hybridMultilevel"/>
    <w:tmpl w:val="3E5E2CF4"/>
    <w:lvl w:ilvl="0" w:tplc="3DBE14F2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52F55188"/>
    <w:multiLevelType w:val="hybridMultilevel"/>
    <w:tmpl w:val="5008CE38"/>
    <w:lvl w:ilvl="0" w:tplc="04090015">
      <w:start w:val="1"/>
      <w:numFmt w:val="taiwaneseCountingThousand"/>
      <w:lvlText w:val="%1、"/>
      <w:lvlJc w:val="left"/>
      <w:pPr>
        <w:ind w:left="1048" w:hanging="480"/>
      </w:pPr>
      <w:rPr>
        <w:rFonts w:hint="default"/>
        <w:b/>
        <w:bCs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53442FF2"/>
    <w:multiLevelType w:val="hybridMultilevel"/>
    <w:tmpl w:val="E7903532"/>
    <w:lvl w:ilvl="0" w:tplc="6206D5C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97" w15:restartNumberingAfterBreak="0">
    <w:nsid w:val="5403442D"/>
    <w:multiLevelType w:val="hybridMultilevel"/>
    <w:tmpl w:val="D63078FC"/>
    <w:lvl w:ilvl="0" w:tplc="E6C23506">
      <w:start w:val="1"/>
      <w:numFmt w:val="bullet"/>
      <w:lvlText w:val="•"/>
      <w:lvlJc w:val="left"/>
      <w:pPr>
        <w:ind w:left="1473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95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13" w:hanging="480"/>
      </w:pPr>
      <w:rPr>
        <w:rFonts w:ascii="Wingdings" w:hAnsi="Wingdings" w:hint="default"/>
      </w:rPr>
    </w:lvl>
  </w:abstractNum>
  <w:abstractNum w:abstractNumId="98" w15:restartNumberingAfterBreak="0">
    <w:nsid w:val="57906CAD"/>
    <w:multiLevelType w:val="hybridMultilevel"/>
    <w:tmpl w:val="1544212E"/>
    <w:lvl w:ilvl="0" w:tplc="04090015">
      <w:start w:val="1"/>
      <w:numFmt w:val="taiwaneseCountingThousand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58E51613"/>
    <w:multiLevelType w:val="multilevel"/>
    <w:tmpl w:val="C7BCE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B285AAA"/>
    <w:multiLevelType w:val="hybridMultilevel"/>
    <w:tmpl w:val="D1428BD0"/>
    <w:lvl w:ilvl="0" w:tplc="283625E8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5B982F24"/>
    <w:multiLevelType w:val="hybridMultilevel"/>
    <w:tmpl w:val="8160C47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5F563E0F"/>
    <w:multiLevelType w:val="hybridMultilevel"/>
    <w:tmpl w:val="CB169A6A"/>
    <w:lvl w:ilvl="0" w:tplc="FFFFFFF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03" w15:restartNumberingAfterBreak="0">
    <w:nsid w:val="5FD94E57"/>
    <w:multiLevelType w:val="hybridMultilevel"/>
    <w:tmpl w:val="2BA6EA88"/>
    <w:lvl w:ilvl="0" w:tplc="E6C23506">
      <w:start w:val="1"/>
      <w:numFmt w:val="bullet"/>
      <w:lvlText w:val="•"/>
      <w:lvlJc w:val="left"/>
      <w:pPr>
        <w:ind w:left="169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1" w:hanging="480"/>
      </w:pPr>
      <w:rPr>
        <w:rFonts w:ascii="Wingdings" w:hAnsi="Wingdings" w:hint="default"/>
      </w:rPr>
    </w:lvl>
  </w:abstractNum>
  <w:abstractNum w:abstractNumId="104" w15:restartNumberingAfterBreak="0">
    <w:nsid w:val="612C3373"/>
    <w:multiLevelType w:val="hybridMultilevel"/>
    <w:tmpl w:val="449A43B2"/>
    <w:lvl w:ilvl="0" w:tplc="FFFFFFFF">
      <w:start w:val="1"/>
      <w:numFmt w:val="taiwaneseCountingThousand"/>
      <w:lvlText w:val="%1、"/>
      <w:lvlJc w:val="left"/>
      <w:pPr>
        <w:ind w:left="764" w:hanging="480"/>
      </w:pPr>
      <w:rPr>
        <w:rFonts w:hint="eastAsia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-2300" w:hanging="480"/>
      </w:pPr>
    </w:lvl>
    <w:lvl w:ilvl="2" w:tplc="FFFFFFFF" w:tentative="1">
      <w:start w:val="1"/>
      <w:numFmt w:val="lowerRoman"/>
      <w:lvlText w:val="%3."/>
      <w:lvlJc w:val="right"/>
      <w:pPr>
        <w:ind w:left="-1820" w:hanging="480"/>
      </w:pPr>
    </w:lvl>
    <w:lvl w:ilvl="3" w:tplc="FFFFFFFF" w:tentative="1">
      <w:start w:val="1"/>
      <w:numFmt w:val="decimal"/>
      <w:lvlText w:val="%4."/>
      <w:lvlJc w:val="left"/>
      <w:pPr>
        <w:ind w:left="-1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-860" w:hanging="480"/>
      </w:pPr>
    </w:lvl>
    <w:lvl w:ilvl="5" w:tplc="FFFFFFFF" w:tentative="1">
      <w:start w:val="1"/>
      <w:numFmt w:val="lowerRoman"/>
      <w:lvlText w:val="%6."/>
      <w:lvlJc w:val="right"/>
      <w:pPr>
        <w:ind w:left="-380" w:hanging="480"/>
      </w:pPr>
    </w:lvl>
    <w:lvl w:ilvl="6" w:tplc="FFFFFFFF" w:tentative="1">
      <w:start w:val="1"/>
      <w:numFmt w:val="decimal"/>
      <w:lvlText w:val="%7."/>
      <w:lvlJc w:val="left"/>
      <w:pPr>
        <w:ind w:left="1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80" w:hanging="480"/>
      </w:pPr>
    </w:lvl>
    <w:lvl w:ilvl="8" w:tplc="FFFFFFFF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105" w15:restartNumberingAfterBreak="0">
    <w:nsid w:val="618A4142"/>
    <w:multiLevelType w:val="hybridMultilevel"/>
    <w:tmpl w:val="35BCD990"/>
    <w:lvl w:ilvl="0" w:tplc="1E8677F6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1E561F4"/>
    <w:multiLevelType w:val="multilevel"/>
    <w:tmpl w:val="4CDE3072"/>
    <w:lvl w:ilvl="0">
      <w:start w:val="1"/>
      <w:numFmt w:val="taiwaneseCountingThousand"/>
      <w:lvlText w:val="%1、"/>
      <w:lvlJc w:val="left"/>
      <w:pPr>
        <w:ind w:left="764" w:hanging="480"/>
      </w:pPr>
    </w:lvl>
    <w:lvl w:ilvl="1">
      <w:start w:val="1"/>
      <w:numFmt w:val="ideographTraditional"/>
      <w:lvlText w:val="%2、"/>
      <w:lvlJc w:val="left"/>
      <w:pPr>
        <w:ind w:left="196" w:hanging="480"/>
      </w:pPr>
    </w:lvl>
    <w:lvl w:ilvl="2">
      <w:start w:val="1"/>
      <w:numFmt w:val="lowerRoman"/>
      <w:lvlText w:val="%3."/>
      <w:lvlJc w:val="right"/>
      <w:pPr>
        <w:ind w:left="196" w:hanging="480"/>
      </w:pPr>
    </w:lvl>
    <w:lvl w:ilvl="3">
      <w:start w:val="1"/>
      <w:numFmt w:val="decimal"/>
      <w:lvlText w:val="%4."/>
      <w:lvlJc w:val="left"/>
      <w:pPr>
        <w:ind w:left="196" w:hanging="480"/>
      </w:pPr>
    </w:lvl>
    <w:lvl w:ilvl="4">
      <w:start w:val="1"/>
      <w:numFmt w:val="ideographTraditional"/>
      <w:lvlText w:val="%5、"/>
      <w:lvlJc w:val="left"/>
      <w:pPr>
        <w:ind w:left="557" w:hanging="480"/>
      </w:pPr>
    </w:lvl>
    <w:lvl w:ilvl="5">
      <w:start w:val="1"/>
      <w:numFmt w:val="lowerRoman"/>
      <w:lvlText w:val="%6."/>
      <w:lvlJc w:val="right"/>
      <w:pPr>
        <w:ind w:left="1037" w:hanging="480"/>
      </w:pPr>
    </w:lvl>
    <w:lvl w:ilvl="6">
      <w:start w:val="1"/>
      <w:numFmt w:val="decimal"/>
      <w:lvlText w:val="%7."/>
      <w:lvlJc w:val="left"/>
      <w:pPr>
        <w:ind w:left="1517" w:hanging="480"/>
      </w:pPr>
    </w:lvl>
    <w:lvl w:ilvl="7">
      <w:start w:val="1"/>
      <w:numFmt w:val="ideographTraditional"/>
      <w:lvlText w:val="%8、"/>
      <w:lvlJc w:val="left"/>
      <w:pPr>
        <w:ind w:left="1997" w:hanging="480"/>
      </w:pPr>
    </w:lvl>
    <w:lvl w:ilvl="8">
      <w:start w:val="1"/>
      <w:numFmt w:val="lowerRoman"/>
      <w:lvlText w:val="%9."/>
      <w:lvlJc w:val="right"/>
      <w:pPr>
        <w:ind w:left="2477" w:hanging="480"/>
      </w:pPr>
    </w:lvl>
  </w:abstractNum>
  <w:abstractNum w:abstractNumId="107" w15:restartNumberingAfterBreak="0">
    <w:nsid w:val="622C6DE7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08" w15:restartNumberingAfterBreak="0">
    <w:nsid w:val="62510C18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09" w15:restartNumberingAfterBreak="0">
    <w:nsid w:val="62727CB1"/>
    <w:multiLevelType w:val="hybridMultilevel"/>
    <w:tmpl w:val="C79E9CF6"/>
    <w:lvl w:ilvl="0" w:tplc="B4FA4F7A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2966519"/>
    <w:multiLevelType w:val="hybridMultilevel"/>
    <w:tmpl w:val="8726307C"/>
    <w:lvl w:ilvl="0" w:tplc="E0166FE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62ED66F9"/>
    <w:multiLevelType w:val="hybridMultilevel"/>
    <w:tmpl w:val="5E5A2922"/>
    <w:lvl w:ilvl="0" w:tplc="01D6D006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2" w15:restartNumberingAfterBreak="0">
    <w:nsid w:val="63266A34"/>
    <w:multiLevelType w:val="hybridMultilevel"/>
    <w:tmpl w:val="5538D28C"/>
    <w:lvl w:ilvl="0" w:tplc="25FEF230">
      <w:start w:val="1"/>
      <w:numFmt w:val="taiwaneseCountingThousand"/>
      <w:lvlText w:val="%1、"/>
      <w:lvlJc w:val="left"/>
      <w:pPr>
        <w:ind w:left="454" w:hanging="45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113" w15:restartNumberingAfterBreak="0">
    <w:nsid w:val="63ED3A1C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14" w15:restartNumberingAfterBreak="0">
    <w:nsid w:val="641C4AE4"/>
    <w:multiLevelType w:val="hybridMultilevel"/>
    <w:tmpl w:val="C206110C"/>
    <w:lvl w:ilvl="0" w:tplc="E6C23506">
      <w:start w:val="1"/>
      <w:numFmt w:val="bullet"/>
      <w:lvlText w:val="•"/>
      <w:lvlJc w:val="left"/>
      <w:pPr>
        <w:ind w:left="169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21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1" w:hanging="480"/>
      </w:pPr>
      <w:rPr>
        <w:rFonts w:ascii="Wingdings" w:hAnsi="Wingdings" w:hint="default"/>
      </w:rPr>
    </w:lvl>
  </w:abstractNum>
  <w:abstractNum w:abstractNumId="115" w15:restartNumberingAfterBreak="0">
    <w:nsid w:val="65CE4E83"/>
    <w:multiLevelType w:val="hybridMultilevel"/>
    <w:tmpl w:val="24343DCA"/>
    <w:lvl w:ilvl="0" w:tplc="0A9C5B12">
      <w:start w:val="7"/>
      <w:numFmt w:val="ideographLegalTraditional"/>
      <w:lvlText w:val="%1、"/>
      <w:lvlJc w:val="left"/>
      <w:pPr>
        <w:ind w:left="454" w:hanging="454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66FD3C38"/>
    <w:multiLevelType w:val="hybridMultilevel"/>
    <w:tmpl w:val="40DA5D02"/>
    <w:lvl w:ilvl="0" w:tplc="6D4097D6">
      <w:start w:val="1"/>
      <w:numFmt w:val="taiwaneseCountingThousand"/>
      <w:lvlText w:val="%1、"/>
      <w:lvlJc w:val="left"/>
      <w:pPr>
        <w:ind w:left="341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671614D7"/>
    <w:multiLevelType w:val="hybridMultilevel"/>
    <w:tmpl w:val="727A257A"/>
    <w:lvl w:ilvl="0" w:tplc="F6A26840">
      <w:start w:val="1"/>
      <w:numFmt w:val="ideographLegalTraditional"/>
      <w:lvlText w:val="%1、"/>
      <w:lvlJc w:val="left"/>
      <w:pPr>
        <w:ind w:left="480" w:hanging="480"/>
      </w:pPr>
      <w:rPr>
        <w:b/>
        <w:bCs/>
      </w:rPr>
    </w:lvl>
    <w:lvl w:ilvl="1" w:tplc="F97EF458">
      <w:start w:val="1"/>
      <w:numFmt w:val="taiwaneseCountingThousand"/>
      <w:lvlText w:val="%2、"/>
      <w:lvlJc w:val="left"/>
      <w:pPr>
        <w:ind w:left="960" w:hanging="506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67F32221"/>
    <w:multiLevelType w:val="hybridMultilevel"/>
    <w:tmpl w:val="1A049346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9" w15:restartNumberingAfterBreak="0">
    <w:nsid w:val="68154DCA"/>
    <w:multiLevelType w:val="hybridMultilevel"/>
    <w:tmpl w:val="1F4ADBE6"/>
    <w:lvl w:ilvl="0" w:tplc="283625E8">
      <w:start w:val="1"/>
      <w:numFmt w:val="ideographLegalTraditional"/>
      <w:lvlText w:val="%1、"/>
      <w:lvlJc w:val="left"/>
      <w:pPr>
        <w:ind w:left="906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0" w15:restartNumberingAfterBreak="0">
    <w:nsid w:val="688330DF"/>
    <w:multiLevelType w:val="hybridMultilevel"/>
    <w:tmpl w:val="ABECF2FE"/>
    <w:lvl w:ilvl="0" w:tplc="FFFFFFFF">
      <w:start w:val="1"/>
      <w:numFmt w:val="taiwaneseCountingThousand"/>
      <w:lvlText w:val="(%1)"/>
      <w:lvlJc w:val="left"/>
      <w:pPr>
        <w:ind w:left="1021" w:hanging="567"/>
      </w:pPr>
      <w:rPr>
        <w:rFonts w:ascii="Times New Roman" w:hAnsi="Times New Roman" w:cs="Times New Roman" w:hint="default"/>
        <w:b w:val="0"/>
      </w:rPr>
    </w:lvl>
    <w:lvl w:ilvl="1" w:tplc="FFFFFFFF" w:tentative="1">
      <w:start w:val="1"/>
      <w:numFmt w:val="bullet"/>
      <w:lvlText w:val=""/>
      <w:lvlJc w:val="left"/>
      <w:pPr>
        <w:ind w:left="161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9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57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53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1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9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70" w:hanging="480"/>
      </w:pPr>
      <w:rPr>
        <w:rFonts w:ascii="Wingdings" w:hAnsi="Wingdings" w:hint="default"/>
      </w:rPr>
    </w:lvl>
  </w:abstractNum>
  <w:abstractNum w:abstractNumId="121" w15:restartNumberingAfterBreak="0">
    <w:nsid w:val="68F01ADE"/>
    <w:multiLevelType w:val="hybridMultilevel"/>
    <w:tmpl w:val="CBA65AE0"/>
    <w:lvl w:ilvl="0" w:tplc="48A2053E">
      <w:start w:val="1"/>
      <w:numFmt w:val="decimal"/>
      <w:lvlText w:val="%1."/>
      <w:lvlJc w:val="left"/>
      <w:pPr>
        <w:ind w:left="1078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69BC2C9F"/>
    <w:multiLevelType w:val="hybridMultilevel"/>
    <w:tmpl w:val="CB169A6A"/>
    <w:lvl w:ilvl="0" w:tplc="FFFFFFF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23" w15:restartNumberingAfterBreak="0">
    <w:nsid w:val="6A080F4E"/>
    <w:multiLevelType w:val="hybridMultilevel"/>
    <w:tmpl w:val="CA26990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6B3F0BD9"/>
    <w:multiLevelType w:val="hybridMultilevel"/>
    <w:tmpl w:val="0BBC8A9A"/>
    <w:lvl w:ilvl="0" w:tplc="04090005">
      <w:start w:val="1"/>
      <w:numFmt w:val="bullet"/>
      <w:lvlText w:val="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25" w15:restartNumberingAfterBreak="0">
    <w:nsid w:val="6F597985"/>
    <w:multiLevelType w:val="hybridMultilevel"/>
    <w:tmpl w:val="840EB58E"/>
    <w:lvl w:ilvl="0" w:tplc="0409000F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abstractNum w:abstractNumId="126" w15:restartNumberingAfterBreak="0">
    <w:nsid w:val="6F916AD0"/>
    <w:multiLevelType w:val="hybridMultilevel"/>
    <w:tmpl w:val="43487096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7" w15:restartNumberingAfterBreak="0">
    <w:nsid w:val="6F9B6085"/>
    <w:multiLevelType w:val="hybridMultilevel"/>
    <w:tmpl w:val="1296642E"/>
    <w:lvl w:ilvl="0" w:tplc="E6C23506">
      <w:start w:val="1"/>
      <w:numFmt w:val="bullet"/>
      <w:lvlText w:val="•"/>
      <w:lvlJc w:val="left"/>
      <w:pPr>
        <w:ind w:left="480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8" w15:restartNumberingAfterBreak="0">
    <w:nsid w:val="719D6564"/>
    <w:multiLevelType w:val="hybridMultilevel"/>
    <w:tmpl w:val="CF86CC64"/>
    <w:lvl w:ilvl="0" w:tplc="A8B6EC72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9" w15:restartNumberingAfterBreak="0">
    <w:nsid w:val="722553E3"/>
    <w:multiLevelType w:val="multilevel"/>
    <w:tmpl w:val="8B5E3074"/>
    <w:lvl w:ilvl="0">
      <w:start w:val="1"/>
      <w:numFmt w:val="decimal"/>
      <w:lvlText w:val="%1."/>
      <w:lvlJc w:val="left"/>
      <w:pPr>
        <w:ind w:left="454" w:hanging="94"/>
      </w:pPr>
      <w:rPr>
        <w:rFonts w:hint="default"/>
        <w:sz w:val="28"/>
        <w:szCs w:val="28"/>
      </w:rPr>
    </w:lvl>
    <w:lvl w:ilvl="1">
      <w:start w:val="1"/>
      <w:numFmt w:val="taiwaneseCountingThousand"/>
      <w:lvlText w:val="%2、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2EC281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31" w15:restartNumberingAfterBreak="0">
    <w:nsid w:val="72F162F1"/>
    <w:multiLevelType w:val="hybridMultilevel"/>
    <w:tmpl w:val="24CE6BF8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2" w15:restartNumberingAfterBreak="0">
    <w:nsid w:val="74EB225D"/>
    <w:multiLevelType w:val="hybridMultilevel"/>
    <w:tmpl w:val="AAB446F4"/>
    <w:lvl w:ilvl="0" w:tplc="37925AE0">
      <w:start w:val="1"/>
      <w:numFmt w:val="decimal"/>
      <w:lvlText w:val="%1."/>
      <w:lvlJc w:val="left"/>
      <w:pPr>
        <w:ind w:left="92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5" w:hanging="480"/>
      </w:pPr>
    </w:lvl>
    <w:lvl w:ilvl="2" w:tplc="0409001B" w:tentative="1">
      <w:start w:val="1"/>
      <w:numFmt w:val="lowerRoman"/>
      <w:lvlText w:val="%3."/>
      <w:lvlJc w:val="right"/>
      <w:pPr>
        <w:ind w:left="2005" w:hanging="480"/>
      </w:pPr>
    </w:lvl>
    <w:lvl w:ilvl="3" w:tplc="0409000F" w:tentative="1">
      <w:start w:val="1"/>
      <w:numFmt w:val="decimal"/>
      <w:lvlText w:val="%4."/>
      <w:lvlJc w:val="left"/>
      <w:pPr>
        <w:ind w:left="24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5" w:hanging="480"/>
      </w:pPr>
    </w:lvl>
    <w:lvl w:ilvl="5" w:tplc="0409001B" w:tentative="1">
      <w:start w:val="1"/>
      <w:numFmt w:val="lowerRoman"/>
      <w:lvlText w:val="%6."/>
      <w:lvlJc w:val="right"/>
      <w:pPr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ind w:left="4885" w:hanging="480"/>
      </w:pPr>
    </w:lvl>
  </w:abstractNum>
  <w:abstractNum w:abstractNumId="133" w15:restartNumberingAfterBreak="0">
    <w:nsid w:val="76061B1F"/>
    <w:multiLevelType w:val="hybridMultilevel"/>
    <w:tmpl w:val="CD8043CA"/>
    <w:lvl w:ilvl="0" w:tplc="FFFFFFFF">
      <w:start w:val="1"/>
      <w:numFmt w:val="taiwaneseCountingThousand"/>
      <w:lvlText w:val="%1、"/>
      <w:lvlJc w:val="left"/>
      <w:pPr>
        <w:ind w:left="764" w:hanging="480"/>
      </w:pPr>
      <w:rPr>
        <w:rFonts w:hint="default"/>
        <w:b/>
        <w:bCs/>
      </w:rPr>
    </w:lvl>
    <w:lvl w:ilvl="1" w:tplc="FFFFFFFF" w:tentative="1">
      <w:start w:val="1"/>
      <w:numFmt w:val="ideographTraditional"/>
      <w:lvlText w:val="%2、"/>
      <w:lvlJc w:val="left"/>
      <w:pPr>
        <w:ind w:left="-2300" w:hanging="480"/>
      </w:pPr>
    </w:lvl>
    <w:lvl w:ilvl="2" w:tplc="FFFFFFFF" w:tentative="1">
      <w:start w:val="1"/>
      <w:numFmt w:val="lowerRoman"/>
      <w:lvlText w:val="%3."/>
      <w:lvlJc w:val="right"/>
      <w:pPr>
        <w:ind w:left="-1820" w:hanging="480"/>
      </w:pPr>
    </w:lvl>
    <w:lvl w:ilvl="3" w:tplc="FFFFFFFF" w:tentative="1">
      <w:start w:val="1"/>
      <w:numFmt w:val="decimal"/>
      <w:lvlText w:val="%4."/>
      <w:lvlJc w:val="left"/>
      <w:pPr>
        <w:ind w:left="-13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-860" w:hanging="480"/>
      </w:pPr>
    </w:lvl>
    <w:lvl w:ilvl="5" w:tplc="FFFFFFFF" w:tentative="1">
      <w:start w:val="1"/>
      <w:numFmt w:val="lowerRoman"/>
      <w:lvlText w:val="%6."/>
      <w:lvlJc w:val="right"/>
      <w:pPr>
        <w:ind w:left="-380" w:hanging="480"/>
      </w:pPr>
    </w:lvl>
    <w:lvl w:ilvl="6" w:tplc="FFFFFFFF" w:tentative="1">
      <w:start w:val="1"/>
      <w:numFmt w:val="decimal"/>
      <w:lvlText w:val="%7."/>
      <w:lvlJc w:val="left"/>
      <w:pPr>
        <w:ind w:left="1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80" w:hanging="480"/>
      </w:pPr>
    </w:lvl>
    <w:lvl w:ilvl="8" w:tplc="FFFFFFFF" w:tentative="1">
      <w:start w:val="1"/>
      <w:numFmt w:val="lowerRoman"/>
      <w:lvlText w:val="%9."/>
      <w:lvlJc w:val="right"/>
      <w:pPr>
        <w:ind w:left="1060" w:hanging="480"/>
      </w:pPr>
    </w:lvl>
  </w:abstractNum>
  <w:abstractNum w:abstractNumId="134" w15:restartNumberingAfterBreak="0">
    <w:nsid w:val="76EE6595"/>
    <w:multiLevelType w:val="hybridMultilevel"/>
    <w:tmpl w:val="450091AA"/>
    <w:lvl w:ilvl="0" w:tplc="FFFFFFFF">
      <w:start w:val="1"/>
      <w:numFmt w:val="taiwaneseCountingThousand"/>
      <w:lvlText w:val="%1、"/>
      <w:lvlJc w:val="left"/>
      <w:pPr>
        <w:ind w:left="5017" w:hanging="480"/>
      </w:pPr>
      <w:rPr>
        <w:rFonts w:hint="default"/>
        <w:b/>
        <w:bCs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5" w15:restartNumberingAfterBreak="0">
    <w:nsid w:val="77F82AA2"/>
    <w:multiLevelType w:val="hybridMultilevel"/>
    <w:tmpl w:val="684467A8"/>
    <w:lvl w:ilvl="0" w:tplc="E6C23506">
      <w:start w:val="1"/>
      <w:numFmt w:val="bullet"/>
      <w:lvlText w:val="•"/>
      <w:lvlJc w:val="left"/>
      <w:pPr>
        <w:ind w:left="1331" w:hanging="480"/>
      </w:pPr>
      <w:rPr>
        <w:rFonts w:ascii="新細明體" w:hAnsi="新細明體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36" w15:restartNumberingAfterBreak="0">
    <w:nsid w:val="7980682E"/>
    <w:multiLevelType w:val="hybridMultilevel"/>
    <w:tmpl w:val="8D02F33E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79" w:hanging="480"/>
      </w:pPr>
    </w:lvl>
    <w:lvl w:ilvl="2" w:tplc="FFFFFFFF" w:tentative="1">
      <w:start w:val="1"/>
      <w:numFmt w:val="lowerRoman"/>
      <w:lvlText w:val="%3."/>
      <w:lvlJc w:val="right"/>
      <w:pPr>
        <w:ind w:left="2859" w:hanging="480"/>
      </w:pPr>
    </w:lvl>
    <w:lvl w:ilvl="3" w:tplc="FFFFFFFF" w:tentative="1">
      <w:start w:val="1"/>
      <w:numFmt w:val="decimal"/>
      <w:lvlText w:val="%4."/>
      <w:lvlJc w:val="left"/>
      <w:pPr>
        <w:ind w:left="3339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19" w:hanging="480"/>
      </w:pPr>
    </w:lvl>
    <w:lvl w:ilvl="5" w:tplc="FFFFFFFF" w:tentative="1">
      <w:start w:val="1"/>
      <w:numFmt w:val="lowerRoman"/>
      <w:lvlText w:val="%6."/>
      <w:lvlJc w:val="right"/>
      <w:pPr>
        <w:ind w:left="4299" w:hanging="480"/>
      </w:pPr>
    </w:lvl>
    <w:lvl w:ilvl="6" w:tplc="FFFFFFFF" w:tentative="1">
      <w:start w:val="1"/>
      <w:numFmt w:val="decimal"/>
      <w:lvlText w:val="%7."/>
      <w:lvlJc w:val="left"/>
      <w:pPr>
        <w:ind w:left="4779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59" w:hanging="480"/>
      </w:pPr>
    </w:lvl>
    <w:lvl w:ilvl="8" w:tplc="FFFFFFFF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37" w15:restartNumberingAfterBreak="0">
    <w:nsid w:val="7C8D00DD"/>
    <w:multiLevelType w:val="hybridMultilevel"/>
    <w:tmpl w:val="F26E22F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-2159" w:hanging="480"/>
      </w:pPr>
    </w:lvl>
    <w:lvl w:ilvl="2" w:tplc="0409001B" w:tentative="1">
      <w:start w:val="1"/>
      <w:numFmt w:val="lowerRoman"/>
      <w:lvlText w:val="%3."/>
      <w:lvlJc w:val="right"/>
      <w:pPr>
        <w:ind w:left="-1679" w:hanging="480"/>
      </w:pPr>
    </w:lvl>
    <w:lvl w:ilvl="3" w:tplc="0409000F" w:tentative="1">
      <w:start w:val="1"/>
      <w:numFmt w:val="decimal"/>
      <w:lvlText w:val="%4."/>
      <w:lvlJc w:val="left"/>
      <w:pPr>
        <w:ind w:left="-11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719" w:hanging="480"/>
      </w:pPr>
    </w:lvl>
    <w:lvl w:ilvl="5" w:tplc="0409001B" w:tentative="1">
      <w:start w:val="1"/>
      <w:numFmt w:val="lowerRoman"/>
      <w:lvlText w:val="%6."/>
      <w:lvlJc w:val="right"/>
      <w:pPr>
        <w:ind w:left="-239" w:hanging="480"/>
      </w:pPr>
    </w:lvl>
    <w:lvl w:ilvl="6" w:tplc="0409000F" w:tentative="1">
      <w:start w:val="1"/>
      <w:numFmt w:val="decimal"/>
      <w:lvlText w:val="%7."/>
      <w:lvlJc w:val="left"/>
      <w:pPr>
        <w:ind w:left="2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1" w:hanging="480"/>
      </w:pPr>
    </w:lvl>
    <w:lvl w:ilvl="8" w:tplc="0409001B" w:tentative="1">
      <w:start w:val="1"/>
      <w:numFmt w:val="lowerRoman"/>
      <w:lvlText w:val="%9."/>
      <w:lvlJc w:val="right"/>
      <w:pPr>
        <w:ind w:left="1201" w:hanging="480"/>
      </w:pPr>
    </w:lvl>
  </w:abstractNum>
  <w:abstractNum w:abstractNumId="138" w15:restartNumberingAfterBreak="0">
    <w:nsid w:val="7CF178CD"/>
    <w:multiLevelType w:val="hybridMultilevel"/>
    <w:tmpl w:val="CF86CC64"/>
    <w:lvl w:ilvl="0" w:tplc="FFFFFFFF">
      <w:start w:val="1"/>
      <w:numFmt w:val="taiwaneseCountingThousand"/>
      <w:lvlText w:val="%1、"/>
      <w:lvlJc w:val="left"/>
      <w:pPr>
        <w:ind w:left="454" w:hanging="34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9" w15:restartNumberingAfterBreak="0">
    <w:nsid w:val="7D9933B7"/>
    <w:multiLevelType w:val="hybridMultilevel"/>
    <w:tmpl w:val="CB169A6A"/>
    <w:lvl w:ilvl="0" w:tplc="CD2E1CE8">
      <w:start w:val="1"/>
      <w:numFmt w:val="decimal"/>
      <w:lvlText w:val="%1."/>
      <w:lvlJc w:val="left"/>
      <w:pPr>
        <w:ind w:left="1126" w:hanging="227"/>
      </w:pPr>
      <w:rPr>
        <w:rFonts w:hint="eastAsia"/>
        <w:b w:val="0"/>
      </w:rPr>
    </w:lvl>
    <w:lvl w:ilvl="1" w:tplc="FFFFFFFF" w:tentative="1">
      <w:start w:val="1"/>
      <w:numFmt w:val="ideographTraditional"/>
      <w:lvlText w:val="%2、"/>
      <w:lvlJc w:val="left"/>
      <w:pPr>
        <w:ind w:left="2200" w:hanging="480"/>
      </w:pPr>
    </w:lvl>
    <w:lvl w:ilvl="2" w:tplc="FFFFFFFF" w:tentative="1">
      <w:start w:val="1"/>
      <w:numFmt w:val="lowerRoman"/>
      <w:lvlText w:val="%3."/>
      <w:lvlJc w:val="right"/>
      <w:pPr>
        <w:ind w:left="2680" w:hanging="480"/>
      </w:pPr>
    </w:lvl>
    <w:lvl w:ilvl="3" w:tplc="FFFFFFFF" w:tentative="1">
      <w:start w:val="1"/>
      <w:numFmt w:val="decimal"/>
      <w:lvlText w:val="%4."/>
      <w:lvlJc w:val="left"/>
      <w:pPr>
        <w:ind w:left="31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640" w:hanging="480"/>
      </w:pPr>
    </w:lvl>
    <w:lvl w:ilvl="5" w:tplc="FFFFFFFF" w:tentative="1">
      <w:start w:val="1"/>
      <w:numFmt w:val="lowerRoman"/>
      <w:lvlText w:val="%6."/>
      <w:lvlJc w:val="right"/>
      <w:pPr>
        <w:ind w:left="4120" w:hanging="480"/>
      </w:pPr>
    </w:lvl>
    <w:lvl w:ilvl="6" w:tplc="FFFFFFFF" w:tentative="1">
      <w:start w:val="1"/>
      <w:numFmt w:val="decimal"/>
      <w:lvlText w:val="%7."/>
      <w:lvlJc w:val="left"/>
      <w:pPr>
        <w:ind w:left="46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080" w:hanging="480"/>
      </w:pPr>
    </w:lvl>
    <w:lvl w:ilvl="8" w:tplc="FFFFFFFF" w:tentative="1">
      <w:start w:val="1"/>
      <w:numFmt w:val="lowerRoman"/>
      <w:lvlText w:val="%9."/>
      <w:lvlJc w:val="right"/>
      <w:pPr>
        <w:ind w:left="5560" w:hanging="480"/>
      </w:pPr>
    </w:lvl>
  </w:abstractNum>
  <w:num w:numId="1" w16cid:durableId="328600685">
    <w:abstractNumId w:val="5"/>
  </w:num>
  <w:num w:numId="2" w16cid:durableId="1697150795">
    <w:abstractNumId w:val="3"/>
  </w:num>
  <w:num w:numId="3" w16cid:durableId="731470529">
    <w:abstractNumId w:val="2"/>
  </w:num>
  <w:num w:numId="4" w16cid:durableId="1611543158">
    <w:abstractNumId w:val="4"/>
  </w:num>
  <w:num w:numId="5" w16cid:durableId="2007123400">
    <w:abstractNumId w:val="1"/>
  </w:num>
  <w:num w:numId="6" w16cid:durableId="1061291418">
    <w:abstractNumId w:val="0"/>
  </w:num>
  <w:num w:numId="7" w16cid:durableId="127474676">
    <w:abstractNumId w:val="117"/>
  </w:num>
  <w:num w:numId="8" w16cid:durableId="1520506221">
    <w:abstractNumId w:val="98"/>
  </w:num>
  <w:num w:numId="9" w16cid:durableId="1139542110">
    <w:abstractNumId w:val="59"/>
  </w:num>
  <w:num w:numId="10" w16cid:durableId="1137408014">
    <w:abstractNumId w:val="46"/>
  </w:num>
  <w:num w:numId="11" w16cid:durableId="4132439">
    <w:abstractNumId w:val="84"/>
  </w:num>
  <w:num w:numId="12" w16cid:durableId="1444611996">
    <w:abstractNumId w:val="9"/>
  </w:num>
  <w:num w:numId="13" w16cid:durableId="1381203011">
    <w:abstractNumId w:val="92"/>
  </w:num>
  <w:num w:numId="14" w16cid:durableId="489370308">
    <w:abstractNumId w:val="63"/>
  </w:num>
  <w:num w:numId="15" w16cid:durableId="192963739">
    <w:abstractNumId w:val="21"/>
  </w:num>
  <w:num w:numId="16" w16cid:durableId="804395693">
    <w:abstractNumId w:val="137"/>
  </w:num>
  <w:num w:numId="17" w16cid:durableId="1920212953">
    <w:abstractNumId w:val="18"/>
  </w:num>
  <w:num w:numId="18" w16cid:durableId="1528326522">
    <w:abstractNumId w:val="62"/>
  </w:num>
  <w:num w:numId="19" w16cid:durableId="233660323">
    <w:abstractNumId w:val="44"/>
  </w:num>
  <w:num w:numId="20" w16cid:durableId="1408989460">
    <w:abstractNumId w:val="97"/>
  </w:num>
  <w:num w:numId="21" w16cid:durableId="255794725">
    <w:abstractNumId w:val="132"/>
  </w:num>
  <w:num w:numId="22" w16cid:durableId="2125535241">
    <w:abstractNumId w:val="43"/>
  </w:num>
  <w:num w:numId="23" w16cid:durableId="417408118">
    <w:abstractNumId w:val="129"/>
  </w:num>
  <w:num w:numId="24" w16cid:durableId="826019718">
    <w:abstractNumId w:val="96"/>
  </w:num>
  <w:num w:numId="25" w16cid:durableId="1543638265">
    <w:abstractNumId w:val="77"/>
  </w:num>
  <w:num w:numId="26" w16cid:durableId="1731885724">
    <w:abstractNumId w:val="54"/>
  </w:num>
  <w:num w:numId="27" w16cid:durableId="209465954">
    <w:abstractNumId w:val="32"/>
  </w:num>
  <w:num w:numId="28" w16cid:durableId="859469717">
    <w:abstractNumId w:val="103"/>
  </w:num>
  <w:num w:numId="29" w16cid:durableId="1450854292">
    <w:abstractNumId w:val="85"/>
  </w:num>
  <w:num w:numId="30" w16cid:durableId="510684866">
    <w:abstractNumId w:val="88"/>
  </w:num>
  <w:num w:numId="31" w16cid:durableId="17657322">
    <w:abstractNumId w:val="7"/>
  </w:num>
  <w:num w:numId="32" w16cid:durableId="1676494371">
    <w:abstractNumId w:val="61"/>
  </w:num>
  <w:num w:numId="33" w16cid:durableId="1843398918">
    <w:abstractNumId w:val="99"/>
  </w:num>
  <w:num w:numId="34" w16cid:durableId="38321490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9157114">
    <w:abstractNumId w:val="124"/>
  </w:num>
  <w:num w:numId="36" w16cid:durableId="1509785254">
    <w:abstractNumId w:val="135"/>
  </w:num>
  <w:num w:numId="37" w16cid:durableId="1779635688">
    <w:abstractNumId w:val="40"/>
  </w:num>
  <w:num w:numId="38" w16cid:durableId="1455127436">
    <w:abstractNumId w:val="127"/>
  </w:num>
  <w:num w:numId="39" w16cid:durableId="255287046">
    <w:abstractNumId w:val="73"/>
  </w:num>
  <w:num w:numId="40" w16cid:durableId="215632739">
    <w:abstractNumId w:val="114"/>
  </w:num>
  <w:num w:numId="41" w16cid:durableId="1950814130">
    <w:abstractNumId w:val="95"/>
  </w:num>
  <w:num w:numId="42" w16cid:durableId="677658703">
    <w:abstractNumId w:val="112"/>
  </w:num>
  <w:num w:numId="43" w16cid:durableId="846167219">
    <w:abstractNumId w:val="82"/>
  </w:num>
  <w:num w:numId="44" w16cid:durableId="151071829">
    <w:abstractNumId w:val="128"/>
  </w:num>
  <w:num w:numId="45" w16cid:durableId="116871462">
    <w:abstractNumId w:val="81"/>
  </w:num>
  <w:num w:numId="46" w16cid:durableId="73670275">
    <w:abstractNumId w:val="81"/>
    <w:lvlOverride w:ilvl="0">
      <w:lvl w:ilvl="0" w:tplc="0E1CC19C">
        <w:start w:val="1"/>
        <w:numFmt w:val="taiwaneseCountingThousand"/>
        <w:lvlText w:val="%1、"/>
        <w:lvlJc w:val="left"/>
        <w:pPr>
          <w:ind w:left="454" w:hanging="170"/>
        </w:pPr>
        <w:rPr>
          <w:rFonts w:hint="eastAsia"/>
        </w:rPr>
      </w:lvl>
    </w:lvlOverride>
    <w:lvlOverride w:ilvl="1">
      <w:lvl w:ilvl="1" w:tplc="FFFFFFFF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FFFFFFFF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FFFFFFFF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47" w16cid:durableId="1756585960">
    <w:abstractNumId w:val="23"/>
  </w:num>
  <w:num w:numId="48" w16cid:durableId="1527477861">
    <w:abstractNumId w:val="80"/>
  </w:num>
  <w:num w:numId="49" w16cid:durableId="627518319">
    <w:abstractNumId w:val="23"/>
    <w:lvlOverride w:ilvl="0">
      <w:lvl w:ilvl="0" w:tplc="157EF4EE">
        <w:start w:val="1"/>
        <w:numFmt w:val="taiwaneseCountingThousand"/>
        <w:lvlText w:val="%1、"/>
        <w:lvlJc w:val="left"/>
        <w:pPr>
          <w:ind w:left="454" w:hanging="454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50" w16cid:durableId="1461076530">
    <w:abstractNumId w:val="83"/>
  </w:num>
  <w:num w:numId="51" w16cid:durableId="855461894">
    <w:abstractNumId w:val="15"/>
  </w:num>
  <w:num w:numId="52" w16cid:durableId="1847744001">
    <w:abstractNumId w:val="89"/>
  </w:num>
  <w:num w:numId="53" w16cid:durableId="1653292413">
    <w:abstractNumId w:val="65"/>
  </w:num>
  <w:num w:numId="54" w16cid:durableId="2030178409">
    <w:abstractNumId w:val="94"/>
  </w:num>
  <w:num w:numId="55" w16cid:durableId="1554465489">
    <w:abstractNumId w:val="31"/>
  </w:num>
  <w:num w:numId="56" w16cid:durableId="1922447239">
    <w:abstractNumId w:val="123"/>
  </w:num>
  <w:num w:numId="57" w16cid:durableId="1953786076">
    <w:abstractNumId w:val="42"/>
  </w:num>
  <w:num w:numId="58" w16cid:durableId="1192764474">
    <w:abstractNumId w:val="70"/>
  </w:num>
  <w:num w:numId="59" w16cid:durableId="782383517">
    <w:abstractNumId w:val="6"/>
  </w:num>
  <w:num w:numId="60" w16cid:durableId="815534750">
    <w:abstractNumId w:val="75"/>
  </w:num>
  <w:num w:numId="61" w16cid:durableId="1385981237">
    <w:abstractNumId w:val="117"/>
  </w:num>
  <w:num w:numId="62" w16cid:durableId="1864855733">
    <w:abstractNumId w:val="26"/>
  </w:num>
  <w:num w:numId="63" w16cid:durableId="1705861104">
    <w:abstractNumId w:val="117"/>
    <w:lvlOverride w:ilvl="0">
      <w:lvl w:ilvl="0" w:tplc="F6A26840">
        <w:start w:val="1"/>
        <w:numFmt w:val="ideographLegalTraditional"/>
        <w:lvlText w:val="%1、"/>
        <w:lvlJc w:val="left"/>
        <w:pPr>
          <w:ind w:left="480" w:hanging="480"/>
        </w:pPr>
        <w:rPr>
          <w:b/>
          <w:bCs/>
        </w:rPr>
      </w:lvl>
    </w:lvlOverride>
    <w:lvlOverride w:ilvl="1">
      <w:lvl w:ilvl="1" w:tplc="F97EF458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4" w16cid:durableId="814377172">
    <w:abstractNumId w:val="117"/>
    <w:lvlOverride w:ilvl="0">
      <w:lvl w:ilvl="0" w:tplc="F6A26840">
        <w:start w:val="1"/>
        <w:numFmt w:val="ideographLegalTraditional"/>
        <w:lvlText w:val="%1、"/>
        <w:lvlJc w:val="left"/>
        <w:pPr>
          <w:ind w:left="480" w:hanging="480"/>
        </w:pPr>
        <w:rPr>
          <w:rFonts w:hint="eastAsia"/>
          <w:b/>
          <w:bCs/>
        </w:rPr>
      </w:lvl>
    </w:lvlOverride>
    <w:lvlOverride w:ilvl="1">
      <w:lvl w:ilvl="1" w:tplc="F97EF458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5" w16cid:durableId="450977640">
    <w:abstractNumId w:val="23"/>
    <w:lvlOverride w:ilvl="0">
      <w:lvl w:ilvl="0" w:tplc="157EF4EE">
        <w:start w:val="1"/>
        <w:numFmt w:val="taiwaneseCountingThousand"/>
        <w:lvlText w:val="%1、"/>
        <w:lvlJc w:val="left"/>
        <w:pPr>
          <w:ind w:left="454" w:hanging="341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6" w16cid:durableId="1244221512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454" w:hanging="341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7" w16cid:durableId="349259435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454" w:hanging="341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8" w16cid:durableId="62265426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454" w:hanging="341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69" w16cid:durableId="58596584">
    <w:abstractNumId w:val="83"/>
    <w:lvlOverride w:ilvl="0">
      <w:lvl w:ilvl="0" w:tplc="0E925A8A">
        <w:start w:val="1"/>
        <w:numFmt w:val="taiwaneseCountingThousand"/>
        <w:lvlText w:val="(%1)"/>
        <w:lvlJc w:val="left"/>
        <w:pPr>
          <w:ind w:left="680" w:hanging="567"/>
        </w:pPr>
        <w:rPr>
          <w:rFonts w:ascii="Times New Roman" w:hAnsi="Times New Roman" w:cs="Times New Roman" w:hint="default"/>
          <w:b w:val="0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70" w16cid:durableId="1091664404">
    <w:abstractNumId w:val="39"/>
  </w:num>
  <w:num w:numId="71" w16cid:durableId="559757044">
    <w:abstractNumId w:val="139"/>
  </w:num>
  <w:num w:numId="72" w16cid:durableId="358315725">
    <w:abstractNumId w:val="27"/>
  </w:num>
  <w:num w:numId="73" w16cid:durableId="1741095293">
    <w:abstractNumId w:val="68"/>
  </w:num>
  <w:num w:numId="74" w16cid:durableId="728648394">
    <w:abstractNumId w:val="19"/>
  </w:num>
  <w:num w:numId="75" w16cid:durableId="748387407">
    <w:abstractNumId w:val="51"/>
  </w:num>
  <w:num w:numId="76" w16cid:durableId="432555218">
    <w:abstractNumId w:val="116"/>
  </w:num>
  <w:num w:numId="77" w16cid:durableId="310721132">
    <w:abstractNumId w:val="116"/>
    <w:lvlOverride w:ilvl="0">
      <w:lvl w:ilvl="0" w:tplc="6D4097D6">
        <w:start w:val="1"/>
        <w:numFmt w:val="taiwaneseCountingThousand"/>
        <w:lvlText w:val="%1、"/>
        <w:lvlJc w:val="left"/>
        <w:pPr>
          <w:ind w:left="454" w:hanging="341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78" w16cid:durableId="1907715800">
    <w:abstractNumId w:val="116"/>
    <w:lvlOverride w:ilvl="0">
      <w:lvl w:ilvl="0" w:tplc="6D4097D6">
        <w:start w:val="1"/>
        <w:numFmt w:val="taiwaneseCountingThousand"/>
        <w:lvlText w:val="%1、"/>
        <w:lvlJc w:val="left"/>
        <w:pPr>
          <w:ind w:left="340" w:hanging="340"/>
        </w:pPr>
        <w:rPr>
          <w:rFonts w:hint="eastAsia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79" w16cid:durableId="1610234040">
    <w:abstractNumId w:val="67"/>
  </w:num>
  <w:num w:numId="80" w16cid:durableId="1951427291">
    <w:abstractNumId w:val="52"/>
  </w:num>
  <w:num w:numId="81" w16cid:durableId="335573698">
    <w:abstractNumId w:val="117"/>
    <w:lvlOverride w:ilvl="0">
      <w:lvl w:ilvl="0" w:tplc="F6A26840">
        <w:start w:val="1"/>
        <w:numFmt w:val="ideographLegalTraditional"/>
        <w:lvlText w:val="%1、"/>
        <w:lvlJc w:val="left"/>
        <w:pPr>
          <w:ind w:left="480" w:hanging="480"/>
        </w:pPr>
        <w:rPr>
          <w:rFonts w:hint="eastAsia"/>
          <w:b/>
          <w:bCs/>
        </w:rPr>
      </w:lvl>
    </w:lvlOverride>
    <w:lvlOverride w:ilvl="1">
      <w:lvl w:ilvl="1" w:tplc="F97EF458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82" w16cid:durableId="2121483839">
    <w:abstractNumId w:val="55"/>
  </w:num>
  <w:num w:numId="83" w16cid:durableId="342443481">
    <w:abstractNumId w:val="115"/>
  </w:num>
  <w:num w:numId="84" w16cid:durableId="1871650272">
    <w:abstractNumId w:val="110"/>
  </w:num>
  <w:num w:numId="85" w16cid:durableId="1721392252">
    <w:abstractNumId w:val="76"/>
  </w:num>
  <w:num w:numId="86" w16cid:durableId="936985326">
    <w:abstractNumId w:val="121"/>
  </w:num>
  <w:num w:numId="87" w16cid:durableId="1083066786">
    <w:abstractNumId w:val="48"/>
  </w:num>
  <w:num w:numId="88" w16cid:durableId="1217469258">
    <w:abstractNumId w:val="34"/>
  </w:num>
  <w:num w:numId="89" w16cid:durableId="899828566">
    <w:abstractNumId w:val="133"/>
  </w:num>
  <w:num w:numId="90" w16cid:durableId="853615914">
    <w:abstractNumId w:val="138"/>
  </w:num>
  <w:num w:numId="91" w16cid:durableId="967318480">
    <w:abstractNumId w:val="108"/>
  </w:num>
  <w:num w:numId="92" w16cid:durableId="2008291032">
    <w:abstractNumId w:val="30"/>
  </w:num>
  <w:num w:numId="93" w16cid:durableId="405491343">
    <w:abstractNumId w:val="8"/>
  </w:num>
  <w:num w:numId="94" w16cid:durableId="2007587218">
    <w:abstractNumId w:val="13"/>
  </w:num>
  <w:num w:numId="95" w16cid:durableId="202712867">
    <w:abstractNumId w:val="58"/>
  </w:num>
  <w:num w:numId="96" w16cid:durableId="1524973968">
    <w:abstractNumId w:val="131"/>
  </w:num>
  <w:num w:numId="97" w16cid:durableId="1228808788">
    <w:abstractNumId w:val="72"/>
  </w:num>
  <w:num w:numId="98" w16cid:durableId="1164589474">
    <w:abstractNumId w:val="78"/>
  </w:num>
  <w:num w:numId="99" w16cid:durableId="1423262079">
    <w:abstractNumId w:val="119"/>
  </w:num>
  <w:num w:numId="100" w16cid:durableId="1058817595">
    <w:abstractNumId w:val="69"/>
  </w:num>
  <w:num w:numId="101" w16cid:durableId="171379493">
    <w:abstractNumId w:val="33"/>
  </w:num>
  <w:num w:numId="102" w16cid:durableId="1742172492">
    <w:abstractNumId w:val="86"/>
  </w:num>
  <w:num w:numId="103" w16cid:durableId="1381436303">
    <w:abstractNumId w:val="41"/>
  </w:num>
  <w:num w:numId="104" w16cid:durableId="970136332">
    <w:abstractNumId w:val="87"/>
  </w:num>
  <w:num w:numId="105" w16cid:durableId="848521498">
    <w:abstractNumId w:val="118"/>
  </w:num>
  <w:num w:numId="106" w16cid:durableId="841092374">
    <w:abstractNumId w:val="71"/>
  </w:num>
  <w:num w:numId="107" w16cid:durableId="1842695008">
    <w:abstractNumId w:val="100"/>
  </w:num>
  <w:num w:numId="108" w16cid:durableId="566189559">
    <w:abstractNumId w:val="14"/>
  </w:num>
  <w:num w:numId="109" w16cid:durableId="220679227">
    <w:abstractNumId w:val="74"/>
  </w:num>
  <w:num w:numId="110" w16cid:durableId="160897747">
    <w:abstractNumId w:val="126"/>
  </w:num>
  <w:num w:numId="111" w16cid:durableId="516311636">
    <w:abstractNumId w:val="12"/>
  </w:num>
  <w:num w:numId="112" w16cid:durableId="1979263382">
    <w:abstractNumId w:val="56"/>
  </w:num>
  <w:num w:numId="113" w16cid:durableId="1023480442">
    <w:abstractNumId w:val="47"/>
  </w:num>
  <w:num w:numId="114" w16cid:durableId="1968512782">
    <w:abstractNumId w:val="104"/>
  </w:num>
  <w:num w:numId="115" w16cid:durableId="494760595">
    <w:abstractNumId w:val="93"/>
  </w:num>
  <w:num w:numId="116" w16cid:durableId="759377678">
    <w:abstractNumId w:val="109"/>
  </w:num>
  <w:num w:numId="117" w16cid:durableId="999847500">
    <w:abstractNumId w:val="105"/>
  </w:num>
  <w:num w:numId="118" w16cid:durableId="1521314788">
    <w:abstractNumId w:val="101"/>
  </w:num>
  <w:num w:numId="119" w16cid:durableId="1600673434">
    <w:abstractNumId w:val="93"/>
    <w:lvlOverride w:ilvl="0">
      <w:lvl w:ilvl="0" w:tplc="424CAE06">
        <w:start w:val="1"/>
        <w:numFmt w:val="taiwaneseCountingThousand"/>
        <w:lvlText w:val="%1、"/>
        <w:lvlJc w:val="left"/>
        <w:pPr>
          <w:ind w:left="454" w:hanging="454"/>
        </w:pPr>
        <w:rPr>
          <w:rFonts w:hint="default"/>
          <w:b/>
          <w:bCs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20" w16cid:durableId="675183148">
    <w:abstractNumId w:val="66"/>
  </w:num>
  <w:num w:numId="121" w16cid:durableId="1154024851">
    <w:abstractNumId w:val="57"/>
  </w:num>
  <w:num w:numId="122" w16cid:durableId="225651650">
    <w:abstractNumId w:val="37"/>
  </w:num>
  <w:num w:numId="123" w16cid:durableId="1657953662">
    <w:abstractNumId w:val="134"/>
  </w:num>
  <w:num w:numId="124" w16cid:durableId="88740329">
    <w:abstractNumId w:val="91"/>
  </w:num>
  <w:num w:numId="125" w16cid:durableId="1091782965">
    <w:abstractNumId w:val="60"/>
  </w:num>
  <w:num w:numId="126" w16cid:durableId="1826816128">
    <w:abstractNumId w:val="90"/>
  </w:num>
  <w:num w:numId="127" w16cid:durableId="1240362862">
    <w:abstractNumId w:val="36"/>
  </w:num>
  <w:num w:numId="128" w16cid:durableId="2060204616">
    <w:abstractNumId w:val="36"/>
    <w:lvlOverride w:ilvl="0">
      <w:lvl w:ilvl="0" w:tplc="A7FAA9B2">
        <w:start w:val="1"/>
        <w:numFmt w:val="taiwaneseCountingThousand"/>
        <w:lvlText w:val="%1、"/>
        <w:lvlJc w:val="left"/>
        <w:pPr>
          <w:tabs>
            <w:tab w:val="num" w:pos="4820"/>
          </w:tabs>
          <w:ind w:left="4820" w:hanging="283"/>
        </w:pPr>
        <w:rPr>
          <w:rFonts w:hint="eastAsia"/>
        </w:rPr>
      </w:lvl>
    </w:lvlOverride>
    <w:lvlOverride w:ilvl="1">
      <w:lvl w:ilvl="1" w:tplc="FFFFFFFF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FFFFFFFF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FFFFFFFF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129" w16cid:durableId="401175054">
    <w:abstractNumId w:val="111"/>
  </w:num>
  <w:num w:numId="130" w16cid:durableId="1790125357">
    <w:abstractNumId w:val="35"/>
  </w:num>
  <w:num w:numId="131" w16cid:durableId="1120761483">
    <w:abstractNumId w:val="130"/>
  </w:num>
  <w:num w:numId="132" w16cid:durableId="2142140628">
    <w:abstractNumId w:val="107"/>
  </w:num>
  <w:num w:numId="133" w16cid:durableId="1222011836">
    <w:abstractNumId w:val="22"/>
  </w:num>
  <w:num w:numId="134" w16cid:durableId="1925530624">
    <w:abstractNumId w:val="136"/>
  </w:num>
  <w:num w:numId="135" w16cid:durableId="1837305751">
    <w:abstractNumId w:val="24"/>
  </w:num>
  <w:num w:numId="136" w16cid:durableId="754713768">
    <w:abstractNumId w:val="38"/>
  </w:num>
  <w:num w:numId="137" w16cid:durableId="413207850">
    <w:abstractNumId w:val="50"/>
  </w:num>
  <w:num w:numId="138" w16cid:durableId="1079056376">
    <w:abstractNumId w:val="49"/>
  </w:num>
  <w:num w:numId="139" w16cid:durableId="213930876">
    <w:abstractNumId w:val="25"/>
  </w:num>
  <w:num w:numId="140" w16cid:durableId="1210067133">
    <w:abstractNumId w:val="29"/>
  </w:num>
  <w:num w:numId="141" w16cid:durableId="346836064">
    <w:abstractNumId w:val="20"/>
  </w:num>
  <w:num w:numId="142" w16cid:durableId="835219753">
    <w:abstractNumId w:val="10"/>
  </w:num>
  <w:num w:numId="143" w16cid:durableId="550308301">
    <w:abstractNumId w:val="28"/>
  </w:num>
  <w:num w:numId="144" w16cid:durableId="310403988">
    <w:abstractNumId w:val="113"/>
  </w:num>
  <w:num w:numId="145" w16cid:durableId="1453480265">
    <w:abstractNumId w:val="106"/>
  </w:num>
  <w:num w:numId="146" w16cid:durableId="530993487">
    <w:abstractNumId w:val="16"/>
  </w:num>
  <w:num w:numId="147" w16cid:durableId="1484808161">
    <w:abstractNumId w:val="79"/>
  </w:num>
  <w:num w:numId="148" w16cid:durableId="1887570278">
    <w:abstractNumId w:val="45"/>
  </w:num>
  <w:num w:numId="149" w16cid:durableId="414976991">
    <w:abstractNumId w:val="64"/>
  </w:num>
  <w:num w:numId="150" w16cid:durableId="305864455">
    <w:abstractNumId w:val="120"/>
  </w:num>
  <w:num w:numId="151" w16cid:durableId="649670410">
    <w:abstractNumId w:val="125"/>
  </w:num>
  <w:num w:numId="152" w16cid:durableId="189151305">
    <w:abstractNumId w:val="102"/>
  </w:num>
  <w:num w:numId="153" w16cid:durableId="318846644">
    <w:abstractNumId w:val="17"/>
  </w:num>
  <w:num w:numId="154" w16cid:durableId="186218040">
    <w:abstractNumId w:val="122"/>
  </w:num>
  <w:num w:numId="155" w16cid:durableId="1531532455">
    <w:abstractNumId w:val="53"/>
  </w:num>
  <w:num w:numId="156" w16cid:durableId="2080445424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04E75"/>
    <w:rsid w:val="00012DC1"/>
    <w:rsid w:val="00016634"/>
    <w:rsid w:val="00016984"/>
    <w:rsid w:val="00021A6A"/>
    <w:rsid w:val="00022473"/>
    <w:rsid w:val="00031771"/>
    <w:rsid w:val="000333CB"/>
    <w:rsid w:val="00033901"/>
    <w:rsid w:val="00034616"/>
    <w:rsid w:val="000439CA"/>
    <w:rsid w:val="00046C57"/>
    <w:rsid w:val="000566E9"/>
    <w:rsid w:val="0006063C"/>
    <w:rsid w:val="00063979"/>
    <w:rsid w:val="00064948"/>
    <w:rsid w:val="00066EC9"/>
    <w:rsid w:val="00067DCE"/>
    <w:rsid w:val="00074362"/>
    <w:rsid w:val="00082193"/>
    <w:rsid w:val="00082BA4"/>
    <w:rsid w:val="00083A76"/>
    <w:rsid w:val="000854F0"/>
    <w:rsid w:val="000A07E9"/>
    <w:rsid w:val="000B02EC"/>
    <w:rsid w:val="000C23D5"/>
    <w:rsid w:val="000C3BE7"/>
    <w:rsid w:val="000C6F97"/>
    <w:rsid w:val="000D03D8"/>
    <w:rsid w:val="000D1356"/>
    <w:rsid w:val="000D4117"/>
    <w:rsid w:val="000E2DA1"/>
    <w:rsid w:val="000E5322"/>
    <w:rsid w:val="000F30CE"/>
    <w:rsid w:val="000F45ED"/>
    <w:rsid w:val="000F482B"/>
    <w:rsid w:val="000F5DC6"/>
    <w:rsid w:val="000F7D09"/>
    <w:rsid w:val="001009BB"/>
    <w:rsid w:val="001025CF"/>
    <w:rsid w:val="00120B55"/>
    <w:rsid w:val="0012257C"/>
    <w:rsid w:val="00130A22"/>
    <w:rsid w:val="00132E7A"/>
    <w:rsid w:val="00134C5E"/>
    <w:rsid w:val="001503A5"/>
    <w:rsid w:val="0015074B"/>
    <w:rsid w:val="0015198F"/>
    <w:rsid w:val="00151ECC"/>
    <w:rsid w:val="001522AC"/>
    <w:rsid w:val="00153684"/>
    <w:rsid w:val="00155470"/>
    <w:rsid w:val="00156429"/>
    <w:rsid w:val="00173734"/>
    <w:rsid w:val="00173A8E"/>
    <w:rsid w:val="001823AB"/>
    <w:rsid w:val="0019068D"/>
    <w:rsid w:val="001A1619"/>
    <w:rsid w:val="001B1E5D"/>
    <w:rsid w:val="001B50C6"/>
    <w:rsid w:val="001B68B5"/>
    <w:rsid w:val="001B7044"/>
    <w:rsid w:val="001C113E"/>
    <w:rsid w:val="001C34B2"/>
    <w:rsid w:val="001C5962"/>
    <w:rsid w:val="001C67AC"/>
    <w:rsid w:val="001D3C94"/>
    <w:rsid w:val="001D3E6E"/>
    <w:rsid w:val="001D4000"/>
    <w:rsid w:val="001D51D1"/>
    <w:rsid w:val="001D663D"/>
    <w:rsid w:val="001D6D3A"/>
    <w:rsid w:val="001E231E"/>
    <w:rsid w:val="001F4EA5"/>
    <w:rsid w:val="002131B4"/>
    <w:rsid w:val="00213630"/>
    <w:rsid w:val="00214075"/>
    <w:rsid w:val="002173A1"/>
    <w:rsid w:val="002276DF"/>
    <w:rsid w:val="002328BA"/>
    <w:rsid w:val="00236AA6"/>
    <w:rsid w:val="00246CEC"/>
    <w:rsid w:val="0025626F"/>
    <w:rsid w:val="0026068F"/>
    <w:rsid w:val="00267B42"/>
    <w:rsid w:val="00271E1E"/>
    <w:rsid w:val="00285D1A"/>
    <w:rsid w:val="0029639D"/>
    <w:rsid w:val="002971DC"/>
    <w:rsid w:val="002A470E"/>
    <w:rsid w:val="002B446E"/>
    <w:rsid w:val="002B46D6"/>
    <w:rsid w:val="002B6EE0"/>
    <w:rsid w:val="002C101A"/>
    <w:rsid w:val="002D02BA"/>
    <w:rsid w:val="002D0E20"/>
    <w:rsid w:val="002D2BEC"/>
    <w:rsid w:val="002D5C3C"/>
    <w:rsid w:val="002D7197"/>
    <w:rsid w:val="002D7924"/>
    <w:rsid w:val="002D7DDD"/>
    <w:rsid w:val="002E0989"/>
    <w:rsid w:val="00322CB1"/>
    <w:rsid w:val="003269A8"/>
    <w:rsid w:val="00326AD4"/>
    <w:rsid w:val="00326F90"/>
    <w:rsid w:val="00337C01"/>
    <w:rsid w:val="0035248D"/>
    <w:rsid w:val="003573A5"/>
    <w:rsid w:val="00360E0F"/>
    <w:rsid w:val="00363872"/>
    <w:rsid w:val="00365F27"/>
    <w:rsid w:val="0037772F"/>
    <w:rsid w:val="00384808"/>
    <w:rsid w:val="00384E1A"/>
    <w:rsid w:val="003918AE"/>
    <w:rsid w:val="00391AE3"/>
    <w:rsid w:val="003A1070"/>
    <w:rsid w:val="003A13C8"/>
    <w:rsid w:val="003A1603"/>
    <w:rsid w:val="003A7CDC"/>
    <w:rsid w:val="003B20D1"/>
    <w:rsid w:val="003B2FCF"/>
    <w:rsid w:val="003C51D2"/>
    <w:rsid w:val="003C5BB7"/>
    <w:rsid w:val="003D0255"/>
    <w:rsid w:val="003D2A06"/>
    <w:rsid w:val="003D2E02"/>
    <w:rsid w:val="003D3104"/>
    <w:rsid w:val="003D378B"/>
    <w:rsid w:val="003E3416"/>
    <w:rsid w:val="003F03C5"/>
    <w:rsid w:val="00401415"/>
    <w:rsid w:val="00403996"/>
    <w:rsid w:val="0041544F"/>
    <w:rsid w:val="00416C68"/>
    <w:rsid w:val="0042083D"/>
    <w:rsid w:val="00424C82"/>
    <w:rsid w:val="0042729D"/>
    <w:rsid w:val="00430E5A"/>
    <w:rsid w:val="0044256F"/>
    <w:rsid w:val="004516DF"/>
    <w:rsid w:val="00451902"/>
    <w:rsid w:val="0045406E"/>
    <w:rsid w:val="00471FD4"/>
    <w:rsid w:val="00477CD2"/>
    <w:rsid w:val="00480067"/>
    <w:rsid w:val="0048262E"/>
    <w:rsid w:val="00485CBF"/>
    <w:rsid w:val="004873DD"/>
    <w:rsid w:val="004A0186"/>
    <w:rsid w:val="004A7D1A"/>
    <w:rsid w:val="004B5E51"/>
    <w:rsid w:val="004C012D"/>
    <w:rsid w:val="004C1BCB"/>
    <w:rsid w:val="004C6DF9"/>
    <w:rsid w:val="004D69B9"/>
    <w:rsid w:val="004D786B"/>
    <w:rsid w:val="004E026D"/>
    <w:rsid w:val="004E0781"/>
    <w:rsid w:val="004E1FAA"/>
    <w:rsid w:val="004E2393"/>
    <w:rsid w:val="004E2523"/>
    <w:rsid w:val="004E3B2F"/>
    <w:rsid w:val="004E4B63"/>
    <w:rsid w:val="004F28F7"/>
    <w:rsid w:val="004F52CA"/>
    <w:rsid w:val="004F756E"/>
    <w:rsid w:val="004F7601"/>
    <w:rsid w:val="004F7EDA"/>
    <w:rsid w:val="005014CD"/>
    <w:rsid w:val="0050543A"/>
    <w:rsid w:val="0051360A"/>
    <w:rsid w:val="00525332"/>
    <w:rsid w:val="00534A36"/>
    <w:rsid w:val="00542452"/>
    <w:rsid w:val="00550446"/>
    <w:rsid w:val="00550F20"/>
    <w:rsid w:val="00555D2B"/>
    <w:rsid w:val="00566B04"/>
    <w:rsid w:val="0058687E"/>
    <w:rsid w:val="0059011B"/>
    <w:rsid w:val="0059337E"/>
    <w:rsid w:val="005A3CAD"/>
    <w:rsid w:val="005B2E7D"/>
    <w:rsid w:val="005B6847"/>
    <w:rsid w:val="005C287D"/>
    <w:rsid w:val="005C3C0F"/>
    <w:rsid w:val="005C4189"/>
    <w:rsid w:val="005D0367"/>
    <w:rsid w:val="005D4B69"/>
    <w:rsid w:val="005D629F"/>
    <w:rsid w:val="005E2153"/>
    <w:rsid w:val="005E42C0"/>
    <w:rsid w:val="005F3B75"/>
    <w:rsid w:val="005F467F"/>
    <w:rsid w:val="005F5443"/>
    <w:rsid w:val="00614231"/>
    <w:rsid w:val="00621CF5"/>
    <w:rsid w:val="006258FF"/>
    <w:rsid w:val="00634BF2"/>
    <w:rsid w:val="0063699A"/>
    <w:rsid w:val="0063768A"/>
    <w:rsid w:val="00654937"/>
    <w:rsid w:val="00655D14"/>
    <w:rsid w:val="00675679"/>
    <w:rsid w:val="00680B12"/>
    <w:rsid w:val="00680E6A"/>
    <w:rsid w:val="00682B1D"/>
    <w:rsid w:val="00684E80"/>
    <w:rsid w:val="00685617"/>
    <w:rsid w:val="006B3011"/>
    <w:rsid w:val="006C175A"/>
    <w:rsid w:val="006C23C0"/>
    <w:rsid w:val="006C2BF1"/>
    <w:rsid w:val="006C378D"/>
    <w:rsid w:val="006C7F81"/>
    <w:rsid w:val="006D0BD3"/>
    <w:rsid w:val="006D5FF1"/>
    <w:rsid w:val="006D7EB9"/>
    <w:rsid w:val="006E2214"/>
    <w:rsid w:val="006F2C99"/>
    <w:rsid w:val="006F30A9"/>
    <w:rsid w:val="00702844"/>
    <w:rsid w:val="00702D59"/>
    <w:rsid w:val="00707B93"/>
    <w:rsid w:val="007242D4"/>
    <w:rsid w:val="007252F9"/>
    <w:rsid w:val="007255AD"/>
    <w:rsid w:val="00730659"/>
    <w:rsid w:val="007354ED"/>
    <w:rsid w:val="00737395"/>
    <w:rsid w:val="00741AF0"/>
    <w:rsid w:val="0074213E"/>
    <w:rsid w:val="00747E75"/>
    <w:rsid w:val="007508FA"/>
    <w:rsid w:val="00753DC6"/>
    <w:rsid w:val="0075565F"/>
    <w:rsid w:val="00765545"/>
    <w:rsid w:val="00765694"/>
    <w:rsid w:val="00767C6C"/>
    <w:rsid w:val="00785960"/>
    <w:rsid w:val="007908A0"/>
    <w:rsid w:val="00795BFD"/>
    <w:rsid w:val="00795ED7"/>
    <w:rsid w:val="007A582F"/>
    <w:rsid w:val="007A66EC"/>
    <w:rsid w:val="007B66F6"/>
    <w:rsid w:val="007C17CB"/>
    <w:rsid w:val="007C2379"/>
    <w:rsid w:val="007F3F96"/>
    <w:rsid w:val="007F5255"/>
    <w:rsid w:val="007F5ED0"/>
    <w:rsid w:val="007F6EB7"/>
    <w:rsid w:val="0080118B"/>
    <w:rsid w:val="0080148A"/>
    <w:rsid w:val="00802117"/>
    <w:rsid w:val="00802AD3"/>
    <w:rsid w:val="0080515F"/>
    <w:rsid w:val="00815005"/>
    <w:rsid w:val="00815E94"/>
    <w:rsid w:val="008165ED"/>
    <w:rsid w:val="0082416B"/>
    <w:rsid w:val="00824BE0"/>
    <w:rsid w:val="008254FE"/>
    <w:rsid w:val="00827750"/>
    <w:rsid w:val="00830041"/>
    <w:rsid w:val="00830E8D"/>
    <w:rsid w:val="0083232A"/>
    <w:rsid w:val="00842C16"/>
    <w:rsid w:val="00842EF2"/>
    <w:rsid w:val="00845E21"/>
    <w:rsid w:val="00851F78"/>
    <w:rsid w:val="00857FA3"/>
    <w:rsid w:val="00882898"/>
    <w:rsid w:val="0088605A"/>
    <w:rsid w:val="008866B7"/>
    <w:rsid w:val="00886D3B"/>
    <w:rsid w:val="00886ED3"/>
    <w:rsid w:val="00890863"/>
    <w:rsid w:val="008A664D"/>
    <w:rsid w:val="008B0D9A"/>
    <w:rsid w:val="008B7C29"/>
    <w:rsid w:val="008E5230"/>
    <w:rsid w:val="008E6114"/>
    <w:rsid w:val="008F141D"/>
    <w:rsid w:val="00900E27"/>
    <w:rsid w:val="0091282F"/>
    <w:rsid w:val="00912EA7"/>
    <w:rsid w:val="0091635D"/>
    <w:rsid w:val="00917790"/>
    <w:rsid w:val="00922E55"/>
    <w:rsid w:val="0093131E"/>
    <w:rsid w:val="0093410C"/>
    <w:rsid w:val="00936628"/>
    <w:rsid w:val="00944E55"/>
    <w:rsid w:val="00945EEF"/>
    <w:rsid w:val="009505AF"/>
    <w:rsid w:val="00955B3E"/>
    <w:rsid w:val="0097222F"/>
    <w:rsid w:val="00973D0A"/>
    <w:rsid w:val="00975B66"/>
    <w:rsid w:val="00976A16"/>
    <w:rsid w:val="00977BC4"/>
    <w:rsid w:val="009805C2"/>
    <w:rsid w:val="00985EF2"/>
    <w:rsid w:val="009905D2"/>
    <w:rsid w:val="00993C85"/>
    <w:rsid w:val="009967DF"/>
    <w:rsid w:val="009A24A4"/>
    <w:rsid w:val="009B00ED"/>
    <w:rsid w:val="009B68D0"/>
    <w:rsid w:val="009C5026"/>
    <w:rsid w:val="009C560E"/>
    <w:rsid w:val="009D0175"/>
    <w:rsid w:val="009D4D35"/>
    <w:rsid w:val="009E693C"/>
    <w:rsid w:val="009E733D"/>
    <w:rsid w:val="009F0735"/>
    <w:rsid w:val="009F2AA1"/>
    <w:rsid w:val="009F30B2"/>
    <w:rsid w:val="00A01563"/>
    <w:rsid w:val="00A01849"/>
    <w:rsid w:val="00A01EB8"/>
    <w:rsid w:val="00A13C62"/>
    <w:rsid w:val="00A20989"/>
    <w:rsid w:val="00A23D68"/>
    <w:rsid w:val="00A37638"/>
    <w:rsid w:val="00A40A1A"/>
    <w:rsid w:val="00A4510F"/>
    <w:rsid w:val="00A45816"/>
    <w:rsid w:val="00A57061"/>
    <w:rsid w:val="00A6629C"/>
    <w:rsid w:val="00A7085C"/>
    <w:rsid w:val="00A73803"/>
    <w:rsid w:val="00A85FC6"/>
    <w:rsid w:val="00A86BEB"/>
    <w:rsid w:val="00A90586"/>
    <w:rsid w:val="00A92F44"/>
    <w:rsid w:val="00AA1B7A"/>
    <w:rsid w:val="00AA1D8D"/>
    <w:rsid w:val="00AA5E48"/>
    <w:rsid w:val="00AB0970"/>
    <w:rsid w:val="00AB12F0"/>
    <w:rsid w:val="00AB4BAF"/>
    <w:rsid w:val="00AC0E49"/>
    <w:rsid w:val="00AC5CD6"/>
    <w:rsid w:val="00AD2AFB"/>
    <w:rsid w:val="00AD34F7"/>
    <w:rsid w:val="00AD4FEA"/>
    <w:rsid w:val="00AD7369"/>
    <w:rsid w:val="00AF098C"/>
    <w:rsid w:val="00AF18ED"/>
    <w:rsid w:val="00AF1F8A"/>
    <w:rsid w:val="00AF201C"/>
    <w:rsid w:val="00AF4C6A"/>
    <w:rsid w:val="00B010FD"/>
    <w:rsid w:val="00B10929"/>
    <w:rsid w:val="00B11F0F"/>
    <w:rsid w:val="00B315A8"/>
    <w:rsid w:val="00B33F19"/>
    <w:rsid w:val="00B36755"/>
    <w:rsid w:val="00B37188"/>
    <w:rsid w:val="00B4627F"/>
    <w:rsid w:val="00B46332"/>
    <w:rsid w:val="00B47730"/>
    <w:rsid w:val="00B50835"/>
    <w:rsid w:val="00B60BC2"/>
    <w:rsid w:val="00B62F9C"/>
    <w:rsid w:val="00B634BC"/>
    <w:rsid w:val="00B640AD"/>
    <w:rsid w:val="00B66DB5"/>
    <w:rsid w:val="00B67845"/>
    <w:rsid w:val="00B67FB1"/>
    <w:rsid w:val="00B73374"/>
    <w:rsid w:val="00B80F84"/>
    <w:rsid w:val="00B8321A"/>
    <w:rsid w:val="00B9162C"/>
    <w:rsid w:val="00B951A1"/>
    <w:rsid w:val="00B95BB2"/>
    <w:rsid w:val="00B96185"/>
    <w:rsid w:val="00B96B6A"/>
    <w:rsid w:val="00BA2F48"/>
    <w:rsid w:val="00BB6A44"/>
    <w:rsid w:val="00BC1391"/>
    <w:rsid w:val="00BC5734"/>
    <w:rsid w:val="00BC76AE"/>
    <w:rsid w:val="00BD407C"/>
    <w:rsid w:val="00BD717E"/>
    <w:rsid w:val="00BE5BA3"/>
    <w:rsid w:val="00BF426D"/>
    <w:rsid w:val="00BF6B14"/>
    <w:rsid w:val="00C014E9"/>
    <w:rsid w:val="00C059F2"/>
    <w:rsid w:val="00C071B9"/>
    <w:rsid w:val="00C10A78"/>
    <w:rsid w:val="00C23678"/>
    <w:rsid w:val="00C23CC3"/>
    <w:rsid w:val="00C418F0"/>
    <w:rsid w:val="00C506EA"/>
    <w:rsid w:val="00C53169"/>
    <w:rsid w:val="00C60226"/>
    <w:rsid w:val="00C67191"/>
    <w:rsid w:val="00C67FD2"/>
    <w:rsid w:val="00C73147"/>
    <w:rsid w:val="00C73329"/>
    <w:rsid w:val="00C738FE"/>
    <w:rsid w:val="00C82BFD"/>
    <w:rsid w:val="00C9014D"/>
    <w:rsid w:val="00C937FB"/>
    <w:rsid w:val="00C97537"/>
    <w:rsid w:val="00CA444D"/>
    <w:rsid w:val="00CB0664"/>
    <w:rsid w:val="00CB5D4D"/>
    <w:rsid w:val="00CB7A2B"/>
    <w:rsid w:val="00CC60E0"/>
    <w:rsid w:val="00CE02EC"/>
    <w:rsid w:val="00CE111F"/>
    <w:rsid w:val="00CE215F"/>
    <w:rsid w:val="00CE2D5E"/>
    <w:rsid w:val="00CE3BD4"/>
    <w:rsid w:val="00CF50D2"/>
    <w:rsid w:val="00CF56DA"/>
    <w:rsid w:val="00D0251C"/>
    <w:rsid w:val="00D0320E"/>
    <w:rsid w:val="00D0607D"/>
    <w:rsid w:val="00D07E86"/>
    <w:rsid w:val="00D1076E"/>
    <w:rsid w:val="00D166AF"/>
    <w:rsid w:val="00D21C50"/>
    <w:rsid w:val="00D237F5"/>
    <w:rsid w:val="00D300CE"/>
    <w:rsid w:val="00D44538"/>
    <w:rsid w:val="00D45461"/>
    <w:rsid w:val="00D46866"/>
    <w:rsid w:val="00D61FBB"/>
    <w:rsid w:val="00D6464C"/>
    <w:rsid w:val="00D7020C"/>
    <w:rsid w:val="00D83B2E"/>
    <w:rsid w:val="00D918AF"/>
    <w:rsid w:val="00D93711"/>
    <w:rsid w:val="00D95010"/>
    <w:rsid w:val="00DA30FC"/>
    <w:rsid w:val="00DA3FAC"/>
    <w:rsid w:val="00DA6526"/>
    <w:rsid w:val="00DB14B7"/>
    <w:rsid w:val="00DB5D31"/>
    <w:rsid w:val="00DB7150"/>
    <w:rsid w:val="00DC1805"/>
    <w:rsid w:val="00DD4A3C"/>
    <w:rsid w:val="00DD60F0"/>
    <w:rsid w:val="00DE1500"/>
    <w:rsid w:val="00DE277F"/>
    <w:rsid w:val="00DE56B4"/>
    <w:rsid w:val="00DE5EEA"/>
    <w:rsid w:val="00DF13F9"/>
    <w:rsid w:val="00DF2D8D"/>
    <w:rsid w:val="00DF4C5E"/>
    <w:rsid w:val="00E01AAE"/>
    <w:rsid w:val="00E05811"/>
    <w:rsid w:val="00E12F75"/>
    <w:rsid w:val="00E156C1"/>
    <w:rsid w:val="00E17803"/>
    <w:rsid w:val="00E226D9"/>
    <w:rsid w:val="00E35041"/>
    <w:rsid w:val="00E4227E"/>
    <w:rsid w:val="00E4437A"/>
    <w:rsid w:val="00E44BB4"/>
    <w:rsid w:val="00E576F3"/>
    <w:rsid w:val="00E60C3C"/>
    <w:rsid w:val="00E71655"/>
    <w:rsid w:val="00E76A45"/>
    <w:rsid w:val="00E76C3B"/>
    <w:rsid w:val="00E8247E"/>
    <w:rsid w:val="00E94AE1"/>
    <w:rsid w:val="00EA1DEA"/>
    <w:rsid w:val="00EA29D2"/>
    <w:rsid w:val="00EA6A9B"/>
    <w:rsid w:val="00EB019C"/>
    <w:rsid w:val="00EB47F0"/>
    <w:rsid w:val="00EC1BB1"/>
    <w:rsid w:val="00ED4720"/>
    <w:rsid w:val="00ED60FA"/>
    <w:rsid w:val="00ED613D"/>
    <w:rsid w:val="00EE6CC8"/>
    <w:rsid w:val="00EF5B66"/>
    <w:rsid w:val="00F0189D"/>
    <w:rsid w:val="00F018BC"/>
    <w:rsid w:val="00F143DC"/>
    <w:rsid w:val="00F15B63"/>
    <w:rsid w:val="00F209BB"/>
    <w:rsid w:val="00F20FB0"/>
    <w:rsid w:val="00F44479"/>
    <w:rsid w:val="00F4690D"/>
    <w:rsid w:val="00F51E69"/>
    <w:rsid w:val="00F52D1E"/>
    <w:rsid w:val="00F62199"/>
    <w:rsid w:val="00F6669B"/>
    <w:rsid w:val="00F73FE7"/>
    <w:rsid w:val="00F7408C"/>
    <w:rsid w:val="00F76A11"/>
    <w:rsid w:val="00F87737"/>
    <w:rsid w:val="00F87AFD"/>
    <w:rsid w:val="00F973D5"/>
    <w:rsid w:val="00FA757F"/>
    <w:rsid w:val="00FB7381"/>
    <w:rsid w:val="00FC3387"/>
    <w:rsid w:val="00FC3DFB"/>
    <w:rsid w:val="00FC693F"/>
    <w:rsid w:val="00FD35AD"/>
    <w:rsid w:val="00FD3AC0"/>
    <w:rsid w:val="00FE4145"/>
    <w:rsid w:val="00FE56A1"/>
    <w:rsid w:val="00FF2A2F"/>
    <w:rsid w:val="00FF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E8E131"/>
  <w14:defaultImageDpi w14:val="330"/>
  <w15:docId w15:val="{F9CEDEB3-27ED-498D-8E3A-A0114EE1A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頁首 字元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尾 字元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標題 1 字元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標題 2 字元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標題 3 字元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標題 字元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標題 字元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字元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字元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字元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巨集文字 字元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文 字元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標題 4 字元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鮮明引文 字元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2D02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fa">
    <w:name w:val="Placeholder Text"/>
    <w:basedOn w:val="a2"/>
    <w:uiPriority w:val="99"/>
    <w:semiHidden/>
    <w:rsid w:val="004E026D"/>
    <w:rPr>
      <w:color w:val="808080"/>
    </w:rPr>
  </w:style>
  <w:style w:type="paragraph" w:styleId="Web">
    <w:name w:val="Normal (Web)"/>
    <w:basedOn w:val="a1"/>
    <w:uiPriority w:val="99"/>
    <w:unhideWhenUsed/>
    <w:rsid w:val="009F0735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customStyle="1" w:styleId="TableNormal">
    <w:name w:val="Table Normal"/>
    <w:uiPriority w:val="2"/>
    <w:semiHidden/>
    <w:unhideWhenUsed/>
    <w:qFormat/>
    <w:rsid w:val="00B36755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B36755"/>
    <w:pPr>
      <w:widowControl w:val="0"/>
      <w:autoSpaceDE w:val="0"/>
      <w:autoSpaceDN w:val="0"/>
      <w:spacing w:before="120" w:after="0" w:line="240" w:lineRule="auto"/>
      <w:ind w:left="107"/>
    </w:pPr>
    <w:rPr>
      <w:rFonts w:ascii="SimSun" w:eastAsia="SimSun" w:hAnsi="SimSun" w:cs="SimSun"/>
      <w:lang w:eastAsia="zh-TW"/>
    </w:rPr>
  </w:style>
  <w:style w:type="character" w:styleId="affb">
    <w:name w:val="Hyperlink"/>
    <w:basedOn w:val="a2"/>
    <w:uiPriority w:val="99"/>
    <w:unhideWhenUsed/>
    <w:rsid w:val="004F52CA"/>
    <w:rPr>
      <w:color w:val="0000FF" w:themeColor="hyperlink"/>
      <w:u w:val="single"/>
    </w:rPr>
  </w:style>
  <w:style w:type="character" w:styleId="affc">
    <w:name w:val="Unresolved Mention"/>
    <w:basedOn w:val="a2"/>
    <w:uiPriority w:val="99"/>
    <w:semiHidden/>
    <w:unhideWhenUsed/>
    <w:rsid w:val="004F52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5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07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76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8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3D3D3D"/>
      </a:dk1>
      <a:lt1>
        <a:sysClr val="window" lastClr="FFFA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1A2C8C-A3EA-4BBB-90F8-EA952B15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cereal2026.769@gmail.com</cp:lastModifiedBy>
  <cp:revision>2</cp:revision>
  <cp:lastPrinted>2026-04-28T05:44:00Z</cp:lastPrinted>
  <dcterms:created xsi:type="dcterms:W3CDTF">2026-05-14T03:58:00Z</dcterms:created>
  <dcterms:modified xsi:type="dcterms:W3CDTF">2026-05-14T03:58:00Z</dcterms:modified>
  <cp:category/>
</cp:coreProperties>
</file>