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08C35" w14:textId="377C484D" w:rsidR="00AA5E48" w:rsidRPr="008B7C29" w:rsidRDefault="008B7C29" w:rsidP="008B7C29">
      <w:pPr>
        <w:kinsoku w:val="0"/>
        <w:overflowPunct w:val="0"/>
        <w:autoSpaceDE w:val="0"/>
        <w:autoSpaceDN w:val="0"/>
        <w:spacing w:after="0" w:line="266" w:lineRule="auto"/>
        <w:textAlignment w:val="baseline"/>
        <w:rPr>
          <w:rFonts w:ascii="Times New Roman" w:eastAsia="標楷體" w:hAnsi="標楷體" w:cs="Times New Roman"/>
          <w:kern w:val="3"/>
          <w:sz w:val="24"/>
          <w:szCs w:val="24"/>
          <w:bdr w:val="single" w:sz="4" w:space="0" w:color="auto"/>
          <w:lang w:eastAsia="zh-TW"/>
        </w:rPr>
      </w:pPr>
      <w:r w:rsidRPr="00C67FD2">
        <w:rPr>
          <w:rFonts w:ascii="Times New Roman" w:eastAsia="標楷體" w:hAnsi="標楷體" w:cs="Times New Roman"/>
          <w:kern w:val="3"/>
          <w:sz w:val="24"/>
          <w:szCs w:val="24"/>
          <w:bdr w:val="single" w:sz="4" w:space="0" w:color="auto"/>
          <w:lang w:eastAsia="zh-TW"/>
        </w:rPr>
        <w:t>附件</w:t>
      </w:r>
      <w:r w:rsidR="00D0607D">
        <w:rPr>
          <w:rFonts w:ascii="Times New Roman" w:eastAsia="標楷體" w:hAnsi="標楷體" w:cs="Times New Roman" w:hint="eastAsia"/>
          <w:kern w:val="3"/>
          <w:sz w:val="24"/>
          <w:szCs w:val="24"/>
          <w:bdr w:val="single" w:sz="4" w:space="0" w:color="auto"/>
          <w:lang w:eastAsia="zh-TW"/>
        </w:rPr>
        <w:t>3</w:t>
      </w:r>
    </w:p>
    <w:p w14:paraId="37EBB258" w14:textId="78DD4157" w:rsidR="00DD4A3C" w:rsidRPr="00DD4A3C" w:rsidRDefault="00DD4A3C" w:rsidP="00B62F9C">
      <w:pPr>
        <w:widowControl w:val="0"/>
        <w:autoSpaceDE w:val="0"/>
        <w:autoSpaceDN w:val="0"/>
        <w:spacing w:before="115" w:after="0" w:line="240" w:lineRule="auto"/>
        <w:ind w:right="563"/>
        <w:jc w:val="center"/>
        <w:outlineLvl w:val="0"/>
        <w:rPr>
          <w:rFonts w:ascii="標楷體" w:eastAsia="標楷體" w:hAnsi="標楷體" w:cs="SimSun"/>
          <w:b/>
          <w:bCs/>
          <w:spacing w:val="-2"/>
          <w:sz w:val="48"/>
          <w:szCs w:val="48"/>
          <w:lang w:eastAsia="zh-TW"/>
        </w:rPr>
      </w:pPr>
      <w:r w:rsidRPr="00DD4A3C">
        <w:rPr>
          <w:rFonts w:ascii="標楷體" w:eastAsia="標楷體" w:hAnsi="標楷體" w:cs="SimSun" w:hint="eastAsia"/>
          <w:b/>
          <w:bCs/>
          <w:spacing w:val="-2"/>
          <w:sz w:val="48"/>
          <w:szCs w:val="48"/>
          <w:lang w:eastAsia="zh-TW"/>
        </w:rPr>
        <w:t>玉民</w:t>
      </w:r>
      <w:proofErr w:type="gramStart"/>
      <w:r w:rsidRPr="00DD4A3C">
        <w:rPr>
          <w:rFonts w:ascii="標楷體" w:eastAsia="標楷體" w:hAnsi="標楷體" w:cs="SimSun" w:hint="eastAsia"/>
          <w:b/>
          <w:bCs/>
          <w:spacing w:val="-2"/>
          <w:sz w:val="48"/>
          <w:szCs w:val="48"/>
          <w:lang w:eastAsia="zh-TW"/>
        </w:rPr>
        <w:t>盃</w:t>
      </w:r>
      <w:proofErr w:type="gramEnd"/>
    </w:p>
    <w:p w14:paraId="34448E03" w14:textId="6D60DC2E" w:rsidR="00CC60E0" w:rsidRPr="00C67FD2" w:rsidRDefault="00CC60E0" w:rsidP="00B62F9C">
      <w:pPr>
        <w:widowControl w:val="0"/>
        <w:autoSpaceDE w:val="0"/>
        <w:autoSpaceDN w:val="0"/>
        <w:spacing w:before="115" w:after="0" w:line="240" w:lineRule="auto"/>
        <w:ind w:right="563"/>
        <w:jc w:val="center"/>
        <w:outlineLvl w:val="0"/>
        <w:rPr>
          <w:rFonts w:ascii="標楷體" w:eastAsia="標楷體" w:hAnsi="標楷體" w:cs="SimSun"/>
          <w:sz w:val="36"/>
          <w:szCs w:val="36"/>
          <w:lang w:eastAsia="zh-TW"/>
        </w:rPr>
      </w:pPr>
      <w:r w:rsidRPr="00C67FD2">
        <w:rPr>
          <w:rFonts w:ascii="標楷體" w:eastAsia="標楷體" w:hAnsi="標楷體" w:cs="SimSun"/>
          <w:spacing w:val="-2"/>
          <w:sz w:val="36"/>
          <w:szCs w:val="36"/>
          <w:lang w:eastAsia="zh-TW"/>
        </w:rPr>
        <w:t>2026</w:t>
      </w:r>
      <w:r w:rsidR="00DC1805">
        <w:rPr>
          <w:rFonts w:ascii="標楷體" w:eastAsia="標楷體" w:hAnsi="標楷體" w:cs="SimSun" w:hint="eastAsia"/>
          <w:spacing w:val="-2"/>
          <w:sz w:val="36"/>
          <w:szCs w:val="36"/>
          <w:lang w:eastAsia="zh-TW"/>
        </w:rPr>
        <w:t xml:space="preserve"> </w:t>
      </w:r>
      <w:r w:rsidRPr="00C67FD2">
        <w:rPr>
          <w:rFonts w:ascii="標楷體" w:eastAsia="標楷體" w:hAnsi="標楷體" w:cs="SimSun"/>
          <w:spacing w:val="-2"/>
          <w:sz w:val="36"/>
          <w:szCs w:val="36"/>
          <w:lang w:eastAsia="zh-TW"/>
        </w:rPr>
        <w:t>AI</w:t>
      </w:r>
      <w:r w:rsidRPr="00C67FD2">
        <w:rPr>
          <w:rFonts w:ascii="標楷體" w:eastAsia="標楷體" w:hAnsi="標楷體" w:cs="SimSun" w:hint="eastAsia"/>
          <w:spacing w:val="-2"/>
          <w:sz w:val="36"/>
          <w:szCs w:val="36"/>
          <w:lang w:eastAsia="zh-TW"/>
        </w:rPr>
        <w:t>黃金蕎麥</w:t>
      </w:r>
      <w:r w:rsidRPr="00C67FD2">
        <w:rPr>
          <w:rFonts w:ascii="標楷體" w:eastAsia="標楷體" w:hAnsi="標楷體" w:cs="SimSun"/>
          <w:spacing w:val="-3"/>
          <w:sz w:val="36"/>
          <w:szCs w:val="36"/>
          <w:lang w:eastAsia="zh-TW"/>
        </w:rPr>
        <w:t>全國創意</w:t>
      </w:r>
      <w:r w:rsidRPr="00C67FD2">
        <w:rPr>
          <w:rFonts w:ascii="標楷體" w:eastAsia="標楷體" w:hAnsi="標楷體" w:cs="SimSun" w:hint="eastAsia"/>
          <w:spacing w:val="-3"/>
          <w:sz w:val="36"/>
          <w:szCs w:val="36"/>
          <w:lang w:eastAsia="zh-TW"/>
        </w:rPr>
        <w:t>飲品</w:t>
      </w:r>
      <w:r w:rsidRPr="00C67FD2">
        <w:rPr>
          <w:rFonts w:ascii="標楷體" w:eastAsia="標楷體" w:hAnsi="標楷體" w:cs="SimSun"/>
          <w:spacing w:val="-3"/>
          <w:sz w:val="36"/>
          <w:szCs w:val="36"/>
          <w:lang w:eastAsia="zh-TW"/>
        </w:rPr>
        <w:t>競賽</w:t>
      </w:r>
    </w:p>
    <w:p w14:paraId="4508DAFD" w14:textId="77777777" w:rsidR="00CC60E0" w:rsidRPr="00C67FD2" w:rsidRDefault="00CC60E0" w:rsidP="00CC60E0">
      <w:pPr>
        <w:widowControl w:val="0"/>
        <w:autoSpaceDE w:val="0"/>
        <w:autoSpaceDN w:val="0"/>
        <w:spacing w:before="178" w:after="0" w:line="240" w:lineRule="auto"/>
        <w:ind w:left="563" w:right="561"/>
        <w:jc w:val="center"/>
        <w:rPr>
          <w:rFonts w:ascii="標楷體" w:eastAsia="標楷體" w:hAnsi="標楷體" w:cs="SimSun"/>
          <w:lang w:eastAsia="zh-TW"/>
        </w:rPr>
      </w:pPr>
      <w:r w:rsidRPr="00C67FD2">
        <w:rPr>
          <w:rFonts w:ascii="標楷體" w:eastAsia="標楷體" w:hAnsi="標楷體" w:cs="SimSun"/>
          <w:spacing w:val="-3"/>
          <w:lang w:eastAsia="zh-TW"/>
        </w:rPr>
        <w:t>【個人資料使用同意書】</w:t>
      </w:r>
    </w:p>
    <w:p w14:paraId="7FC5E3D6" w14:textId="77777777" w:rsidR="00CC60E0" w:rsidRPr="00C67FD2" w:rsidRDefault="00CC60E0" w:rsidP="00CC60E0">
      <w:pPr>
        <w:widowControl w:val="0"/>
        <w:autoSpaceDE w:val="0"/>
        <w:autoSpaceDN w:val="0"/>
        <w:spacing w:before="1" w:after="0" w:line="240" w:lineRule="auto"/>
        <w:rPr>
          <w:rFonts w:ascii="標楷體" w:eastAsia="標楷體" w:hAnsi="標楷體" w:cs="SimSun"/>
          <w:sz w:val="11"/>
          <w:szCs w:val="28"/>
          <w:lang w:eastAsia="zh-TW"/>
        </w:rPr>
      </w:pPr>
      <w:r w:rsidRPr="00C67FD2">
        <w:rPr>
          <w:rFonts w:ascii="標楷體" w:eastAsia="標楷體" w:hAnsi="標楷體" w:cs="SimSun"/>
          <w:noProof/>
          <w:sz w:val="11"/>
          <w:szCs w:val="28"/>
          <w:lang w:eastAsia="zh-TW"/>
        </w:rPr>
        <mc:AlternateContent>
          <mc:Choice Requires="wps">
            <w:drawing>
              <wp:inline distT="0" distB="0" distL="0" distR="0" wp14:anchorId="5F3A725D" wp14:editId="2E0FAD16">
                <wp:extent cx="6324600" cy="981075"/>
                <wp:effectExtent l="0" t="0" r="19050" b="28575"/>
                <wp:docPr id="3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24600" cy="981075"/>
                        </a:xfrm>
                        <a:prstGeom prst="rect">
                          <a:avLst/>
                        </a:pr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198E12C" w14:textId="2126E04C" w:rsidR="00CC60E0" w:rsidRPr="00B96185" w:rsidRDefault="00CC60E0" w:rsidP="00CC60E0">
                            <w:pPr>
                              <w:spacing w:before="34" w:line="424" w:lineRule="auto"/>
                              <w:ind w:left="62" w:right="196" w:firstLine="331"/>
                              <w:rPr>
                                <w:rFonts w:ascii="標楷體" w:eastAsia="標楷體" w:hAnsi="標楷體"/>
                                <w:lang w:eastAsia="zh-TW"/>
                              </w:rPr>
                            </w:pPr>
                            <w:r w:rsidRPr="00B96185">
                              <w:rPr>
                                <w:rFonts w:ascii="標楷體" w:eastAsia="標楷體" w:hAnsi="標楷體" w:cs="微軟正黑體" w:hint="eastAsia"/>
                                <w:spacing w:val="-2"/>
                                <w:lang w:eastAsia="zh-TW"/>
                              </w:rPr>
                              <w:t>中華</w:t>
                            </w:r>
                            <w:proofErr w:type="gramStart"/>
                            <w:r w:rsidRPr="00B96185">
                              <w:rPr>
                                <w:rFonts w:ascii="標楷體" w:eastAsia="標楷體" w:hAnsi="標楷體" w:cs="微軟正黑體" w:hint="eastAsia"/>
                                <w:spacing w:val="-2"/>
                                <w:lang w:eastAsia="zh-TW"/>
                              </w:rPr>
                              <w:t>醫</w:t>
                            </w:r>
                            <w:proofErr w:type="gramEnd"/>
                            <w:r w:rsidRPr="00B96185">
                              <w:rPr>
                                <w:rFonts w:ascii="標楷體" w:eastAsia="標楷體" w:hAnsi="標楷體" w:cs="微軟正黑體" w:hint="eastAsia"/>
                                <w:spacing w:val="-2"/>
                                <w:lang w:eastAsia="zh-TW"/>
                              </w:rPr>
                              <w:t>事</w:t>
                            </w:r>
                            <w:r w:rsidRPr="00B96185">
                              <w:rPr>
                                <w:rFonts w:ascii="標楷體" w:eastAsia="標楷體" w:hAnsi="標楷體"/>
                                <w:spacing w:val="-2"/>
                                <w:lang w:eastAsia="zh-TW"/>
                              </w:rPr>
                              <w:t>大學為辦理「</w:t>
                            </w:r>
                            <w:r w:rsidR="00B010FD">
                              <w:rPr>
                                <w:rFonts w:ascii="標楷體" w:eastAsia="標楷體" w:hAnsi="標楷體" w:hint="eastAsia"/>
                                <w:spacing w:val="-2"/>
                                <w:lang w:eastAsia="zh-TW"/>
                              </w:rPr>
                              <w:t>玉民</w:t>
                            </w:r>
                            <w:proofErr w:type="gramStart"/>
                            <w:r w:rsidR="00B010FD">
                              <w:rPr>
                                <w:rFonts w:ascii="標楷體" w:eastAsia="標楷體" w:hAnsi="標楷體" w:hint="eastAsia"/>
                                <w:spacing w:val="-2"/>
                                <w:lang w:eastAsia="zh-TW"/>
                              </w:rPr>
                              <w:t>盃</w:t>
                            </w:r>
                            <w:proofErr w:type="gramEnd"/>
                            <w:r w:rsidR="00B010FD">
                              <w:rPr>
                                <w:rFonts w:ascii="標楷體" w:eastAsia="標楷體" w:hAnsi="標楷體" w:hint="eastAsia"/>
                                <w:spacing w:val="-2"/>
                                <w:lang w:eastAsia="zh-TW"/>
                              </w:rPr>
                              <w:t xml:space="preserve"> </w:t>
                            </w:r>
                            <w:r w:rsidRPr="00B96185">
                              <w:rPr>
                                <w:rFonts w:ascii="標楷體" w:eastAsia="標楷體" w:hAnsi="標楷體"/>
                                <w:spacing w:val="-2"/>
                                <w:lang w:eastAsia="zh-TW"/>
                              </w:rPr>
                              <w:t>2026AI</w:t>
                            </w:r>
                            <w:r w:rsidRPr="00B96185">
                              <w:rPr>
                                <w:rFonts w:ascii="標楷體" w:eastAsia="標楷體" w:hAnsi="標楷體" w:hint="eastAsia"/>
                                <w:spacing w:val="-2"/>
                                <w:lang w:eastAsia="zh-TW"/>
                              </w:rPr>
                              <w:t>黃金蕎麥</w:t>
                            </w:r>
                            <w:r w:rsidRPr="00B96185">
                              <w:rPr>
                                <w:rFonts w:ascii="標楷體" w:eastAsia="標楷體" w:hAnsi="標楷體"/>
                                <w:spacing w:val="-2"/>
                                <w:lang w:eastAsia="zh-TW"/>
                              </w:rPr>
                              <w:t>全國創意飲</w:t>
                            </w:r>
                            <w:r w:rsidRPr="00B96185">
                              <w:rPr>
                                <w:rFonts w:ascii="標楷體" w:eastAsia="標楷體" w:hAnsi="標楷體" w:cs="微軟正黑體" w:hint="eastAsia"/>
                                <w:spacing w:val="-2"/>
                                <w:lang w:eastAsia="zh-TW"/>
                              </w:rPr>
                              <w:t>品</w:t>
                            </w:r>
                            <w:r w:rsidRPr="00B96185">
                              <w:rPr>
                                <w:rFonts w:ascii="標楷體" w:eastAsia="標楷體" w:hAnsi="標楷體"/>
                                <w:spacing w:val="-2"/>
                                <w:lang w:eastAsia="zh-TW"/>
                              </w:rPr>
                              <w:t>競賽」請您提供相關的個人資料僅作為本次創意競賽之用，本單位依「個人資料保護法」之規定，以誠實及信用方法為之，不得逾越特定目的之必要範圍，</w:t>
                            </w:r>
                          </w:p>
                          <w:p w14:paraId="41033CE9" w14:textId="77777777" w:rsidR="00CC60E0" w:rsidRDefault="00CC60E0" w:rsidP="00CC60E0">
                            <w:pPr>
                              <w:spacing w:before="1"/>
                              <w:ind w:left="62"/>
                              <w:rPr>
                                <w:lang w:eastAsia="zh-TW"/>
                              </w:rPr>
                            </w:pPr>
                            <w:r w:rsidRPr="00B96185">
                              <w:rPr>
                                <w:rFonts w:ascii="標楷體" w:eastAsia="標楷體" w:hAnsi="標楷體"/>
                                <w:spacing w:val="-3"/>
                                <w:lang w:eastAsia="zh-TW"/>
                              </w:rPr>
                              <w:t>並應與蒐集之目的具有正當合理之關聯，同時善盡維護與</w:t>
                            </w:r>
                            <w:r>
                              <w:rPr>
                                <w:spacing w:val="-3"/>
                                <w:lang w:eastAsia="zh-TW"/>
                              </w:rPr>
                              <w:t>保密之責。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3A725D" id="Textbox 7" o:spid="_x0000_s1027" type="#_x0000_t202" style="width:498pt;height:7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" filled="f" strokeweight=".96pt">
                <v:path arrowok="t"/>
                <v:textbox inset="0,0,0,0">
                  <w:txbxContent>
                    <w:p w14:paraId="6198E12C" w14:textId="2126E04C" w:rsidR="00CC60E0" w:rsidRPr="00B96185" w:rsidRDefault="00CC60E0" w:rsidP="00CC60E0">
                      <w:pPr>
                        <w:spacing w:before="34" w:line="424" w:lineRule="auto"/>
                        <w:ind w:left="62" w:right="196" w:firstLine="331"/>
                        <w:rPr>
                          <w:rFonts w:ascii="標楷體" w:eastAsia="標楷體" w:hAnsi="標楷體"/>
                          <w:lang w:eastAsia="zh-TW"/>
                        </w:rPr>
                      </w:pPr>
                      <w:r w:rsidRPr="00B96185">
                        <w:rPr>
                          <w:rFonts w:ascii="標楷體" w:eastAsia="標楷體" w:hAnsi="標楷體" w:cs="微軟正黑體" w:hint="eastAsia"/>
                          <w:spacing w:val="-2"/>
                          <w:lang w:eastAsia="zh-TW"/>
                        </w:rPr>
                        <w:t>中華醫事</w:t>
                      </w:r>
                      <w:r w:rsidRPr="00B96185">
                        <w:rPr>
                          <w:rFonts w:ascii="標楷體" w:eastAsia="標楷體" w:hAnsi="標楷體"/>
                          <w:spacing w:val="-2"/>
                          <w:lang w:eastAsia="zh-TW"/>
                        </w:rPr>
                        <w:t>大學為辦理「</w:t>
                      </w:r>
                      <w:r w:rsidR="00B010FD">
                        <w:rPr>
                          <w:rFonts w:ascii="標楷體" w:eastAsia="標楷體" w:hAnsi="標楷體" w:hint="eastAsia"/>
                          <w:spacing w:val="-2"/>
                          <w:lang w:eastAsia="zh-TW"/>
                        </w:rPr>
                        <w:t xml:space="preserve">玉民盃 </w:t>
                      </w:r>
                      <w:r w:rsidRPr="00B96185">
                        <w:rPr>
                          <w:rFonts w:ascii="標楷體" w:eastAsia="標楷體" w:hAnsi="標楷體"/>
                          <w:spacing w:val="-2"/>
                          <w:lang w:eastAsia="zh-TW"/>
                        </w:rPr>
                        <w:t>2026AI</w:t>
                      </w:r>
                      <w:r w:rsidRPr="00B96185">
                        <w:rPr>
                          <w:rFonts w:ascii="標楷體" w:eastAsia="標楷體" w:hAnsi="標楷體" w:hint="eastAsia"/>
                          <w:spacing w:val="-2"/>
                          <w:lang w:eastAsia="zh-TW"/>
                        </w:rPr>
                        <w:t>黃金蕎麥</w:t>
                      </w:r>
                      <w:r w:rsidRPr="00B96185">
                        <w:rPr>
                          <w:rFonts w:ascii="標楷體" w:eastAsia="標楷體" w:hAnsi="標楷體"/>
                          <w:spacing w:val="-2"/>
                          <w:lang w:eastAsia="zh-TW"/>
                        </w:rPr>
                        <w:t>全國創意飲</w:t>
                      </w:r>
                      <w:r w:rsidRPr="00B96185">
                        <w:rPr>
                          <w:rFonts w:ascii="標楷體" w:eastAsia="標楷體" w:hAnsi="標楷體" w:cs="微軟正黑體" w:hint="eastAsia"/>
                          <w:spacing w:val="-2"/>
                          <w:lang w:eastAsia="zh-TW"/>
                        </w:rPr>
                        <w:t>品</w:t>
                      </w:r>
                      <w:r w:rsidRPr="00B96185">
                        <w:rPr>
                          <w:rFonts w:ascii="標楷體" w:eastAsia="標楷體" w:hAnsi="標楷體"/>
                          <w:spacing w:val="-2"/>
                          <w:lang w:eastAsia="zh-TW"/>
                        </w:rPr>
                        <w:t>競賽」請您提供相關的個人資料僅作為本次創意競賽之用，本單位依「個人資料保護法」之規定，以誠實及信用方法為之，不得逾越特定目的之必要範圍，</w:t>
                      </w:r>
                    </w:p>
                    <w:p w14:paraId="41033CE9" w14:textId="77777777" w:rsidR="00CC60E0" w:rsidRDefault="00CC60E0" w:rsidP="00CC60E0">
                      <w:pPr>
                        <w:spacing w:before="1"/>
                        <w:ind w:left="62"/>
                        <w:rPr>
                          <w:lang w:eastAsia="zh-TW"/>
                        </w:rPr>
                      </w:pPr>
                      <w:r w:rsidRPr="00B96185">
                        <w:rPr>
                          <w:rFonts w:ascii="標楷體" w:eastAsia="標楷體" w:hAnsi="標楷體"/>
                          <w:spacing w:val="-3"/>
                          <w:lang w:eastAsia="zh-TW"/>
                        </w:rPr>
                        <w:t>並應與蒐集之目的具有正當合理之關聯，同時善盡維護與</w:t>
                      </w:r>
                      <w:r>
                        <w:rPr>
                          <w:spacing w:val="-3"/>
                          <w:lang w:eastAsia="zh-TW"/>
                        </w:rPr>
                        <w:t>保密之責。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5C29754" w14:textId="77777777" w:rsidR="00CC60E0" w:rsidRPr="00C67FD2" w:rsidRDefault="00CC60E0" w:rsidP="00CC60E0">
      <w:pPr>
        <w:widowControl w:val="0"/>
        <w:autoSpaceDE w:val="0"/>
        <w:autoSpaceDN w:val="0"/>
        <w:spacing w:before="158" w:after="0" w:line="240" w:lineRule="auto"/>
        <w:rPr>
          <w:rFonts w:ascii="標楷體" w:eastAsia="標楷體" w:hAnsi="標楷體" w:cs="SimSun"/>
          <w:szCs w:val="28"/>
          <w:lang w:eastAsia="zh-TW"/>
        </w:rPr>
      </w:pPr>
    </w:p>
    <w:p w14:paraId="753464D4" w14:textId="77777777" w:rsidR="00CC60E0" w:rsidRPr="00C67FD2" w:rsidRDefault="00CC60E0" w:rsidP="00CC60E0">
      <w:pPr>
        <w:widowControl w:val="0"/>
        <w:tabs>
          <w:tab w:val="left" w:pos="7003"/>
        </w:tabs>
        <w:autoSpaceDE w:val="0"/>
        <w:autoSpaceDN w:val="0"/>
        <w:spacing w:after="0" w:line="240" w:lineRule="auto"/>
        <w:ind w:left="514"/>
        <w:rPr>
          <w:rFonts w:ascii="標楷體" w:eastAsia="標楷體" w:hAnsi="標楷體" w:cs="SimSun"/>
          <w:lang w:eastAsia="zh-TW"/>
        </w:rPr>
      </w:pPr>
      <w:r w:rsidRPr="00C67FD2">
        <w:rPr>
          <w:rFonts w:ascii="標楷體" w:eastAsia="標楷體" w:hAnsi="標楷體" w:cs="SimSun"/>
          <w:spacing w:val="-2"/>
          <w:lang w:eastAsia="zh-TW"/>
        </w:rPr>
        <w:t>立同意書</w:t>
      </w:r>
      <w:r w:rsidRPr="00C67FD2">
        <w:rPr>
          <w:rFonts w:ascii="標楷體" w:eastAsia="標楷體" w:hAnsi="標楷體" w:cs="SimSun"/>
          <w:spacing w:val="-10"/>
          <w:lang w:eastAsia="zh-TW"/>
        </w:rPr>
        <w:t>人</w:t>
      </w:r>
      <w:r w:rsidRPr="00C67FD2">
        <w:rPr>
          <w:rFonts w:ascii="標楷體" w:eastAsia="標楷體" w:hAnsi="標楷體" w:cs="SimSun"/>
          <w:u w:val="single"/>
          <w:lang w:eastAsia="zh-TW"/>
        </w:rPr>
        <w:tab/>
      </w:r>
      <w:proofErr w:type="gramStart"/>
      <w:r w:rsidRPr="00C67FD2">
        <w:rPr>
          <w:rFonts w:ascii="標楷體" w:eastAsia="標楷體" w:hAnsi="標楷體" w:cs="SimSun"/>
          <w:spacing w:val="-2"/>
          <w:lang w:eastAsia="zh-TW"/>
        </w:rPr>
        <w:t>（</w:t>
      </w:r>
      <w:proofErr w:type="gramEnd"/>
      <w:r w:rsidRPr="00C67FD2">
        <w:rPr>
          <w:rFonts w:ascii="標楷體" w:eastAsia="標楷體" w:hAnsi="標楷體" w:cs="SimSun"/>
          <w:spacing w:val="-2"/>
          <w:lang w:eastAsia="zh-TW"/>
        </w:rPr>
        <w:t>本人)</w:t>
      </w:r>
      <w:r w:rsidRPr="00C67FD2">
        <w:rPr>
          <w:rFonts w:ascii="標楷體" w:eastAsia="標楷體" w:hAnsi="標楷體" w:cs="SimSun"/>
          <w:spacing w:val="-10"/>
          <w:lang w:eastAsia="zh-TW"/>
        </w:rPr>
        <w:t>為</w:t>
      </w:r>
    </w:p>
    <w:p w14:paraId="760D07C2" w14:textId="3BDD6520" w:rsidR="00CC60E0" w:rsidRPr="00C67FD2" w:rsidRDefault="00CC60E0" w:rsidP="00CC60E0">
      <w:pPr>
        <w:widowControl w:val="0"/>
        <w:autoSpaceDE w:val="0"/>
        <w:autoSpaceDN w:val="0"/>
        <w:spacing w:before="217" w:after="0" w:line="424" w:lineRule="auto"/>
        <w:ind w:left="955" w:right="578" w:hanging="442"/>
        <w:rPr>
          <w:rFonts w:ascii="標楷體" w:eastAsia="標楷體" w:hAnsi="標楷體" w:cs="SimSun"/>
          <w:lang w:eastAsia="zh-TW"/>
        </w:rPr>
      </w:pPr>
      <w:r w:rsidRPr="00C67FD2">
        <w:rPr>
          <w:rFonts w:ascii="標楷體" w:eastAsia="標楷體" w:hAnsi="標楷體"/>
          <w:spacing w:val="-2"/>
          <w:lang w:eastAsia="zh-TW"/>
        </w:rPr>
        <w:t>「</w:t>
      </w:r>
      <w:r w:rsidR="00B010FD">
        <w:rPr>
          <w:rFonts w:ascii="標楷體" w:eastAsia="標楷體" w:hAnsi="標楷體" w:hint="eastAsia"/>
          <w:spacing w:val="-2"/>
          <w:lang w:eastAsia="zh-TW"/>
        </w:rPr>
        <w:t>玉民</w:t>
      </w:r>
      <w:proofErr w:type="gramStart"/>
      <w:r w:rsidR="00B010FD">
        <w:rPr>
          <w:rFonts w:ascii="標楷體" w:eastAsia="標楷體" w:hAnsi="標楷體" w:hint="eastAsia"/>
          <w:spacing w:val="-2"/>
          <w:lang w:eastAsia="zh-TW"/>
        </w:rPr>
        <w:t>盃</w:t>
      </w:r>
      <w:proofErr w:type="gramEnd"/>
      <w:r w:rsidR="00B010FD">
        <w:rPr>
          <w:rFonts w:ascii="標楷體" w:eastAsia="標楷體" w:hAnsi="標楷體" w:hint="eastAsia"/>
          <w:spacing w:val="-2"/>
          <w:lang w:eastAsia="zh-TW"/>
        </w:rPr>
        <w:t xml:space="preserve"> </w:t>
      </w:r>
      <w:r w:rsidRPr="00C67FD2">
        <w:rPr>
          <w:rFonts w:ascii="標楷體" w:eastAsia="標楷體" w:hAnsi="標楷體"/>
          <w:spacing w:val="-2"/>
          <w:lang w:eastAsia="zh-TW"/>
        </w:rPr>
        <w:t>2026</w:t>
      </w:r>
      <w:r w:rsidR="00DC1805">
        <w:rPr>
          <w:rFonts w:ascii="標楷體" w:eastAsia="標楷體" w:hAnsi="標楷體" w:hint="eastAsia"/>
          <w:spacing w:val="-2"/>
          <w:lang w:eastAsia="zh-TW"/>
        </w:rPr>
        <w:t xml:space="preserve"> </w:t>
      </w:r>
      <w:r w:rsidRPr="00C67FD2">
        <w:rPr>
          <w:rFonts w:ascii="標楷體" w:eastAsia="標楷體" w:hAnsi="標楷體"/>
          <w:spacing w:val="-2"/>
          <w:lang w:eastAsia="zh-TW"/>
        </w:rPr>
        <w:t>AI</w:t>
      </w:r>
      <w:r w:rsidRPr="00C67FD2">
        <w:rPr>
          <w:rFonts w:ascii="標楷體" w:eastAsia="標楷體" w:hAnsi="標楷體" w:hint="eastAsia"/>
          <w:spacing w:val="-2"/>
          <w:lang w:eastAsia="zh-TW"/>
        </w:rPr>
        <w:t>黃金蕎麥</w:t>
      </w:r>
      <w:r w:rsidRPr="00C67FD2">
        <w:rPr>
          <w:rFonts w:ascii="標楷體" w:eastAsia="標楷體" w:hAnsi="標楷體"/>
          <w:spacing w:val="-2"/>
          <w:lang w:eastAsia="zh-TW"/>
        </w:rPr>
        <w:t>全國創意飲</w:t>
      </w:r>
      <w:r w:rsidRPr="00C67FD2">
        <w:rPr>
          <w:rFonts w:ascii="標楷體" w:eastAsia="標楷體" w:hAnsi="標楷體" w:cs="微軟正黑體" w:hint="eastAsia"/>
          <w:spacing w:val="-2"/>
          <w:lang w:eastAsia="zh-TW"/>
        </w:rPr>
        <w:t>品</w:t>
      </w:r>
      <w:r w:rsidRPr="00C67FD2">
        <w:rPr>
          <w:rFonts w:ascii="標楷體" w:eastAsia="標楷體" w:hAnsi="標楷體"/>
          <w:spacing w:val="-2"/>
          <w:lang w:eastAsia="zh-TW"/>
        </w:rPr>
        <w:t>競賽」</w:t>
      </w:r>
      <w:r w:rsidRPr="00C67FD2">
        <w:rPr>
          <w:rFonts w:ascii="標楷體" w:eastAsia="標楷體" w:hAnsi="標楷體" w:cs="SimSun"/>
          <w:spacing w:val="-2"/>
          <w:lang w:eastAsia="zh-TW"/>
        </w:rPr>
        <w:t>之參賽者。本人之個人資料為配合參賽之需求，茲聲明並授權如下：本人同意將姓名、出生日期、通訊地址、E-mail、學校/科系、手機電話等資料，提供</w:t>
      </w:r>
      <w:r w:rsidRPr="00C67FD2">
        <w:rPr>
          <w:rFonts w:ascii="標楷體" w:eastAsia="標楷體" w:hAnsi="標楷體" w:cs="微軟正黑體" w:hint="eastAsia"/>
          <w:spacing w:val="-2"/>
          <w:lang w:eastAsia="zh-TW"/>
        </w:rPr>
        <w:t>中華</w:t>
      </w:r>
      <w:proofErr w:type="gramStart"/>
      <w:r w:rsidRPr="00C67FD2">
        <w:rPr>
          <w:rFonts w:ascii="標楷體" w:eastAsia="標楷體" w:hAnsi="標楷體" w:cs="微軟正黑體" w:hint="eastAsia"/>
          <w:spacing w:val="-2"/>
          <w:lang w:eastAsia="zh-TW"/>
        </w:rPr>
        <w:t>醫</w:t>
      </w:r>
      <w:proofErr w:type="gramEnd"/>
      <w:r w:rsidRPr="00C67FD2">
        <w:rPr>
          <w:rFonts w:ascii="標楷體" w:eastAsia="標楷體" w:hAnsi="標楷體" w:cs="微軟正黑體" w:hint="eastAsia"/>
          <w:spacing w:val="-2"/>
          <w:lang w:eastAsia="zh-TW"/>
        </w:rPr>
        <w:t>事</w:t>
      </w:r>
      <w:r w:rsidRPr="00C67FD2">
        <w:rPr>
          <w:rFonts w:ascii="標楷體" w:eastAsia="標楷體" w:hAnsi="標楷體"/>
          <w:spacing w:val="-2"/>
          <w:lang w:eastAsia="zh-TW"/>
        </w:rPr>
        <w:t>大學</w:t>
      </w:r>
      <w:r w:rsidRPr="00C67FD2">
        <w:rPr>
          <w:rFonts w:ascii="標楷體" w:eastAsia="標楷體" w:hAnsi="標楷體" w:cs="SimSun"/>
          <w:spacing w:val="-2"/>
          <w:lang w:eastAsia="zh-TW"/>
        </w:rPr>
        <w:t>舉辦之</w:t>
      </w:r>
      <w:r w:rsidRPr="00C67FD2">
        <w:rPr>
          <w:rFonts w:ascii="標楷體" w:eastAsia="標楷體" w:hAnsi="標楷體"/>
          <w:spacing w:val="-2"/>
          <w:lang w:eastAsia="zh-TW"/>
        </w:rPr>
        <w:t>「</w:t>
      </w:r>
      <w:r w:rsidR="00B010FD">
        <w:rPr>
          <w:rFonts w:ascii="標楷體" w:eastAsia="標楷體" w:hAnsi="標楷體" w:hint="eastAsia"/>
          <w:spacing w:val="-2"/>
          <w:lang w:eastAsia="zh-TW"/>
        </w:rPr>
        <w:t>玉民</w:t>
      </w:r>
      <w:proofErr w:type="gramStart"/>
      <w:r w:rsidR="00B010FD">
        <w:rPr>
          <w:rFonts w:ascii="標楷體" w:eastAsia="標楷體" w:hAnsi="標楷體" w:hint="eastAsia"/>
          <w:spacing w:val="-2"/>
          <w:lang w:eastAsia="zh-TW"/>
        </w:rPr>
        <w:t>盃</w:t>
      </w:r>
      <w:proofErr w:type="gramEnd"/>
      <w:r w:rsidR="00B010FD">
        <w:rPr>
          <w:rFonts w:ascii="標楷體" w:eastAsia="標楷體" w:hAnsi="標楷體" w:hint="eastAsia"/>
          <w:spacing w:val="-2"/>
          <w:lang w:eastAsia="zh-TW"/>
        </w:rPr>
        <w:t xml:space="preserve"> </w:t>
      </w:r>
      <w:r w:rsidRPr="00C67FD2">
        <w:rPr>
          <w:rFonts w:ascii="標楷體" w:eastAsia="標楷體" w:hAnsi="標楷體"/>
          <w:spacing w:val="-2"/>
          <w:lang w:eastAsia="zh-TW"/>
        </w:rPr>
        <w:t>2026</w:t>
      </w:r>
      <w:r w:rsidR="00DC1805">
        <w:rPr>
          <w:rFonts w:ascii="標楷體" w:eastAsia="標楷體" w:hAnsi="標楷體" w:hint="eastAsia"/>
          <w:spacing w:val="-2"/>
          <w:lang w:eastAsia="zh-TW"/>
        </w:rPr>
        <w:t xml:space="preserve"> </w:t>
      </w:r>
      <w:r w:rsidRPr="00C67FD2">
        <w:rPr>
          <w:rFonts w:ascii="標楷體" w:eastAsia="標楷體" w:hAnsi="標楷體"/>
          <w:spacing w:val="-2"/>
          <w:lang w:eastAsia="zh-TW"/>
        </w:rPr>
        <w:t>AI</w:t>
      </w:r>
      <w:r w:rsidRPr="00C67FD2">
        <w:rPr>
          <w:rFonts w:ascii="標楷體" w:eastAsia="標楷體" w:hAnsi="標楷體" w:hint="eastAsia"/>
          <w:spacing w:val="-2"/>
          <w:lang w:eastAsia="zh-TW"/>
        </w:rPr>
        <w:t>黃金蕎麥</w:t>
      </w:r>
      <w:r w:rsidRPr="00C67FD2">
        <w:rPr>
          <w:rFonts w:ascii="標楷體" w:eastAsia="標楷體" w:hAnsi="標楷體"/>
          <w:spacing w:val="-2"/>
          <w:lang w:eastAsia="zh-TW"/>
        </w:rPr>
        <w:t>全國創意飲</w:t>
      </w:r>
      <w:r w:rsidRPr="00C67FD2">
        <w:rPr>
          <w:rFonts w:ascii="標楷體" w:eastAsia="標楷體" w:hAnsi="標楷體" w:cs="微軟正黑體" w:hint="eastAsia"/>
          <w:spacing w:val="-2"/>
          <w:lang w:eastAsia="zh-TW"/>
        </w:rPr>
        <w:t>品</w:t>
      </w:r>
      <w:r w:rsidRPr="00C67FD2">
        <w:rPr>
          <w:rFonts w:ascii="標楷體" w:eastAsia="標楷體" w:hAnsi="標楷體"/>
          <w:spacing w:val="-2"/>
          <w:lang w:eastAsia="zh-TW"/>
        </w:rPr>
        <w:t>競賽」</w:t>
      </w:r>
      <w:r w:rsidRPr="00C67FD2">
        <w:rPr>
          <w:rFonts w:ascii="標楷體" w:eastAsia="標楷體" w:hAnsi="標楷體" w:cs="SimSun"/>
          <w:spacing w:val="-2"/>
          <w:lang w:eastAsia="zh-TW"/>
        </w:rPr>
        <w:t>之用。惟僅限於使用於本次活動必要之範圍內，其中姓名、照片、活動影片、得獎事蹟及感言同意可透過手冊、報章、廣告、電視、網路處理或利用。本人</w:t>
      </w:r>
      <w:proofErr w:type="gramStart"/>
      <w:r w:rsidRPr="00C67FD2">
        <w:rPr>
          <w:rFonts w:ascii="標楷體" w:eastAsia="標楷體" w:hAnsi="標楷體" w:cs="SimSun"/>
          <w:spacing w:val="-2"/>
          <w:lang w:eastAsia="zh-TW"/>
        </w:rPr>
        <w:t>個</w:t>
      </w:r>
      <w:proofErr w:type="gramEnd"/>
      <w:r w:rsidRPr="00C67FD2">
        <w:rPr>
          <w:rFonts w:ascii="標楷體" w:eastAsia="標楷體" w:hAnsi="標楷體" w:cs="SimSun"/>
          <w:spacing w:val="-2"/>
          <w:lang w:eastAsia="zh-TW"/>
        </w:rPr>
        <w:t>資必須採取</w:t>
      </w:r>
      <w:proofErr w:type="gramStart"/>
      <w:r w:rsidRPr="00C67FD2">
        <w:rPr>
          <w:rFonts w:ascii="標楷體" w:eastAsia="標楷體" w:hAnsi="標楷體" w:cs="SimSun"/>
          <w:spacing w:val="-2"/>
          <w:lang w:eastAsia="zh-TW"/>
        </w:rPr>
        <w:t>安全妥</w:t>
      </w:r>
      <w:proofErr w:type="gramEnd"/>
      <w:r w:rsidRPr="00C67FD2">
        <w:rPr>
          <w:rFonts w:ascii="標楷體" w:eastAsia="標楷體" w:hAnsi="標楷體" w:cs="SimSun"/>
          <w:spacing w:val="-2"/>
          <w:lang w:eastAsia="zh-TW"/>
        </w:rPr>
        <w:t>適之保護措施與銷毀程序，非經本人同意或法律規定外，不得揭露於第三者(承製</w:t>
      </w:r>
      <w:r w:rsidR="009967DF">
        <w:rPr>
          <w:rFonts w:ascii="標楷體" w:eastAsia="標楷體" w:hAnsi="標楷體" w:cs="SimSun" w:hint="eastAsia"/>
          <w:spacing w:val="-2"/>
          <w:lang w:eastAsia="zh-TW"/>
        </w:rPr>
        <w:t>廠商或活動相關合作</w:t>
      </w:r>
      <w:r w:rsidRPr="00C67FD2">
        <w:rPr>
          <w:rFonts w:ascii="標楷體" w:eastAsia="標楷體" w:hAnsi="標楷體" w:cs="SimSun"/>
          <w:spacing w:val="-2"/>
          <w:lang w:eastAsia="zh-TW"/>
        </w:rPr>
        <w:t>廠商除外)或散佈。</w:t>
      </w:r>
    </w:p>
    <w:p w14:paraId="6CEF894C" w14:textId="77777777" w:rsidR="00CC60E0" w:rsidRPr="00C67FD2" w:rsidRDefault="00CC60E0" w:rsidP="00CC60E0">
      <w:pPr>
        <w:widowControl w:val="0"/>
        <w:autoSpaceDE w:val="0"/>
        <w:autoSpaceDN w:val="0"/>
        <w:spacing w:before="4" w:after="0" w:line="424" w:lineRule="auto"/>
        <w:ind w:left="989" w:right="542" w:hanging="476"/>
        <w:rPr>
          <w:rFonts w:ascii="標楷體" w:eastAsia="標楷體" w:hAnsi="標楷體" w:cs="SimSun"/>
          <w:lang w:eastAsia="zh-TW"/>
        </w:rPr>
      </w:pPr>
      <w:r w:rsidRPr="00C67FD2">
        <w:rPr>
          <w:rFonts w:ascii="標楷體" w:eastAsia="標楷體" w:hAnsi="標楷體" w:cs="SimSun"/>
          <w:lang w:eastAsia="zh-TW"/>
        </w:rPr>
        <w:t>※ 您同意本活動以您所提供的個人資料確認您的身份、與您進行聯絡；並同意本活動於您報名錄取</w:t>
      </w:r>
      <w:r w:rsidRPr="00C67FD2">
        <w:rPr>
          <w:rFonts w:ascii="標楷體" w:eastAsia="標楷體" w:hAnsi="標楷體" w:cs="SimSun"/>
          <w:spacing w:val="-2"/>
          <w:lang w:eastAsia="zh-TW"/>
        </w:rPr>
        <w:t>後繼續處理及使用您的個人資料。</w:t>
      </w:r>
    </w:p>
    <w:p w14:paraId="3C731123" w14:textId="77777777" w:rsidR="00CC60E0" w:rsidRPr="00C67FD2" w:rsidRDefault="00CC60E0" w:rsidP="00CC60E0">
      <w:pPr>
        <w:widowControl w:val="0"/>
        <w:autoSpaceDE w:val="0"/>
        <w:autoSpaceDN w:val="0"/>
        <w:spacing w:before="3" w:after="0" w:line="240" w:lineRule="auto"/>
        <w:ind w:left="514"/>
        <w:rPr>
          <w:rFonts w:ascii="標楷體" w:eastAsia="標楷體" w:hAnsi="標楷體" w:cs="SimSun"/>
          <w:lang w:eastAsia="zh-TW"/>
        </w:rPr>
      </w:pPr>
      <w:r w:rsidRPr="00C67FD2">
        <w:rPr>
          <w:rFonts w:ascii="標楷體" w:eastAsia="標楷體" w:hAnsi="標楷體" w:cs="SimSun"/>
          <w:lang w:eastAsia="zh-TW"/>
        </w:rPr>
        <w:t>※</w:t>
      </w:r>
      <w:r w:rsidRPr="00C67FD2">
        <w:rPr>
          <w:rFonts w:ascii="標楷體" w:eastAsia="標楷體" w:hAnsi="標楷體" w:cs="SimSun"/>
          <w:spacing w:val="57"/>
          <w:w w:val="150"/>
          <w:lang w:eastAsia="zh-TW"/>
        </w:rPr>
        <w:t xml:space="preserve"> </w:t>
      </w:r>
      <w:r w:rsidRPr="00C67FD2">
        <w:rPr>
          <w:rFonts w:ascii="標楷體" w:eastAsia="標楷體" w:hAnsi="標楷體" w:cs="SimSun"/>
          <w:spacing w:val="-1"/>
          <w:lang w:eastAsia="zh-TW"/>
        </w:rPr>
        <w:t>本同意書如有未盡事宜，依個人資料保護法或其他相關法規之規定辦理。</w:t>
      </w:r>
    </w:p>
    <w:p w14:paraId="25652E2E" w14:textId="77777777" w:rsidR="00CC60E0" w:rsidRPr="00C67FD2" w:rsidRDefault="00CC60E0" w:rsidP="00CC60E0">
      <w:pPr>
        <w:widowControl w:val="0"/>
        <w:autoSpaceDE w:val="0"/>
        <w:autoSpaceDN w:val="0"/>
        <w:spacing w:before="217" w:after="0" w:line="424" w:lineRule="auto"/>
        <w:ind w:left="989" w:right="542" w:hanging="476"/>
        <w:rPr>
          <w:rFonts w:ascii="標楷體" w:eastAsia="標楷體" w:hAnsi="標楷體" w:cs="SimSun"/>
          <w:lang w:eastAsia="zh-TW"/>
        </w:rPr>
      </w:pPr>
      <w:r w:rsidRPr="00C67FD2">
        <w:rPr>
          <w:rFonts w:ascii="標楷體" w:eastAsia="標楷體" w:hAnsi="標楷體" w:cs="SimSun"/>
          <w:lang w:eastAsia="zh-TW"/>
        </w:rPr>
        <w:t>※ 您瞭解此一同意書符合個人資料保護法及相關法規之要求，具有書面同意本活動蒐集、處理及使</w:t>
      </w:r>
      <w:r w:rsidRPr="00C67FD2">
        <w:rPr>
          <w:rFonts w:ascii="標楷體" w:eastAsia="標楷體" w:hAnsi="標楷體" w:cs="SimSun"/>
          <w:spacing w:val="-2"/>
          <w:lang w:eastAsia="zh-TW"/>
        </w:rPr>
        <w:t>用您的個人資料之效果。</w:t>
      </w:r>
    </w:p>
    <w:p w14:paraId="35A9529C" w14:textId="77777777" w:rsidR="00CC60E0" w:rsidRPr="00C67FD2" w:rsidRDefault="00CC60E0" w:rsidP="00CC60E0">
      <w:pPr>
        <w:widowControl w:val="0"/>
        <w:autoSpaceDE w:val="0"/>
        <w:autoSpaceDN w:val="0"/>
        <w:spacing w:before="220" w:after="0" w:line="240" w:lineRule="auto"/>
        <w:rPr>
          <w:rFonts w:ascii="標楷體" w:eastAsia="標楷體" w:hAnsi="標楷體" w:cs="SimSun"/>
          <w:szCs w:val="28"/>
          <w:lang w:eastAsia="zh-TW"/>
        </w:rPr>
      </w:pPr>
    </w:p>
    <w:p w14:paraId="3BD2F17B" w14:textId="35FD4F4F" w:rsidR="00CC60E0" w:rsidRPr="00C67FD2" w:rsidRDefault="00CC60E0" w:rsidP="00CC60E0">
      <w:pPr>
        <w:widowControl w:val="0"/>
        <w:autoSpaceDE w:val="0"/>
        <w:autoSpaceDN w:val="0"/>
        <w:spacing w:after="0" w:line="240" w:lineRule="auto"/>
        <w:ind w:left="514"/>
        <w:rPr>
          <w:rFonts w:ascii="標楷體" w:eastAsia="標楷體" w:hAnsi="標楷體" w:cs="SimSun"/>
          <w:lang w:eastAsia="zh-TW"/>
        </w:rPr>
      </w:pPr>
      <w:r w:rsidRPr="00C67FD2">
        <w:rPr>
          <w:rFonts w:ascii="標楷體" w:eastAsia="標楷體" w:hAnsi="標楷體" w:cs="SimSun"/>
          <w:spacing w:val="-3"/>
          <w:lang w:eastAsia="zh-TW"/>
        </w:rPr>
        <w:t>我已詳閱本同意書，瞭解並同意受同意書之拘束</w:t>
      </w:r>
      <w:r w:rsidR="009967DF">
        <w:rPr>
          <w:rFonts w:ascii="標楷體" w:eastAsia="標楷體" w:hAnsi="標楷體" w:cs="SimSun" w:hint="eastAsia"/>
          <w:spacing w:val="-3"/>
          <w:lang w:eastAsia="zh-TW"/>
        </w:rPr>
        <w:t>。</w:t>
      </w:r>
    </w:p>
    <w:p w14:paraId="2686C81D" w14:textId="77777777" w:rsidR="00CC60E0" w:rsidRPr="00C67FD2" w:rsidRDefault="00CC60E0" w:rsidP="00CC60E0">
      <w:pPr>
        <w:widowControl w:val="0"/>
        <w:autoSpaceDE w:val="0"/>
        <w:autoSpaceDN w:val="0"/>
        <w:spacing w:before="218" w:after="0" w:line="240" w:lineRule="auto"/>
        <w:ind w:left="514"/>
        <w:rPr>
          <w:rFonts w:ascii="標楷體" w:eastAsia="標楷體" w:hAnsi="標楷體" w:cs="SimSun"/>
          <w:lang w:eastAsia="zh-TW"/>
        </w:rPr>
      </w:pPr>
      <w:r w:rsidRPr="00C67FD2">
        <w:rPr>
          <w:rFonts w:ascii="標楷體" w:eastAsia="標楷體" w:hAnsi="標楷體" w:cs="SimSun"/>
          <w:spacing w:val="-2"/>
          <w:lang w:eastAsia="zh-TW"/>
        </w:rPr>
        <w:t>【立同意人】</w:t>
      </w:r>
    </w:p>
    <w:p w14:paraId="1BB7BE81" w14:textId="77777777" w:rsidR="00CC60E0" w:rsidRPr="00C67FD2" w:rsidRDefault="00CC60E0" w:rsidP="00CC60E0">
      <w:pPr>
        <w:widowControl w:val="0"/>
        <w:tabs>
          <w:tab w:val="left" w:pos="7584"/>
        </w:tabs>
        <w:autoSpaceDE w:val="0"/>
        <w:autoSpaceDN w:val="0"/>
        <w:spacing w:before="219" w:after="0" w:line="240" w:lineRule="auto"/>
        <w:ind w:left="874"/>
        <w:rPr>
          <w:rFonts w:ascii="標楷體" w:eastAsia="標楷體" w:hAnsi="標楷體" w:cs="SimSun"/>
          <w:lang w:eastAsia="zh-TW"/>
        </w:rPr>
      </w:pPr>
      <w:r w:rsidRPr="00C67FD2">
        <w:rPr>
          <w:rFonts w:ascii="標楷體" w:eastAsia="標楷體" w:hAnsi="標楷體" w:cs="SimSun"/>
          <w:noProof/>
          <w:lang w:eastAsia="zh-TW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69B470E9" wp14:editId="4A5C94DA">
                <wp:simplePos x="0" y="0"/>
                <wp:positionH relativeFrom="page">
                  <wp:posOffset>1335024</wp:posOffset>
                </wp:positionH>
                <wp:positionV relativeFrom="paragraph">
                  <wp:posOffset>295886</wp:posOffset>
                </wp:positionV>
                <wp:extent cx="4398645" cy="6350"/>
                <wp:effectExtent l="0" t="0" r="0" b="0"/>
                <wp:wrapNone/>
                <wp:docPr id="4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9864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98645" h="6350">
                              <a:moveTo>
                                <a:pt x="4398263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4398263" y="0"/>
                              </a:lnTo>
                              <a:lnTo>
                                <a:pt x="4398263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063FF0" id="Graphic 8" o:spid="_x0000_s1026" style="position:absolute;margin-left:105.1pt;margin-top:23.3pt;width:346.35pt;height:.5pt;z-index: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9864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" path="m4398263,6096l,6096,,,4398263,r,6096xe" fillcolor="black" stroked="f">
                <v:path arrowok="t"/>
                <w10:wrap anchorx="page"/>
              </v:shape>
            </w:pict>
          </mc:Fallback>
        </mc:AlternateContent>
      </w:r>
      <w:r w:rsidRPr="00C67FD2">
        <w:rPr>
          <w:rFonts w:ascii="標楷體" w:eastAsia="標楷體" w:hAnsi="標楷體" w:cs="SimSun"/>
          <w:lang w:eastAsia="zh-TW"/>
        </w:rPr>
        <w:t>姓名</w:t>
      </w:r>
      <w:r w:rsidRPr="00C67FD2">
        <w:rPr>
          <w:rFonts w:ascii="標楷體" w:eastAsia="標楷體" w:hAnsi="標楷體" w:cs="SimSun"/>
          <w:spacing w:val="-10"/>
          <w:lang w:eastAsia="zh-TW"/>
        </w:rPr>
        <w:t>：</w:t>
      </w:r>
      <w:r w:rsidRPr="00C67FD2">
        <w:rPr>
          <w:rFonts w:ascii="標楷體" w:eastAsia="標楷體" w:hAnsi="標楷體" w:cs="SimSun"/>
          <w:lang w:eastAsia="zh-TW"/>
        </w:rPr>
        <w:tab/>
      </w:r>
      <w:r w:rsidRPr="00C67FD2">
        <w:rPr>
          <w:rFonts w:ascii="標楷體" w:eastAsia="標楷體" w:hAnsi="標楷體" w:cs="SimSun"/>
          <w:spacing w:val="-2"/>
          <w:lang w:eastAsia="zh-TW"/>
        </w:rPr>
        <w:t>（簽章</w:t>
      </w:r>
      <w:r w:rsidRPr="00C67FD2">
        <w:rPr>
          <w:rFonts w:ascii="標楷體" w:eastAsia="標楷體" w:hAnsi="標楷體" w:cs="SimSun"/>
          <w:spacing w:val="-10"/>
          <w:lang w:eastAsia="zh-TW"/>
        </w:rPr>
        <w:t>）</w:t>
      </w:r>
    </w:p>
    <w:p w14:paraId="731416A7" w14:textId="77777777" w:rsidR="00CC60E0" w:rsidRPr="00C67FD2" w:rsidRDefault="00CC60E0" w:rsidP="00CC60E0">
      <w:pPr>
        <w:widowControl w:val="0"/>
        <w:autoSpaceDE w:val="0"/>
        <w:autoSpaceDN w:val="0"/>
        <w:spacing w:after="0" w:line="240" w:lineRule="auto"/>
        <w:rPr>
          <w:rFonts w:ascii="標楷體" w:eastAsia="標楷體" w:hAnsi="標楷體" w:cs="SimSun"/>
          <w:szCs w:val="28"/>
          <w:lang w:eastAsia="zh-TW"/>
        </w:rPr>
      </w:pPr>
    </w:p>
    <w:p w14:paraId="64B602EC" w14:textId="77777777" w:rsidR="00CC60E0" w:rsidRPr="00C67FD2" w:rsidRDefault="00CC60E0" w:rsidP="00CC60E0">
      <w:pPr>
        <w:widowControl w:val="0"/>
        <w:autoSpaceDE w:val="0"/>
        <w:autoSpaceDN w:val="0"/>
        <w:spacing w:before="153" w:after="0" w:line="240" w:lineRule="auto"/>
        <w:rPr>
          <w:rFonts w:ascii="標楷體" w:eastAsia="標楷體" w:hAnsi="標楷體" w:cs="SimSun"/>
          <w:szCs w:val="28"/>
          <w:lang w:eastAsia="zh-TW"/>
        </w:rPr>
      </w:pPr>
    </w:p>
    <w:p w14:paraId="11DCD094" w14:textId="7DB151AB" w:rsidR="00CC60E0" w:rsidRPr="008B7C29" w:rsidRDefault="00CC60E0" w:rsidP="008B7C29">
      <w:pPr>
        <w:widowControl w:val="0"/>
        <w:tabs>
          <w:tab w:val="left" w:pos="1613"/>
          <w:tab w:val="left" w:pos="2712"/>
          <w:tab w:val="left" w:pos="3811"/>
          <w:tab w:val="left" w:pos="5055"/>
          <w:tab w:val="left" w:pos="6495"/>
          <w:tab w:val="left" w:pos="10041"/>
        </w:tabs>
        <w:autoSpaceDE w:val="0"/>
        <w:autoSpaceDN w:val="0"/>
        <w:spacing w:after="0" w:line="240" w:lineRule="auto"/>
        <w:ind w:left="514"/>
        <w:rPr>
          <w:rFonts w:ascii="標楷體" w:eastAsia="標楷體" w:hAnsi="標楷體" w:cs="SimSun"/>
          <w:lang w:eastAsia="zh-TW"/>
        </w:rPr>
      </w:pPr>
      <w:r w:rsidRPr="00C67FD2">
        <w:rPr>
          <w:rFonts w:ascii="標楷體" w:eastAsia="標楷體" w:hAnsi="標楷體" w:cs="SimSun"/>
          <w:spacing w:val="-10"/>
          <w:lang w:eastAsia="zh-TW"/>
        </w:rPr>
        <w:t>中</w:t>
      </w:r>
      <w:r w:rsidRPr="00C67FD2">
        <w:rPr>
          <w:rFonts w:ascii="標楷體" w:eastAsia="標楷體" w:hAnsi="標楷體" w:cs="SimSun"/>
          <w:lang w:eastAsia="zh-TW"/>
        </w:rPr>
        <w:tab/>
      </w:r>
      <w:r w:rsidRPr="00C67FD2">
        <w:rPr>
          <w:rFonts w:ascii="標楷體" w:eastAsia="標楷體" w:hAnsi="標楷體" w:cs="SimSun"/>
          <w:spacing w:val="-10"/>
          <w:lang w:eastAsia="zh-TW"/>
        </w:rPr>
        <w:t>華</w:t>
      </w:r>
      <w:r w:rsidRPr="00C67FD2">
        <w:rPr>
          <w:rFonts w:ascii="標楷體" w:eastAsia="標楷體" w:hAnsi="標楷體" w:cs="SimSun"/>
          <w:lang w:eastAsia="zh-TW"/>
        </w:rPr>
        <w:tab/>
      </w:r>
      <w:r w:rsidRPr="00C67FD2">
        <w:rPr>
          <w:rFonts w:ascii="標楷體" w:eastAsia="標楷體" w:hAnsi="標楷體" w:cs="SimSun"/>
          <w:spacing w:val="-10"/>
          <w:lang w:eastAsia="zh-TW"/>
        </w:rPr>
        <w:t>民</w:t>
      </w:r>
      <w:r w:rsidRPr="00C67FD2">
        <w:rPr>
          <w:rFonts w:ascii="標楷體" w:eastAsia="標楷體" w:hAnsi="標楷體" w:cs="SimSun"/>
          <w:lang w:eastAsia="zh-TW"/>
        </w:rPr>
        <w:tab/>
      </w:r>
      <w:r w:rsidRPr="00C67FD2">
        <w:rPr>
          <w:rFonts w:ascii="標楷體" w:eastAsia="標楷體" w:hAnsi="標楷體" w:cs="SimSun"/>
          <w:spacing w:val="-10"/>
          <w:lang w:eastAsia="zh-TW"/>
        </w:rPr>
        <w:t>國</w:t>
      </w:r>
      <w:r w:rsidR="00B010FD">
        <w:rPr>
          <w:rFonts w:ascii="標楷體" w:eastAsia="標楷體" w:hAnsi="標楷體" w:cs="SimSun" w:hint="eastAsia"/>
          <w:spacing w:val="-10"/>
          <w:lang w:eastAsia="zh-TW"/>
        </w:rPr>
        <w:t xml:space="preserve">   </w:t>
      </w:r>
      <w:r w:rsidRPr="00C67FD2">
        <w:rPr>
          <w:rFonts w:ascii="標楷體" w:eastAsia="標楷體" w:hAnsi="標楷體" w:cs="SimSun"/>
          <w:lang w:eastAsia="zh-TW"/>
        </w:rPr>
        <w:tab/>
      </w:r>
      <w:r w:rsidR="00B010FD">
        <w:rPr>
          <w:rFonts w:ascii="標楷體" w:eastAsia="標楷體" w:hAnsi="標楷體" w:cs="SimSun" w:hint="eastAsia"/>
          <w:lang w:eastAsia="zh-TW"/>
        </w:rPr>
        <w:t xml:space="preserve">    </w:t>
      </w:r>
      <w:r w:rsidRPr="00C67FD2">
        <w:rPr>
          <w:rFonts w:ascii="標楷體" w:eastAsia="標楷體" w:hAnsi="標楷體" w:cs="SimSun"/>
          <w:spacing w:val="-10"/>
          <w:lang w:eastAsia="zh-TW"/>
        </w:rPr>
        <w:t>年</w:t>
      </w:r>
      <w:r w:rsidRPr="00C67FD2">
        <w:rPr>
          <w:rFonts w:ascii="標楷體" w:eastAsia="標楷體" w:hAnsi="標楷體" w:cs="SimSun"/>
          <w:lang w:eastAsia="zh-TW"/>
        </w:rPr>
        <w:tab/>
      </w:r>
      <w:r w:rsidRPr="00C67FD2">
        <w:rPr>
          <w:rFonts w:ascii="標楷體" w:eastAsia="標楷體" w:hAnsi="標楷體" w:cs="SimSun" w:hint="eastAsia"/>
          <w:lang w:eastAsia="zh-TW"/>
        </w:rPr>
        <w:t xml:space="preserve">   </w:t>
      </w:r>
      <w:r w:rsidR="00B010FD">
        <w:rPr>
          <w:rFonts w:ascii="標楷體" w:eastAsia="標楷體" w:hAnsi="標楷體" w:cs="SimSun" w:hint="eastAsia"/>
          <w:lang w:eastAsia="zh-TW"/>
        </w:rPr>
        <w:t xml:space="preserve">   </w:t>
      </w:r>
      <w:r w:rsidRPr="00C67FD2">
        <w:rPr>
          <w:rFonts w:ascii="標楷體" w:eastAsia="標楷體" w:hAnsi="標楷體" w:cs="SimSun"/>
          <w:spacing w:val="-10"/>
          <w:lang w:eastAsia="zh-TW"/>
        </w:rPr>
        <w:t>月</w:t>
      </w:r>
      <w:r w:rsidRPr="00C67FD2">
        <w:rPr>
          <w:rFonts w:ascii="標楷體" w:eastAsia="標楷體" w:hAnsi="標楷體" w:cs="SimSun" w:hint="eastAsia"/>
          <w:spacing w:val="-10"/>
          <w:lang w:eastAsia="zh-TW"/>
        </w:rPr>
        <w:t xml:space="preserve">                日</w:t>
      </w:r>
    </w:p>
    <w:sectPr w:rsidR="00CC60E0" w:rsidRPr="008B7C29" w:rsidSect="00FD35AD">
      <w:footerReference w:type="default" r:id="rId8"/>
      <w:pgSz w:w="12240" w:h="15840"/>
      <w:pgMar w:top="567" w:right="1134" w:bottom="90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4FBD2" w14:textId="77777777" w:rsidR="00D5756B" w:rsidRDefault="00D5756B" w:rsidP="00AB12F0">
      <w:pPr>
        <w:spacing w:after="0" w:line="240" w:lineRule="auto"/>
      </w:pPr>
      <w:r>
        <w:separator/>
      </w:r>
    </w:p>
  </w:endnote>
  <w:endnote w:type="continuationSeparator" w:id="0">
    <w:p w14:paraId="61A8B23F" w14:textId="77777777" w:rsidR="00D5756B" w:rsidRDefault="00D5756B" w:rsidP="00AB1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2474"/>
      <w:docPartObj>
        <w:docPartGallery w:val="Page Numbers (Bottom of Page)"/>
        <w:docPartUnique/>
      </w:docPartObj>
    </w:sdtPr>
    <w:sdtContent>
      <w:p w14:paraId="3622FB74" w14:textId="5890118D" w:rsidR="00EE6CC8" w:rsidRDefault="00EE6CC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DC1" w:rsidRPr="00012DC1">
          <w:rPr>
            <w:noProof/>
            <w:lang w:val="zh-TW" w:eastAsia="zh-TW"/>
          </w:rPr>
          <w:t>2</w:t>
        </w:r>
        <w:r>
          <w:fldChar w:fldCharType="end"/>
        </w:r>
      </w:p>
    </w:sdtContent>
  </w:sdt>
  <w:p w14:paraId="7BCB6F83" w14:textId="77777777" w:rsidR="00EE6CC8" w:rsidRDefault="00EE6CC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DC334" w14:textId="77777777" w:rsidR="00D5756B" w:rsidRDefault="00D5756B" w:rsidP="00AB12F0">
      <w:pPr>
        <w:spacing w:after="0" w:line="240" w:lineRule="auto"/>
      </w:pPr>
      <w:r>
        <w:separator/>
      </w:r>
    </w:p>
  </w:footnote>
  <w:footnote w:type="continuationSeparator" w:id="0">
    <w:p w14:paraId="05C30829" w14:textId="77777777" w:rsidR="00D5756B" w:rsidRDefault="00D5756B" w:rsidP="00AB1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FF6559"/>
    <w:multiLevelType w:val="hybridMultilevel"/>
    <w:tmpl w:val="2D5EFB7C"/>
    <w:lvl w:ilvl="0" w:tplc="55F071CC">
      <w:start w:val="1"/>
      <w:numFmt w:val="decimal"/>
      <w:lvlText w:val="%1."/>
      <w:lvlJc w:val="left"/>
      <w:pPr>
        <w:ind w:left="1079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98" w:hanging="480"/>
      </w:pPr>
    </w:lvl>
    <w:lvl w:ilvl="2" w:tplc="0409001B" w:tentative="1">
      <w:start w:val="1"/>
      <w:numFmt w:val="lowerRoman"/>
      <w:lvlText w:val="%3."/>
      <w:lvlJc w:val="right"/>
      <w:pPr>
        <w:ind w:left="2178" w:hanging="480"/>
      </w:pPr>
    </w:lvl>
    <w:lvl w:ilvl="3" w:tplc="0409000F" w:tentative="1">
      <w:start w:val="1"/>
      <w:numFmt w:val="decimal"/>
      <w:lvlText w:val="%4."/>
      <w:lvlJc w:val="left"/>
      <w:pPr>
        <w:ind w:left="26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8" w:hanging="480"/>
      </w:pPr>
    </w:lvl>
    <w:lvl w:ilvl="5" w:tplc="0409001B" w:tentative="1">
      <w:start w:val="1"/>
      <w:numFmt w:val="lowerRoman"/>
      <w:lvlText w:val="%6."/>
      <w:lvlJc w:val="right"/>
      <w:pPr>
        <w:ind w:left="3618" w:hanging="480"/>
      </w:pPr>
    </w:lvl>
    <w:lvl w:ilvl="6" w:tplc="0409000F" w:tentative="1">
      <w:start w:val="1"/>
      <w:numFmt w:val="decimal"/>
      <w:lvlText w:val="%7."/>
      <w:lvlJc w:val="left"/>
      <w:pPr>
        <w:ind w:left="40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8" w:hanging="480"/>
      </w:pPr>
    </w:lvl>
    <w:lvl w:ilvl="8" w:tplc="0409001B" w:tentative="1">
      <w:start w:val="1"/>
      <w:numFmt w:val="lowerRoman"/>
      <w:lvlText w:val="%9."/>
      <w:lvlJc w:val="right"/>
      <w:pPr>
        <w:ind w:left="5058" w:hanging="480"/>
      </w:pPr>
    </w:lvl>
  </w:abstractNum>
  <w:abstractNum w:abstractNumId="7" w15:restartNumberingAfterBreak="0">
    <w:nsid w:val="01EA22F0"/>
    <w:multiLevelType w:val="hybridMultilevel"/>
    <w:tmpl w:val="0644DF60"/>
    <w:lvl w:ilvl="0" w:tplc="E6C23506">
      <w:start w:val="1"/>
      <w:numFmt w:val="bullet"/>
      <w:lvlText w:val="•"/>
      <w:lvlJc w:val="left"/>
      <w:pPr>
        <w:ind w:left="1680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8" w15:restartNumberingAfterBreak="0">
    <w:nsid w:val="024376F3"/>
    <w:multiLevelType w:val="hybridMultilevel"/>
    <w:tmpl w:val="CF86CC64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042D7383"/>
    <w:multiLevelType w:val="hybridMultilevel"/>
    <w:tmpl w:val="FEE64116"/>
    <w:lvl w:ilvl="0" w:tplc="696E3EBA">
      <w:start w:val="1"/>
      <w:numFmt w:val="taiwaneseCountingThousand"/>
      <w:lvlText w:val="%1、"/>
      <w:lvlJc w:val="left"/>
      <w:pPr>
        <w:ind w:left="622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-5560" w:hanging="480"/>
      </w:pPr>
    </w:lvl>
    <w:lvl w:ilvl="2" w:tplc="0409001B" w:tentative="1">
      <w:start w:val="1"/>
      <w:numFmt w:val="lowerRoman"/>
      <w:lvlText w:val="%3."/>
      <w:lvlJc w:val="right"/>
      <w:pPr>
        <w:ind w:left="-5080" w:hanging="480"/>
      </w:pPr>
    </w:lvl>
    <w:lvl w:ilvl="3" w:tplc="0409000F" w:tentative="1">
      <w:start w:val="1"/>
      <w:numFmt w:val="decimal"/>
      <w:lvlText w:val="%4."/>
      <w:lvlJc w:val="left"/>
      <w:pPr>
        <w:ind w:left="-4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4120" w:hanging="480"/>
      </w:pPr>
    </w:lvl>
    <w:lvl w:ilvl="5" w:tplc="0409001B" w:tentative="1">
      <w:start w:val="1"/>
      <w:numFmt w:val="lowerRoman"/>
      <w:lvlText w:val="%6."/>
      <w:lvlJc w:val="right"/>
      <w:pPr>
        <w:ind w:left="-3640" w:hanging="480"/>
      </w:pPr>
    </w:lvl>
    <w:lvl w:ilvl="6" w:tplc="0409000F" w:tentative="1">
      <w:start w:val="1"/>
      <w:numFmt w:val="decimal"/>
      <w:lvlText w:val="%7."/>
      <w:lvlJc w:val="left"/>
      <w:pPr>
        <w:ind w:left="-3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-2680" w:hanging="480"/>
      </w:pPr>
    </w:lvl>
    <w:lvl w:ilvl="8" w:tplc="0409001B" w:tentative="1">
      <w:start w:val="1"/>
      <w:numFmt w:val="lowerRoman"/>
      <w:lvlText w:val="%9."/>
      <w:lvlJc w:val="right"/>
      <w:pPr>
        <w:ind w:left="-2200" w:hanging="480"/>
      </w:pPr>
    </w:lvl>
  </w:abstractNum>
  <w:abstractNum w:abstractNumId="10" w15:restartNumberingAfterBreak="0">
    <w:nsid w:val="04671AE0"/>
    <w:multiLevelType w:val="hybridMultilevel"/>
    <w:tmpl w:val="ABECF2FE"/>
    <w:lvl w:ilvl="0" w:tplc="FFFFFFFF">
      <w:start w:val="1"/>
      <w:numFmt w:val="taiwaneseCountingThousand"/>
      <w:lvlText w:val="(%1)"/>
      <w:lvlJc w:val="left"/>
      <w:pPr>
        <w:ind w:left="1021" w:hanging="567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bullet"/>
      <w:lvlText w:val=""/>
      <w:lvlJc w:val="left"/>
      <w:pPr>
        <w:ind w:left="161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9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7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5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3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1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9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70" w:hanging="480"/>
      </w:pPr>
      <w:rPr>
        <w:rFonts w:ascii="Wingdings" w:hAnsi="Wingdings" w:hint="default"/>
      </w:rPr>
    </w:lvl>
  </w:abstractNum>
  <w:abstractNum w:abstractNumId="11" w15:restartNumberingAfterBreak="0">
    <w:nsid w:val="050700C6"/>
    <w:multiLevelType w:val="hybridMultilevel"/>
    <w:tmpl w:val="D624AFDC"/>
    <w:lvl w:ilvl="0" w:tplc="0116ED9C">
      <w:start w:val="6"/>
      <w:numFmt w:val="ideographLegalTraditional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5245D9A"/>
    <w:multiLevelType w:val="hybridMultilevel"/>
    <w:tmpl w:val="CF86CC64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065C2D7B"/>
    <w:multiLevelType w:val="hybridMultilevel"/>
    <w:tmpl w:val="25547AF8"/>
    <w:lvl w:ilvl="0" w:tplc="283625E8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6E652AC"/>
    <w:multiLevelType w:val="hybridMultilevel"/>
    <w:tmpl w:val="9BD48A62"/>
    <w:lvl w:ilvl="0" w:tplc="283625E8">
      <w:start w:val="1"/>
      <w:numFmt w:val="ideographLegalTraditional"/>
      <w:lvlText w:val="%1、"/>
      <w:lvlJc w:val="left"/>
      <w:pPr>
        <w:ind w:left="593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15" w15:restartNumberingAfterBreak="0">
    <w:nsid w:val="07196BBB"/>
    <w:multiLevelType w:val="hybridMultilevel"/>
    <w:tmpl w:val="BB74E730"/>
    <w:lvl w:ilvl="0" w:tplc="DAFA389E">
      <w:start w:val="1"/>
      <w:numFmt w:val="decimal"/>
      <w:lvlText w:val="%1."/>
      <w:lvlJc w:val="left"/>
      <w:pPr>
        <w:ind w:left="454" w:hanging="170"/>
      </w:pPr>
      <w:rPr>
        <w:rFonts w:hint="default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071A1354"/>
    <w:multiLevelType w:val="multilevel"/>
    <w:tmpl w:val="408EEF30"/>
    <w:lvl w:ilvl="0">
      <w:start w:val="1"/>
      <w:numFmt w:val="taiwaneseCountingThousand"/>
      <w:lvlText w:val="（%1）"/>
      <w:lvlJc w:val="left"/>
      <w:pPr>
        <w:ind w:left="1713" w:hanging="720"/>
      </w:pPr>
    </w:lvl>
    <w:lvl w:ilvl="1">
      <w:start w:val="1"/>
      <w:numFmt w:val="ideographTraditional"/>
      <w:lvlText w:val="%2、"/>
      <w:lvlJc w:val="left"/>
      <w:pPr>
        <w:ind w:left="1702" w:hanging="480"/>
      </w:pPr>
    </w:lvl>
    <w:lvl w:ilvl="2">
      <w:start w:val="1"/>
      <w:numFmt w:val="lowerRoman"/>
      <w:lvlText w:val="%3."/>
      <w:lvlJc w:val="right"/>
      <w:pPr>
        <w:ind w:left="2182" w:hanging="480"/>
      </w:pPr>
    </w:lvl>
    <w:lvl w:ilvl="3">
      <w:start w:val="1"/>
      <w:numFmt w:val="decimal"/>
      <w:lvlText w:val="%4."/>
      <w:lvlJc w:val="left"/>
      <w:pPr>
        <w:ind w:left="2662" w:hanging="480"/>
      </w:pPr>
    </w:lvl>
    <w:lvl w:ilvl="4">
      <w:start w:val="1"/>
      <w:numFmt w:val="ideographTraditional"/>
      <w:lvlText w:val="%5、"/>
      <w:lvlJc w:val="left"/>
      <w:pPr>
        <w:ind w:left="3142" w:hanging="480"/>
      </w:pPr>
    </w:lvl>
    <w:lvl w:ilvl="5">
      <w:start w:val="1"/>
      <w:numFmt w:val="lowerRoman"/>
      <w:lvlText w:val="%6."/>
      <w:lvlJc w:val="right"/>
      <w:pPr>
        <w:ind w:left="3622" w:hanging="480"/>
      </w:pPr>
    </w:lvl>
    <w:lvl w:ilvl="6">
      <w:start w:val="1"/>
      <w:numFmt w:val="decimal"/>
      <w:lvlText w:val="%7."/>
      <w:lvlJc w:val="left"/>
      <w:pPr>
        <w:ind w:left="4102" w:hanging="480"/>
      </w:pPr>
    </w:lvl>
    <w:lvl w:ilvl="7">
      <w:start w:val="1"/>
      <w:numFmt w:val="ideographTraditional"/>
      <w:lvlText w:val="%8、"/>
      <w:lvlJc w:val="left"/>
      <w:pPr>
        <w:ind w:left="4582" w:hanging="480"/>
      </w:pPr>
    </w:lvl>
    <w:lvl w:ilvl="8">
      <w:start w:val="1"/>
      <w:numFmt w:val="lowerRoman"/>
      <w:lvlText w:val="%9."/>
      <w:lvlJc w:val="right"/>
      <w:pPr>
        <w:ind w:left="5062" w:hanging="480"/>
      </w:pPr>
    </w:lvl>
  </w:abstractNum>
  <w:abstractNum w:abstractNumId="17" w15:restartNumberingAfterBreak="0">
    <w:nsid w:val="07626E66"/>
    <w:multiLevelType w:val="hybridMultilevel"/>
    <w:tmpl w:val="E1562A8A"/>
    <w:lvl w:ilvl="0" w:tplc="44C231F8">
      <w:start w:val="1"/>
      <w:numFmt w:val="decimal"/>
      <w:lvlText w:val="%1."/>
      <w:lvlJc w:val="left"/>
      <w:pPr>
        <w:ind w:left="1126" w:hanging="227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2200" w:hanging="480"/>
      </w:pPr>
    </w:lvl>
    <w:lvl w:ilvl="2" w:tplc="FFFFFFFF" w:tentative="1">
      <w:start w:val="1"/>
      <w:numFmt w:val="lowerRoman"/>
      <w:lvlText w:val="%3."/>
      <w:lvlJc w:val="right"/>
      <w:pPr>
        <w:ind w:left="2680" w:hanging="480"/>
      </w:pPr>
    </w:lvl>
    <w:lvl w:ilvl="3" w:tplc="FFFFFFFF" w:tentative="1">
      <w:start w:val="1"/>
      <w:numFmt w:val="decimal"/>
      <w:lvlText w:val="%4."/>
      <w:lvlJc w:val="left"/>
      <w:pPr>
        <w:ind w:left="3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640" w:hanging="480"/>
      </w:pPr>
    </w:lvl>
    <w:lvl w:ilvl="5" w:tplc="FFFFFFFF" w:tentative="1">
      <w:start w:val="1"/>
      <w:numFmt w:val="lowerRoman"/>
      <w:lvlText w:val="%6."/>
      <w:lvlJc w:val="right"/>
      <w:pPr>
        <w:ind w:left="4120" w:hanging="480"/>
      </w:pPr>
    </w:lvl>
    <w:lvl w:ilvl="6" w:tplc="FFFFFFFF" w:tentative="1">
      <w:start w:val="1"/>
      <w:numFmt w:val="decimal"/>
      <w:lvlText w:val="%7."/>
      <w:lvlJc w:val="left"/>
      <w:pPr>
        <w:ind w:left="4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080" w:hanging="480"/>
      </w:pPr>
    </w:lvl>
    <w:lvl w:ilvl="8" w:tplc="FFFFFFFF" w:tentative="1">
      <w:start w:val="1"/>
      <w:numFmt w:val="lowerRoman"/>
      <w:lvlText w:val="%9."/>
      <w:lvlJc w:val="right"/>
      <w:pPr>
        <w:ind w:left="5560" w:hanging="480"/>
      </w:pPr>
    </w:lvl>
  </w:abstractNum>
  <w:abstractNum w:abstractNumId="18" w15:restartNumberingAfterBreak="0">
    <w:nsid w:val="07A20B1B"/>
    <w:multiLevelType w:val="hybridMultilevel"/>
    <w:tmpl w:val="69B0F7DC"/>
    <w:lvl w:ilvl="0" w:tplc="0409000F">
      <w:start w:val="1"/>
      <w:numFmt w:val="decimal"/>
      <w:lvlText w:val="%1."/>
      <w:lvlJc w:val="left"/>
      <w:pPr>
        <w:ind w:left="232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03" w:hanging="480"/>
      </w:pPr>
    </w:lvl>
    <w:lvl w:ilvl="2" w:tplc="0409001B" w:tentative="1">
      <w:start w:val="1"/>
      <w:numFmt w:val="lowerRoman"/>
      <w:lvlText w:val="%3."/>
      <w:lvlJc w:val="right"/>
      <w:pPr>
        <w:ind w:left="3283" w:hanging="480"/>
      </w:pPr>
    </w:lvl>
    <w:lvl w:ilvl="3" w:tplc="0409000F" w:tentative="1">
      <w:start w:val="1"/>
      <w:numFmt w:val="decimal"/>
      <w:lvlText w:val="%4."/>
      <w:lvlJc w:val="left"/>
      <w:pPr>
        <w:ind w:left="37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43" w:hanging="480"/>
      </w:pPr>
    </w:lvl>
    <w:lvl w:ilvl="5" w:tplc="0409001B" w:tentative="1">
      <w:start w:val="1"/>
      <w:numFmt w:val="lowerRoman"/>
      <w:lvlText w:val="%6."/>
      <w:lvlJc w:val="right"/>
      <w:pPr>
        <w:ind w:left="4723" w:hanging="480"/>
      </w:pPr>
    </w:lvl>
    <w:lvl w:ilvl="6" w:tplc="0409000F" w:tentative="1">
      <w:start w:val="1"/>
      <w:numFmt w:val="decimal"/>
      <w:lvlText w:val="%7."/>
      <w:lvlJc w:val="left"/>
      <w:pPr>
        <w:ind w:left="52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83" w:hanging="480"/>
      </w:pPr>
    </w:lvl>
    <w:lvl w:ilvl="8" w:tplc="0409001B" w:tentative="1">
      <w:start w:val="1"/>
      <w:numFmt w:val="lowerRoman"/>
      <w:lvlText w:val="%9."/>
      <w:lvlJc w:val="right"/>
      <w:pPr>
        <w:ind w:left="6163" w:hanging="480"/>
      </w:pPr>
    </w:lvl>
  </w:abstractNum>
  <w:abstractNum w:abstractNumId="19" w15:restartNumberingAfterBreak="0">
    <w:nsid w:val="0940003F"/>
    <w:multiLevelType w:val="hybridMultilevel"/>
    <w:tmpl w:val="ABECF2FE"/>
    <w:lvl w:ilvl="0" w:tplc="82660E52">
      <w:start w:val="1"/>
      <w:numFmt w:val="taiwaneseCountingThousand"/>
      <w:lvlText w:val="(%1)"/>
      <w:lvlJc w:val="left"/>
      <w:pPr>
        <w:ind w:left="1021" w:hanging="567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bullet"/>
      <w:lvlText w:val=""/>
      <w:lvlJc w:val="left"/>
      <w:pPr>
        <w:ind w:left="161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9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7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5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3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1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9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70" w:hanging="480"/>
      </w:pPr>
      <w:rPr>
        <w:rFonts w:ascii="Wingdings" w:hAnsi="Wingdings" w:hint="default"/>
      </w:rPr>
    </w:lvl>
  </w:abstractNum>
  <w:abstractNum w:abstractNumId="20" w15:restartNumberingAfterBreak="0">
    <w:nsid w:val="09B50A48"/>
    <w:multiLevelType w:val="hybridMultilevel"/>
    <w:tmpl w:val="ABECF2FE"/>
    <w:lvl w:ilvl="0" w:tplc="FFFFFFFF">
      <w:start w:val="1"/>
      <w:numFmt w:val="taiwaneseCountingThousand"/>
      <w:lvlText w:val="(%1)"/>
      <w:lvlJc w:val="left"/>
      <w:pPr>
        <w:ind w:left="1021" w:hanging="567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bullet"/>
      <w:lvlText w:val=""/>
      <w:lvlJc w:val="left"/>
      <w:pPr>
        <w:ind w:left="161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9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7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5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3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1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9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70" w:hanging="480"/>
      </w:pPr>
      <w:rPr>
        <w:rFonts w:ascii="Wingdings" w:hAnsi="Wingdings" w:hint="default"/>
      </w:rPr>
    </w:lvl>
  </w:abstractNum>
  <w:abstractNum w:abstractNumId="21" w15:restartNumberingAfterBreak="0">
    <w:nsid w:val="0A35415A"/>
    <w:multiLevelType w:val="hybridMultilevel"/>
    <w:tmpl w:val="B3F07FD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2" w15:restartNumberingAfterBreak="0">
    <w:nsid w:val="0A75635E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23" w15:restartNumberingAfterBreak="0">
    <w:nsid w:val="0DD258BE"/>
    <w:multiLevelType w:val="hybridMultilevel"/>
    <w:tmpl w:val="7FE8745C"/>
    <w:lvl w:ilvl="0" w:tplc="157EF4EE">
      <w:start w:val="1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03E599C"/>
    <w:multiLevelType w:val="hybridMultilevel"/>
    <w:tmpl w:val="EB6AF0A8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25" w15:restartNumberingAfterBreak="0">
    <w:nsid w:val="107B7FB8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26" w15:restartNumberingAfterBreak="0">
    <w:nsid w:val="10CF79EC"/>
    <w:multiLevelType w:val="hybridMultilevel"/>
    <w:tmpl w:val="4C4EA9BE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13609F1"/>
    <w:multiLevelType w:val="hybridMultilevel"/>
    <w:tmpl w:val="547EE1A6"/>
    <w:lvl w:ilvl="0" w:tplc="F6D29F12">
      <w:start w:val="1"/>
      <w:numFmt w:val="decimal"/>
      <w:lvlText w:val="%1."/>
      <w:lvlJc w:val="left"/>
      <w:pPr>
        <w:ind w:left="0" w:firstLine="284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115354C4"/>
    <w:multiLevelType w:val="hybridMultilevel"/>
    <w:tmpl w:val="ABECF2FE"/>
    <w:lvl w:ilvl="0" w:tplc="FFFFFFFF">
      <w:start w:val="1"/>
      <w:numFmt w:val="taiwaneseCountingThousand"/>
      <w:lvlText w:val="(%1)"/>
      <w:lvlJc w:val="left"/>
      <w:pPr>
        <w:ind w:left="1021" w:hanging="567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bullet"/>
      <w:lvlText w:val=""/>
      <w:lvlJc w:val="left"/>
      <w:pPr>
        <w:ind w:left="161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9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7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5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3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1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9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70" w:hanging="480"/>
      </w:pPr>
      <w:rPr>
        <w:rFonts w:ascii="Wingdings" w:hAnsi="Wingdings" w:hint="default"/>
      </w:rPr>
    </w:lvl>
  </w:abstractNum>
  <w:abstractNum w:abstractNumId="29" w15:restartNumberingAfterBreak="0">
    <w:nsid w:val="12306DBA"/>
    <w:multiLevelType w:val="hybridMultilevel"/>
    <w:tmpl w:val="ABECF2FE"/>
    <w:lvl w:ilvl="0" w:tplc="FFFFFFFF">
      <w:start w:val="1"/>
      <w:numFmt w:val="taiwaneseCountingThousand"/>
      <w:lvlText w:val="(%1)"/>
      <w:lvlJc w:val="left"/>
      <w:pPr>
        <w:ind w:left="1021" w:hanging="567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bullet"/>
      <w:lvlText w:val=""/>
      <w:lvlJc w:val="left"/>
      <w:pPr>
        <w:ind w:left="161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9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7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5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3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1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9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70" w:hanging="480"/>
      </w:pPr>
      <w:rPr>
        <w:rFonts w:ascii="Wingdings" w:hAnsi="Wingdings" w:hint="default"/>
      </w:rPr>
    </w:lvl>
  </w:abstractNum>
  <w:abstractNum w:abstractNumId="30" w15:restartNumberingAfterBreak="0">
    <w:nsid w:val="123A6E30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31" w15:restartNumberingAfterBreak="0">
    <w:nsid w:val="137C39D9"/>
    <w:multiLevelType w:val="hybridMultilevel"/>
    <w:tmpl w:val="17C2B1B4"/>
    <w:lvl w:ilvl="0" w:tplc="04090015">
      <w:start w:val="1"/>
      <w:numFmt w:val="taiwaneseCountingThousand"/>
      <w:lvlText w:val="%1、"/>
      <w:lvlJc w:val="left"/>
      <w:pPr>
        <w:ind w:left="93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14" w:hanging="480"/>
      </w:pPr>
    </w:lvl>
    <w:lvl w:ilvl="2" w:tplc="0409001B" w:tentative="1">
      <w:start w:val="1"/>
      <w:numFmt w:val="lowerRoman"/>
      <w:lvlText w:val="%3."/>
      <w:lvlJc w:val="right"/>
      <w:pPr>
        <w:ind w:left="1894" w:hanging="480"/>
      </w:pPr>
    </w:lvl>
    <w:lvl w:ilvl="3" w:tplc="0409000F" w:tentative="1">
      <w:start w:val="1"/>
      <w:numFmt w:val="decimal"/>
      <w:lvlText w:val="%4."/>
      <w:lvlJc w:val="left"/>
      <w:pPr>
        <w:ind w:left="23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4" w:hanging="480"/>
      </w:pPr>
    </w:lvl>
    <w:lvl w:ilvl="5" w:tplc="0409001B" w:tentative="1">
      <w:start w:val="1"/>
      <w:numFmt w:val="lowerRoman"/>
      <w:lvlText w:val="%6."/>
      <w:lvlJc w:val="right"/>
      <w:pPr>
        <w:ind w:left="3334" w:hanging="480"/>
      </w:pPr>
    </w:lvl>
    <w:lvl w:ilvl="6" w:tplc="0409000F" w:tentative="1">
      <w:start w:val="1"/>
      <w:numFmt w:val="decimal"/>
      <w:lvlText w:val="%7."/>
      <w:lvlJc w:val="left"/>
      <w:pPr>
        <w:ind w:left="38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4" w:hanging="480"/>
      </w:pPr>
    </w:lvl>
    <w:lvl w:ilvl="8" w:tplc="0409001B" w:tentative="1">
      <w:start w:val="1"/>
      <w:numFmt w:val="lowerRoman"/>
      <w:lvlText w:val="%9."/>
      <w:lvlJc w:val="right"/>
      <w:pPr>
        <w:ind w:left="4774" w:hanging="480"/>
      </w:pPr>
    </w:lvl>
  </w:abstractNum>
  <w:abstractNum w:abstractNumId="32" w15:restartNumberingAfterBreak="0">
    <w:nsid w:val="149D00BC"/>
    <w:multiLevelType w:val="hybridMultilevel"/>
    <w:tmpl w:val="0602F1CE"/>
    <w:lvl w:ilvl="0" w:tplc="E6C23506">
      <w:start w:val="1"/>
      <w:numFmt w:val="bullet"/>
      <w:lvlText w:val="•"/>
      <w:lvlJc w:val="left"/>
      <w:pPr>
        <w:ind w:left="1691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217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5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1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9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31" w:hanging="480"/>
      </w:pPr>
      <w:rPr>
        <w:rFonts w:ascii="Wingdings" w:hAnsi="Wingdings" w:hint="default"/>
      </w:rPr>
    </w:lvl>
  </w:abstractNum>
  <w:abstractNum w:abstractNumId="33" w15:restartNumberingAfterBreak="0">
    <w:nsid w:val="14E95538"/>
    <w:multiLevelType w:val="hybridMultilevel"/>
    <w:tmpl w:val="CBA65AE0"/>
    <w:lvl w:ilvl="0" w:tplc="FFFFFFFF">
      <w:start w:val="1"/>
      <w:numFmt w:val="decimal"/>
      <w:lvlText w:val="%1."/>
      <w:lvlJc w:val="left"/>
      <w:pPr>
        <w:ind w:left="1078" w:hanging="227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17B402A9"/>
    <w:multiLevelType w:val="hybridMultilevel"/>
    <w:tmpl w:val="4AE6F08C"/>
    <w:lvl w:ilvl="0" w:tplc="62584324">
      <w:start w:val="1"/>
      <w:numFmt w:val="decimal"/>
      <w:lvlText w:val="%1."/>
      <w:lvlJc w:val="left"/>
      <w:pPr>
        <w:ind w:left="1078" w:hanging="227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17B664A9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36" w15:restartNumberingAfterBreak="0">
    <w:nsid w:val="18A516D3"/>
    <w:multiLevelType w:val="hybridMultilevel"/>
    <w:tmpl w:val="AAD8B22A"/>
    <w:lvl w:ilvl="0" w:tplc="A7FAA9B2">
      <w:start w:val="1"/>
      <w:numFmt w:val="taiwaneseCountingThousand"/>
      <w:lvlText w:val="%1、"/>
      <w:lvlJc w:val="left"/>
      <w:pPr>
        <w:ind w:left="4820" w:hanging="283"/>
      </w:pPr>
      <w:rPr>
        <w:rFonts w:hint="eastAsia"/>
      </w:rPr>
    </w:lvl>
    <w:lvl w:ilvl="1" w:tplc="FFFFFFFF">
      <w:start w:val="8"/>
      <w:numFmt w:val="ideographLegalTraditional"/>
      <w:lvlText w:val="%2、"/>
      <w:lvlJc w:val="left"/>
      <w:pPr>
        <w:ind w:left="464" w:hanging="454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70" w:hanging="480"/>
      </w:pPr>
    </w:lvl>
    <w:lvl w:ilvl="3" w:tplc="FFFFFFFF" w:tentative="1">
      <w:start w:val="1"/>
      <w:numFmt w:val="decimal"/>
      <w:lvlText w:val="%4."/>
      <w:lvlJc w:val="left"/>
      <w:pPr>
        <w:ind w:left="265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30" w:hanging="480"/>
      </w:pPr>
    </w:lvl>
    <w:lvl w:ilvl="5" w:tplc="FFFFFFFF" w:tentative="1">
      <w:start w:val="1"/>
      <w:numFmt w:val="lowerRoman"/>
      <w:lvlText w:val="%6."/>
      <w:lvlJc w:val="right"/>
      <w:pPr>
        <w:ind w:left="3610" w:hanging="480"/>
      </w:pPr>
    </w:lvl>
    <w:lvl w:ilvl="6" w:tplc="FFFFFFFF" w:tentative="1">
      <w:start w:val="1"/>
      <w:numFmt w:val="decimal"/>
      <w:lvlText w:val="%7."/>
      <w:lvlJc w:val="left"/>
      <w:pPr>
        <w:ind w:left="409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70" w:hanging="480"/>
      </w:pPr>
    </w:lvl>
    <w:lvl w:ilvl="8" w:tplc="FFFFFFFF" w:tentative="1">
      <w:start w:val="1"/>
      <w:numFmt w:val="lowerRoman"/>
      <w:lvlText w:val="%9."/>
      <w:lvlJc w:val="right"/>
      <w:pPr>
        <w:ind w:left="5050" w:hanging="480"/>
      </w:pPr>
    </w:lvl>
  </w:abstractNum>
  <w:abstractNum w:abstractNumId="37" w15:restartNumberingAfterBreak="0">
    <w:nsid w:val="191F5D93"/>
    <w:multiLevelType w:val="hybridMultilevel"/>
    <w:tmpl w:val="450091AA"/>
    <w:lvl w:ilvl="0" w:tplc="FFFFFFFF">
      <w:start w:val="1"/>
      <w:numFmt w:val="taiwaneseCountingThousand"/>
      <w:lvlText w:val="%1、"/>
      <w:lvlJc w:val="left"/>
      <w:pPr>
        <w:ind w:left="5017" w:hanging="480"/>
      </w:pPr>
      <w:rPr>
        <w:rFonts w:hint="default"/>
        <w:b/>
        <w:bCs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19797802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39" w15:restartNumberingAfterBreak="0">
    <w:nsid w:val="19B72ADF"/>
    <w:multiLevelType w:val="hybridMultilevel"/>
    <w:tmpl w:val="ED406CB2"/>
    <w:lvl w:ilvl="0" w:tplc="5B6A87C8">
      <w:start w:val="1"/>
      <w:numFmt w:val="taiwaneseCountingThousand"/>
      <w:lvlText w:val="(%1)"/>
      <w:lvlJc w:val="left"/>
      <w:pPr>
        <w:ind w:left="680" w:hanging="567"/>
      </w:pPr>
      <w:rPr>
        <w:rFonts w:ascii="Times New Roman" w:hAnsi="Times New Roman" w:cs="Times New Roman" w:hint="default"/>
        <w:b w:val="0"/>
      </w:rPr>
    </w:lvl>
    <w:lvl w:ilvl="1" w:tplc="82660E52">
      <w:start w:val="1"/>
      <w:numFmt w:val="taiwaneseCountingThousand"/>
      <w:lvlText w:val="(%2)"/>
      <w:lvlJc w:val="left"/>
      <w:pPr>
        <w:ind w:left="934" w:hanging="480"/>
      </w:pPr>
      <w:rPr>
        <w:rFonts w:ascii="Times New Roman" w:hAnsi="Times New Roman" w:cs="Times New Roman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1BC21D99"/>
    <w:multiLevelType w:val="hybridMultilevel"/>
    <w:tmpl w:val="7C649AFC"/>
    <w:lvl w:ilvl="0" w:tplc="E6C23506">
      <w:start w:val="1"/>
      <w:numFmt w:val="bullet"/>
      <w:lvlText w:val="•"/>
      <w:lvlJc w:val="left"/>
      <w:pPr>
        <w:ind w:left="1811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229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7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3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1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9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7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51" w:hanging="480"/>
      </w:pPr>
      <w:rPr>
        <w:rFonts w:ascii="Wingdings" w:hAnsi="Wingdings" w:hint="default"/>
      </w:rPr>
    </w:lvl>
  </w:abstractNum>
  <w:abstractNum w:abstractNumId="41" w15:restartNumberingAfterBreak="0">
    <w:nsid w:val="1CA87E03"/>
    <w:multiLevelType w:val="hybridMultilevel"/>
    <w:tmpl w:val="4002FA06"/>
    <w:lvl w:ilvl="0" w:tplc="283625E8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1DB42CC9"/>
    <w:multiLevelType w:val="hybridMultilevel"/>
    <w:tmpl w:val="8F44C9E4"/>
    <w:lvl w:ilvl="0" w:tplc="B8F4F310">
      <w:start w:val="3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1E0D20A2"/>
    <w:multiLevelType w:val="hybridMultilevel"/>
    <w:tmpl w:val="42D8B41E"/>
    <w:lvl w:ilvl="0" w:tplc="E6C23506">
      <w:start w:val="1"/>
      <w:numFmt w:val="bullet"/>
      <w:lvlText w:val="•"/>
      <w:lvlJc w:val="left"/>
      <w:pPr>
        <w:ind w:left="1473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195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1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13" w:hanging="480"/>
      </w:pPr>
      <w:rPr>
        <w:rFonts w:ascii="Wingdings" w:hAnsi="Wingdings" w:hint="default"/>
      </w:rPr>
    </w:lvl>
  </w:abstractNum>
  <w:abstractNum w:abstractNumId="44" w15:restartNumberingAfterBreak="0">
    <w:nsid w:val="1E8A5A12"/>
    <w:multiLevelType w:val="hybridMultilevel"/>
    <w:tmpl w:val="383A65AE"/>
    <w:lvl w:ilvl="0" w:tplc="04090015">
      <w:start w:val="1"/>
      <w:numFmt w:val="taiwaneseCountingThousand"/>
      <w:lvlText w:val="%1、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1F443845"/>
    <w:multiLevelType w:val="multilevel"/>
    <w:tmpl w:val="E09A27FC"/>
    <w:lvl w:ilvl="0">
      <w:start w:val="1"/>
      <w:numFmt w:val="decimal"/>
      <w:lvlText w:val="（%1）"/>
      <w:lvlJc w:val="left"/>
      <w:pPr>
        <w:ind w:left="2411" w:hanging="1134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1515172"/>
    <w:multiLevelType w:val="hybridMultilevel"/>
    <w:tmpl w:val="40F8D4D6"/>
    <w:lvl w:ilvl="0" w:tplc="329ACAB2">
      <w:start w:val="1"/>
      <w:numFmt w:val="decimal"/>
      <w:lvlText w:val="%1."/>
      <w:lvlJc w:val="left"/>
      <w:pPr>
        <w:ind w:left="1077" w:hanging="226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7" w:hanging="480"/>
      </w:pPr>
    </w:lvl>
    <w:lvl w:ilvl="2" w:tplc="0409001B" w:tentative="1">
      <w:start w:val="1"/>
      <w:numFmt w:val="lowerRoman"/>
      <w:lvlText w:val="%3."/>
      <w:lvlJc w:val="right"/>
      <w:pPr>
        <w:ind w:left="2577" w:hanging="480"/>
      </w:pPr>
    </w:lvl>
    <w:lvl w:ilvl="3" w:tplc="0409000F" w:tentative="1">
      <w:start w:val="1"/>
      <w:numFmt w:val="decimal"/>
      <w:lvlText w:val="%4."/>
      <w:lvlJc w:val="left"/>
      <w:pPr>
        <w:ind w:left="30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7" w:hanging="480"/>
      </w:pPr>
    </w:lvl>
    <w:lvl w:ilvl="5" w:tplc="0409001B" w:tentative="1">
      <w:start w:val="1"/>
      <w:numFmt w:val="lowerRoman"/>
      <w:lvlText w:val="%6."/>
      <w:lvlJc w:val="right"/>
      <w:pPr>
        <w:ind w:left="4017" w:hanging="480"/>
      </w:pPr>
    </w:lvl>
    <w:lvl w:ilvl="6" w:tplc="0409000F" w:tentative="1">
      <w:start w:val="1"/>
      <w:numFmt w:val="decimal"/>
      <w:lvlText w:val="%7."/>
      <w:lvlJc w:val="left"/>
      <w:pPr>
        <w:ind w:left="44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7" w:hanging="480"/>
      </w:pPr>
    </w:lvl>
    <w:lvl w:ilvl="8" w:tplc="0409001B" w:tentative="1">
      <w:start w:val="1"/>
      <w:numFmt w:val="lowerRoman"/>
      <w:lvlText w:val="%9."/>
      <w:lvlJc w:val="right"/>
      <w:pPr>
        <w:ind w:left="5457" w:hanging="480"/>
      </w:pPr>
    </w:lvl>
  </w:abstractNum>
  <w:abstractNum w:abstractNumId="47" w15:restartNumberingAfterBreak="0">
    <w:nsid w:val="22CF09F9"/>
    <w:multiLevelType w:val="hybridMultilevel"/>
    <w:tmpl w:val="591E495C"/>
    <w:lvl w:ilvl="0" w:tplc="FFFFFFFF">
      <w:start w:val="1"/>
      <w:numFmt w:val="taiwaneseCountingThousand"/>
      <w:lvlText w:val="%1、"/>
      <w:lvlJc w:val="left"/>
      <w:pPr>
        <w:ind w:left="764" w:hanging="480"/>
      </w:pPr>
      <w:rPr>
        <w:rFonts w:hint="default"/>
        <w:b/>
        <w:bCs/>
      </w:rPr>
    </w:lvl>
    <w:lvl w:ilvl="1" w:tplc="FFFFFFFF" w:tentative="1">
      <w:start w:val="1"/>
      <w:numFmt w:val="ideographTraditional"/>
      <w:lvlText w:val="%2、"/>
      <w:lvlJc w:val="left"/>
      <w:pPr>
        <w:ind w:left="-2300" w:hanging="480"/>
      </w:pPr>
    </w:lvl>
    <w:lvl w:ilvl="2" w:tplc="FFFFFFFF" w:tentative="1">
      <w:start w:val="1"/>
      <w:numFmt w:val="lowerRoman"/>
      <w:lvlText w:val="%3."/>
      <w:lvlJc w:val="right"/>
      <w:pPr>
        <w:ind w:left="-1820" w:hanging="480"/>
      </w:pPr>
    </w:lvl>
    <w:lvl w:ilvl="3" w:tplc="FFFFFFFF" w:tentative="1">
      <w:start w:val="1"/>
      <w:numFmt w:val="decimal"/>
      <w:lvlText w:val="%4."/>
      <w:lvlJc w:val="left"/>
      <w:pPr>
        <w:ind w:left="-13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-860" w:hanging="480"/>
      </w:pPr>
    </w:lvl>
    <w:lvl w:ilvl="5" w:tplc="FFFFFFFF" w:tentative="1">
      <w:start w:val="1"/>
      <w:numFmt w:val="lowerRoman"/>
      <w:lvlText w:val="%6."/>
      <w:lvlJc w:val="right"/>
      <w:pPr>
        <w:ind w:left="-380" w:hanging="480"/>
      </w:pPr>
    </w:lvl>
    <w:lvl w:ilvl="6" w:tplc="FFFFFFFF" w:tentative="1">
      <w:start w:val="1"/>
      <w:numFmt w:val="decimal"/>
      <w:lvlText w:val="%7."/>
      <w:lvlJc w:val="left"/>
      <w:pPr>
        <w:ind w:left="1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80" w:hanging="480"/>
      </w:pPr>
    </w:lvl>
    <w:lvl w:ilvl="8" w:tplc="FFFFFFFF" w:tentative="1">
      <w:start w:val="1"/>
      <w:numFmt w:val="lowerRoman"/>
      <w:lvlText w:val="%9."/>
      <w:lvlJc w:val="right"/>
      <w:pPr>
        <w:ind w:left="1060" w:hanging="480"/>
      </w:pPr>
    </w:lvl>
  </w:abstractNum>
  <w:abstractNum w:abstractNumId="48" w15:restartNumberingAfterBreak="0">
    <w:nsid w:val="23AF18E2"/>
    <w:multiLevelType w:val="hybridMultilevel"/>
    <w:tmpl w:val="2D5EFB7C"/>
    <w:lvl w:ilvl="0" w:tplc="FFFFFFFF">
      <w:start w:val="1"/>
      <w:numFmt w:val="decimal"/>
      <w:lvlText w:val="%1."/>
      <w:lvlJc w:val="left"/>
      <w:pPr>
        <w:ind w:left="1079" w:hanging="227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698" w:hanging="480"/>
      </w:pPr>
    </w:lvl>
    <w:lvl w:ilvl="2" w:tplc="FFFFFFFF" w:tentative="1">
      <w:start w:val="1"/>
      <w:numFmt w:val="lowerRoman"/>
      <w:lvlText w:val="%3."/>
      <w:lvlJc w:val="right"/>
      <w:pPr>
        <w:ind w:left="2178" w:hanging="480"/>
      </w:pPr>
    </w:lvl>
    <w:lvl w:ilvl="3" w:tplc="FFFFFFFF" w:tentative="1">
      <w:start w:val="1"/>
      <w:numFmt w:val="decimal"/>
      <w:lvlText w:val="%4."/>
      <w:lvlJc w:val="left"/>
      <w:pPr>
        <w:ind w:left="2658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38" w:hanging="480"/>
      </w:pPr>
    </w:lvl>
    <w:lvl w:ilvl="5" w:tplc="FFFFFFFF" w:tentative="1">
      <w:start w:val="1"/>
      <w:numFmt w:val="lowerRoman"/>
      <w:lvlText w:val="%6."/>
      <w:lvlJc w:val="right"/>
      <w:pPr>
        <w:ind w:left="3618" w:hanging="480"/>
      </w:pPr>
    </w:lvl>
    <w:lvl w:ilvl="6" w:tplc="FFFFFFFF" w:tentative="1">
      <w:start w:val="1"/>
      <w:numFmt w:val="decimal"/>
      <w:lvlText w:val="%7."/>
      <w:lvlJc w:val="left"/>
      <w:pPr>
        <w:ind w:left="4098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78" w:hanging="480"/>
      </w:pPr>
    </w:lvl>
    <w:lvl w:ilvl="8" w:tplc="FFFFFFFF" w:tentative="1">
      <w:start w:val="1"/>
      <w:numFmt w:val="lowerRoman"/>
      <w:lvlText w:val="%9."/>
      <w:lvlJc w:val="right"/>
      <w:pPr>
        <w:ind w:left="5058" w:hanging="480"/>
      </w:pPr>
    </w:lvl>
  </w:abstractNum>
  <w:abstractNum w:abstractNumId="49" w15:restartNumberingAfterBreak="0">
    <w:nsid w:val="23B0547E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50" w15:restartNumberingAfterBreak="0">
    <w:nsid w:val="247E2207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51" w15:restartNumberingAfterBreak="0">
    <w:nsid w:val="24EC25FC"/>
    <w:multiLevelType w:val="hybridMultilevel"/>
    <w:tmpl w:val="C1962924"/>
    <w:lvl w:ilvl="0" w:tplc="25FEF23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27726BA0"/>
    <w:multiLevelType w:val="hybridMultilevel"/>
    <w:tmpl w:val="E7101754"/>
    <w:lvl w:ilvl="0" w:tplc="94C0FABE">
      <w:start w:val="3"/>
      <w:numFmt w:val="taiwaneseCountingThousand"/>
      <w:lvlText w:val="(%1)"/>
      <w:lvlJc w:val="left"/>
      <w:pPr>
        <w:ind w:left="680" w:hanging="567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277437B8"/>
    <w:multiLevelType w:val="hybridMultilevel"/>
    <w:tmpl w:val="E1562A8A"/>
    <w:lvl w:ilvl="0" w:tplc="FFFFFFFF">
      <w:start w:val="1"/>
      <w:numFmt w:val="decimal"/>
      <w:lvlText w:val="%1."/>
      <w:lvlJc w:val="left"/>
      <w:pPr>
        <w:ind w:left="1126" w:hanging="227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2200" w:hanging="480"/>
      </w:pPr>
    </w:lvl>
    <w:lvl w:ilvl="2" w:tplc="FFFFFFFF" w:tentative="1">
      <w:start w:val="1"/>
      <w:numFmt w:val="lowerRoman"/>
      <w:lvlText w:val="%3."/>
      <w:lvlJc w:val="right"/>
      <w:pPr>
        <w:ind w:left="2680" w:hanging="480"/>
      </w:pPr>
    </w:lvl>
    <w:lvl w:ilvl="3" w:tplc="FFFFFFFF" w:tentative="1">
      <w:start w:val="1"/>
      <w:numFmt w:val="decimal"/>
      <w:lvlText w:val="%4."/>
      <w:lvlJc w:val="left"/>
      <w:pPr>
        <w:ind w:left="3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640" w:hanging="480"/>
      </w:pPr>
    </w:lvl>
    <w:lvl w:ilvl="5" w:tplc="FFFFFFFF" w:tentative="1">
      <w:start w:val="1"/>
      <w:numFmt w:val="lowerRoman"/>
      <w:lvlText w:val="%6."/>
      <w:lvlJc w:val="right"/>
      <w:pPr>
        <w:ind w:left="4120" w:hanging="480"/>
      </w:pPr>
    </w:lvl>
    <w:lvl w:ilvl="6" w:tplc="FFFFFFFF" w:tentative="1">
      <w:start w:val="1"/>
      <w:numFmt w:val="decimal"/>
      <w:lvlText w:val="%7."/>
      <w:lvlJc w:val="left"/>
      <w:pPr>
        <w:ind w:left="4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080" w:hanging="480"/>
      </w:pPr>
    </w:lvl>
    <w:lvl w:ilvl="8" w:tplc="FFFFFFFF" w:tentative="1">
      <w:start w:val="1"/>
      <w:numFmt w:val="lowerRoman"/>
      <w:lvlText w:val="%9."/>
      <w:lvlJc w:val="right"/>
      <w:pPr>
        <w:ind w:left="5560" w:hanging="480"/>
      </w:pPr>
    </w:lvl>
  </w:abstractNum>
  <w:abstractNum w:abstractNumId="54" w15:restartNumberingAfterBreak="0">
    <w:nsid w:val="27A055AE"/>
    <w:multiLevelType w:val="hybridMultilevel"/>
    <w:tmpl w:val="8BACA57A"/>
    <w:lvl w:ilvl="0" w:tplc="F81C0E50">
      <w:start w:val="1"/>
      <w:numFmt w:val="taiwaneseCountingThousand"/>
      <w:suff w:val="space"/>
      <w:lvlText w:val="(%1)"/>
      <w:lvlJc w:val="left"/>
      <w:pPr>
        <w:ind w:left="8703" w:hanging="48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27C867D5"/>
    <w:multiLevelType w:val="hybridMultilevel"/>
    <w:tmpl w:val="4156E320"/>
    <w:lvl w:ilvl="0" w:tplc="283625E8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27D26376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57" w15:restartNumberingAfterBreak="0">
    <w:nsid w:val="2B8675DF"/>
    <w:multiLevelType w:val="hybridMultilevel"/>
    <w:tmpl w:val="31F60F50"/>
    <w:lvl w:ilvl="0" w:tplc="FFFFFFFF">
      <w:start w:val="1"/>
      <w:numFmt w:val="decimal"/>
      <w:lvlText w:val="%1."/>
      <w:lvlJc w:val="left"/>
      <w:pPr>
        <w:ind w:left="1087" w:hanging="226"/>
      </w:pPr>
      <w:rPr>
        <w:rFonts w:hint="eastAsia"/>
      </w:rPr>
    </w:lvl>
    <w:lvl w:ilvl="1" w:tplc="04090015">
      <w:start w:val="1"/>
      <w:numFmt w:val="taiwaneseCountingThousand"/>
      <w:lvlText w:val="%2、"/>
      <w:lvlJc w:val="left"/>
      <w:pPr>
        <w:ind w:left="490" w:hanging="48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70" w:hanging="480"/>
      </w:pPr>
    </w:lvl>
    <w:lvl w:ilvl="3" w:tplc="FFFFFFFF" w:tentative="1">
      <w:start w:val="1"/>
      <w:numFmt w:val="decimal"/>
      <w:lvlText w:val="%4."/>
      <w:lvlJc w:val="left"/>
      <w:pPr>
        <w:ind w:left="265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30" w:hanging="480"/>
      </w:pPr>
    </w:lvl>
    <w:lvl w:ilvl="5" w:tplc="FFFFFFFF" w:tentative="1">
      <w:start w:val="1"/>
      <w:numFmt w:val="lowerRoman"/>
      <w:lvlText w:val="%6."/>
      <w:lvlJc w:val="right"/>
      <w:pPr>
        <w:ind w:left="3610" w:hanging="480"/>
      </w:pPr>
    </w:lvl>
    <w:lvl w:ilvl="6" w:tplc="FFFFFFFF" w:tentative="1">
      <w:start w:val="1"/>
      <w:numFmt w:val="decimal"/>
      <w:lvlText w:val="%7."/>
      <w:lvlJc w:val="left"/>
      <w:pPr>
        <w:ind w:left="409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70" w:hanging="480"/>
      </w:pPr>
    </w:lvl>
    <w:lvl w:ilvl="8" w:tplc="FFFFFFFF" w:tentative="1">
      <w:start w:val="1"/>
      <w:numFmt w:val="lowerRoman"/>
      <w:lvlText w:val="%9."/>
      <w:lvlJc w:val="right"/>
      <w:pPr>
        <w:ind w:left="5050" w:hanging="480"/>
      </w:pPr>
    </w:lvl>
  </w:abstractNum>
  <w:abstractNum w:abstractNumId="58" w15:restartNumberingAfterBreak="0">
    <w:nsid w:val="2D2E77A4"/>
    <w:multiLevelType w:val="hybridMultilevel"/>
    <w:tmpl w:val="2F648296"/>
    <w:lvl w:ilvl="0" w:tplc="F6A26840">
      <w:start w:val="1"/>
      <w:numFmt w:val="ideographLegalTraditional"/>
      <w:lvlText w:val="%1、"/>
      <w:lvlJc w:val="left"/>
      <w:pPr>
        <w:ind w:left="480" w:hanging="480"/>
      </w:pPr>
      <w:rPr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2EE54621"/>
    <w:multiLevelType w:val="hybridMultilevel"/>
    <w:tmpl w:val="66B2442A"/>
    <w:lvl w:ilvl="0" w:tplc="60C2895A">
      <w:start w:val="1"/>
      <w:numFmt w:val="taiwaneseCountingThousand"/>
      <w:lvlText w:val="%1、"/>
      <w:lvlJc w:val="left"/>
      <w:pPr>
        <w:ind w:left="764" w:hanging="48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-2300" w:hanging="480"/>
      </w:pPr>
    </w:lvl>
    <w:lvl w:ilvl="2" w:tplc="0409001B" w:tentative="1">
      <w:start w:val="1"/>
      <w:numFmt w:val="lowerRoman"/>
      <w:lvlText w:val="%3."/>
      <w:lvlJc w:val="right"/>
      <w:pPr>
        <w:ind w:left="-1820" w:hanging="480"/>
      </w:pPr>
    </w:lvl>
    <w:lvl w:ilvl="3" w:tplc="0409000F" w:tentative="1">
      <w:start w:val="1"/>
      <w:numFmt w:val="decimal"/>
      <w:lvlText w:val="%4."/>
      <w:lvlJc w:val="left"/>
      <w:pPr>
        <w:ind w:left="-1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860" w:hanging="480"/>
      </w:pPr>
    </w:lvl>
    <w:lvl w:ilvl="5" w:tplc="0409001B" w:tentative="1">
      <w:start w:val="1"/>
      <w:numFmt w:val="lowerRoman"/>
      <w:lvlText w:val="%6."/>
      <w:lvlJc w:val="right"/>
      <w:pPr>
        <w:ind w:left="-380" w:hanging="480"/>
      </w:pPr>
    </w:lvl>
    <w:lvl w:ilvl="6" w:tplc="0409000F" w:tentative="1">
      <w:start w:val="1"/>
      <w:numFmt w:val="decimal"/>
      <w:lvlText w:val="%7."/>
      <w:lvlJc w:val="left"/>
      <w:pPr>
        <w:ind w:left="1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0" w:hanging="480"/>
      </w:pPr>
    </w:lvl>
    <w:lvl w:ilvl="8" w:tplc="0409001B" w:tentative="1">
      <w:start w:val="1"/>
      <w:numFmt w:val="lowerRoman"/>
      <w:lvlText w:val="%9."/>
      <w:lvlJc w:val="right"/>
      <w:pPr>
        <w:ind w:left="1060" w:hanging="480"/>
      </w:pPr>
    </w:lvl>
  </w:abstractNum>
  <w:abstractNum w:abstractNumId="60" w15:restartNumberingAfterBreak="0">
    <w:nsid w:val="30DB7029"/>
    <w:multiLevelType w:val="hybridMultilevel"/>
    <w:tmpl w:val="48EAAA14"/>
    <w:lvl w:ilvl="0" w:tplc="658E4DDC">
      <w:start w:val="1"/>
      <w:numFmt w:val="taiwaneseCountingThousand"/>
      <w:lvlText w:val="%1、"/>
      <w:lvlJc w:val="left"/>
      <w:pPr>
        <w:ind w:left="5017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3111044B"/>
    <w:multiLevelType w:val="multilevel"/>
    <w:tmpl w:val="C7BCE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19B34FC"/>
    <w:multiLevelType w:val="hybridMultilevel"/>
    <w:tmpl w:val="E594D9D4"/>
    <w:lvl w:ilvl="0" w:tplc="E6C23506">
      <w:start w:val="1"/>
      <w:numFmt w:val="bullet"/>
      <w:lvlText w:val="•"/>
      <w:lvlJc w:val="left"/>
      <w:pPr>
        <w:ind w:left="480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3" w15:restartNumberingAfterBreak="0">
    <w:nsid w:val="32B17453"/>
    <w:multiLevelType w:val="hybridMultilevel"/>
    <w:tmpl w:val="C2FE3DD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4" w15:restartNumberingAfterBreak="0">
    <w:nsid w:val="32E83C59"/>
    <w:multiLevelType w:val="hybridMultilevel"/>
    <w:tmpl w:val="008C334A"/>
    <w:lvl w:ilvl="0" w:tplc="D66C92A0">
      <w:start w:val="1"/>
      <w:numFmt w:val="ideographLegalTraditional"/>
      <w:lvlText w:val="%1、"/>
      <w:lvlJc w:val="left"/>
      <w:pPr>
        <w:ind w:left="1757" w:hanging="480"/>
      </w:pPr>
      <w:rPr>
        <w:b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358E44FB"/>
    <w:multiLevelType w:val="hybridMultilevel"/>
    <w:tmpl w:val="C6C27924"/>
    <w:lvl w:ilvl="0" w:tplc="B92A2858">
      <w:start w:val="1"/>
      <w:numFmt w:val="decimal"/>
      <w:lvlText w:val="%1."/>
      <w:lvlJc w:val="left"/>
      <w:pPr>
        <w:ind w:left="454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359679A6"/>
    <w:multiLevelType w:val="hybridMultilevel"/>
    <w:tmpl w:val="450091AA"/>
    <w:lvl w:ilvl="0" w:tplc="FFFFFFFF">
      <w:start w:val="1"/>
      <w:numFmt w:val="taiwaneseCountingThousand"/>
      <w:lvlText w:val="%1、"/>
      <w:lvlJc w:val="left"/>
      <w:pPr>
        <w:ind w:left="5017" w:hanging="480"/>
      </w:pPr>
      <w:rPr>
        <w:rFonts w:hint="default"/>
        <w:b/>
        <w:bCs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3795110D"/>
    <w:multiLevelType w:val="hybridMultilevel"/>
    <w:tmpl w:val="73F02F78"/>
    <w:lvl w:ilvl="0" w:tplc="BBCAA80C">
      <w:start w:val="1"/>
      <w:numFmt w:val="decimal"/>
      <w:lvlText w:val="%1."/>
      <w:lvlJc w:val="left"/>
      <w:pPr>
        <w:ind w:left="1126" w:hanging="227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1746" w:hanging="480"/>
      </w:pPr>
    </w:lvl>
    <w:lvl w:ilvl="2" w:tplc="FFFFFFFF" w:tentative="1">
      <w:start w:val="1"/>
      <w:numFmt w:val="lowerRoman"/>
      <w:lvlText w:val="%3."/>
      <w:lvlJc w:val="right"/>
      <w:pPr>
        <w:ind w:left="2226" w:hanging="480"/>
      </w:pPr>
    </w:lvl>
    <w:lvl w:ilvl="3" w:tplc="FFFFFFFF" w:tentative="1">
      <w:start w:val="1"/>
      <w:numFmt w:val="decimal"/>
      <w:lvlText w:val="%4."/>
      <w:lvlJc w:val="left"/>
      <w:pPr>
        <w:ind w:left="2706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86" w:hanging="480"/>
      </w:pPr>
    </w:lvl>
    <w:lvl w:ilvl="5" w:tplc="FFFFFFFF" w:tentative="1">
      <w:start w:val="1"/>
      <w:numFmt w:val="lowerRoman"/>
      <w:lvlText w:val="%6."/>
      <w:lvlJc w:val="right"/>
      <w:pPr>
        <w:ind w:left="3666" w:hanging="480"/>
      </w:pPr>
    </w:lvl>
    <w:lvl w:ilvl="6" w:tplc="FFFFFFFF" w:tentative="1">
      <w:start w:val="1"/>
      <w:numFmt w:val="decimal"/>
      <w:lvlText w:val="%7."/>
      <w:lvlJc w:val="left"/>
      <w:pPr>
        <w:ind w:left="4146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626" w:hanging="480"/>
      </w:pPr>
    </w:lvl>
    <w:lvl w:ilvl="8" w:tplc="FFFFFFFF" w:tentative="1">
      <w:start w:val="1"/>
      <w:numFmt w:val="lowerRoman"/>
      <w:lvlText w:val="%9."/>
      <w:lvlJc w:val="right"/>
      <w:pPr>
        <w:ind w:left="5106" w:hanging="480"/>
      </w:pPr>
    </w:lvl>
  </w:abstractNum>
  <w:abstractNum w:abstractNumId="68" w15:restartNumberingAfterBreak="0">
    <w:nsid w:val="37DC3FA9"/>
    <w:multiLevelType w:val="hybridMultilevel"/>
    <w:tmpl w:val="8D02F33E"/>
    <w:lvl w:ilvl="0" w:tplc="25FEF230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69" w15:restartNumberingAfterBreak="0">
    <w:nsid w:val="384E389E"/>
    <w:multiLevelType w:val="hybridMultilevel"/>
    <w:tmpl w:val="CF86CC64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0" w15:restartNumberingAfterBreak="0">
    <w:nsid w:val="38FB421E"/>
    <w:multiLevelType w:val="hybridMultilevel"/>
    <w:tmpl w:val="BA3AD104"/>
    <w:lvl w:ilvl="0" w:tplc="80F228DE">
      <w:start w:val="1"/>
      <w:numFmt w:val="taiwaneseCountingThousand"/>
      <w:lvlText w:val="(%1)"/>
      <w:lvlJc w:val="left"/>
      <w:pPr>
        <w:ind w:left="851" w:hanging="567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1131" w:hanging="480"/>
      </w:pPr>
    </w:lvl>
    <w:lvl w:ilvl="2" w:tplc="FFFFFFFF" w:tentative="1">
      <w:start w:val="1"/>
      <w:numFmt w:val="lowerRoman"/>
      <w:lvlText w:val="%3."/>
      <w:lvlJc w:val="right"/>
      <w:pPr>
        <w:ind w:left="1611" w:hanging="480"/>
      </w:pPr>
    </w:lvl>
    <w:lvl w:ilvl="3" w:tplc="FFFFFFFF" w:tentative="1">
      <w:start w:val="1"/>
      <w:numFmt w:val="decimal"/>
      <w:lvlText w:val="%4."/>
      <w:lvlJc w:val="left"/>
      <w:pPr>
        <w:ind w:left="2091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571" w:hanging="480"/>
      </w:pPr>
    </w:lvl>
    <w:lvl w:ilvl="5" w:tplc="FFFFFFFF" w:tentative="1">
      <w:start w:val="1"/>
      <w:numFmt w:val="lowerRoman"/>
      <w:lvlText w:val="%6."/>
      <w:lvlJc w:val="right"/>
      <w:pPr>
        <w:ind w:left="3051" w:hanging="480"/>
      </w:pPr>
    </w:lvl>
    <w:lvl w:ilvl="6" w:tplc="FFFFFFFF" w:tentative="1">
      <w:start w:val="1"/>
      <w:numFmt w:val="decimal"/>
      <w:lvlText w:val="%7."/>
      <w:lvlJc w:val="left"/>
      <w:pPr>
        <w:ind w:left="3531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011" w:hanging="480"/>
      </w:pPr>
    </w:lvl>
    <w:lvl w:ilvl="8" w:tplc="FFFFFFFF" w:tentative="1">
      <w:start w:val="1"/>
      <w:numFmt w:val="lowerRoman"/>
      <w:lvlText w:val="%9."/>
      <w:lvlJc w:val="right"/>
      <w:pPr>
        <w:ind w:left="4491" w:hanging="480"/>
      </w:pPr>
    </w:lvl>
  </w:abstractNum>
  <w:abstractNum w:abstractNumId="71" w15:restartNumberingAfterBreak="0">
    <w:nsid w:val="3A405EAF"/>
    <w:multiLevelType w:val="hybridMultilevel"/>
    <w:tmpl w:val="CF86CC64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3BA3112E"/>
    <w:multiLevelType w:val="hybridMultilevel"/>
    <w:tmpl w:val="33B64D28"/>
    <w:lvl w:ilvl="0" w:tplc="F6A26840">
      <w:start w:val="1"/>
      <w:numFmt w:val="ideographLegalTraditional"/>
      <w:lvlText w:val="%1、"/>
      <w:lvlJc w:val="left"/>
      <w:pPr>
        <w:ind w:left="454" w:hanging="341"/>
      </w:pPr>
      <w:rPr>
        <w:rFonts w:hint="eastAsia"/>
        <w:b/>
        <w:bCs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3BF9082E"/>
    <w:multiLevelType w:val="hybridMultilevel"/>
    <w:tmpl w:val="4E56ACAE"/>
    <w:lvl w:ilvl="0" w:tplc="E6C23506">
      <w:start w:val="1"/>
      <w:numFmt w:val="bullet"/>
      <w:lvlText w:val="•"/>
      <w:lvlJc w:val="left"/>
      <w:pPr>
        <w:ind w:left="1395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187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5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1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7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5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35" w:hanging="480"/>
      </w:pPr>
      <w:rPr>
        <w:rFonts w:ascii="Wingdings" w:hAnsi="Wingdings" w:hint="default"/>
      </w:rPr>
    </w:lvl>
  </w:abstractNum>
  <w:abstractNum w:abstractNumId="74" w15:restartNumberingAfterBreak="0">
    <w:nsid w:val="3DD7256A"/>
    <w:multiLevelType w:val="hybridMultilevel"/>
    <w:tmpl w:val="17D6B284"/>
    <w:lvl w:ilvl="0" w:tplc="A51A65D6">
      <w:start w:val="13"/>
      <w:numFmt w:val="ideographLegalTraditional"/>
      <w:lvlText w:val="%1、"/>
      <w:lvlJc w:val="left"/>
      <w:pPr>
        <w:ind w:left="593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3E6D1D50"/>
    <w:multiLevelType w:val="hybridMultilevel"/>
    <w:tmpl w:val="32AA05E0"/>
    <w:lvl w:ilvl="0" w:tplc="3EF234E2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76" w15:restartNumberingAfterBreak="0">
    <w:nsid w:val="3F492484"/>
    <w:multiLevelType w:val="hybridMultilevel"/>
    <w:tmpl w:val="47C25E42"/>
    <w:lvl w:ilvl="0" w:tplc="E0166FE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405C553B"/>
    <w:multiLevelType w:val="multilevel"/>
    <w:tmpl w:val="09CC5B28"/>
    <w:lvl w:ilvl="0">
      <w:start w:val="1"/>
      <w:numFmt w:val="taiwaneseCountingThousand"/>
      <w:lvlText w:val="%1、"/>
      <w:lvlJc w:val="left"/>
      <w:pPr>
        <w:ind w:left="906" w:hanging="480"/>
      </w:pPr>
    </w:lvl>
    <w:lvl w:ilvl="1">
      <w:start w:val="1"/>
      <w:numFmt w:val="ideographTraditional"/>
      <w:lvlText w:val="%2、"/>
      <w:lvlJc w:val="left"/>
      <w:pPr>
        <w:ind w:left="-2355" w:hanging="480"/>
      </w:pPr>
    </w:lvl>
    <w:lvl w:ilvl="2">
      <w:start w:val="1"/>
      <w:numFmt w:val="lowerRoman"/>
      <w:lvlText w:val="%3."/>
      <w:lvlJc w:val="right"/>
      <w:pPr>
        <w:ind w:left="-2355" w:hanging="480"/>
      </w:pPr>
    </w:lvl>
    <w:lvl w:ilvl="3">
      <w:start w:val="1"/>
      <w:numFmt w:val="decimal"/>
      <w:lvlText w:val="%4."/>
      <w:lvlJc w:val="left"/>
      <w:pPr>
        <w:ind w:left="-2355" w:hanging="480"/>
      </w:pPr>
    </w:lvl>
    <w:lvl w:ilvl="4">
      <w:start w:val="1"/>
      <w:numFmt w:val="ideographTraditional"/>
      <w:lvlText w:val="%5、"/>
      <w:lvlJc w:val="left"/>
      <w:pPr>
        <w:ind w:left="-1994" w:hanging="480"/>
      </w:pPr>
    </w:lvl>
    <w:lvl w:ilvl="5">
      <w:start w:val="1"/>
      <w:numFmt w:val="lowerRoman"/>
      <w:lvlText w:val="%6."/>
      <w:lvlJc w:val="right"/>
      <w:pPr>
        <w:ind w:left="-1514" w:hanging="480"/>
      </w:pPr>
    </w:lvl>
    <w:lvl w:ilvl="6">
      <w:start w:val="1"/>
      <w:numFmt w:val="decimal"/>
      <w:lvlText w:val="%7."/>
      <w:lvlJc w:val="left"/>
      <w:pPr>
        <w:ind w:left="-1034" w:hanging="480"/>
      </w:pPr>
    </w:lvl>
    <w:lvl w:ilvl="7">
      <w:start w:val="1"/>
      <w:numFmt w:val="ideographTraditional"/>
      <w:lvlText w:val="%8、"/>
      <w:lvlJc w:val="left"/>
      <w:pPr>
        <w:ind w:left="-554" w:hanging="480"/>
      </w:pPr>
    </w:lvl>
    <w:lvl w:ilvl="8">
      <w:start w:val="1"/>
      <w:numFmt w:val="lowerRoman"/>
      <w:lvlText w:val="%9."/>
      <w:lvlJc w:val="right"/>
      <w:pPr>
        <w:ind w:left="-74" w:hanging="480"/>
      </w:pPr>
    </w:lvl>
  </w:abstractNum>
  <w:abstractNum w:abstractNumId="78" w15:restartNumberingAfterBreak="0">
    <w:nsid w:val="42C96765"/>
    <w:multiLevelType w:val="hybridMultilevel"/>
    <w:tmpl w:val="B8D68DF6"/>
    <w:lvl w:ilvl="0" w:tplc="5B2633C6">
      <w:start w:val="10"/>
      <w:numFmt w:val="ideographLegalTraditional"/>
      <w:lvlText w:val="%1、"/>
      <w:lvlJc w:val="left"/>
      <w:pPr>
        <w:ind w:left="341" w:hanging="341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43FE1DB9"/>
    <w:multiLevelType w:val="multilevel"/>
    <w:tmpl w:val="4846175A"/>
    <w:lvl w:ilvl="0">
      <w:start w:val="1"/>
      <w:numFmt w:val="decimal"/>
      <w:lvlText w:val="%1."/>
      <w:lvlJc w:val="left"/>
      <w:pPr>
        <w:ind w:left="1331" w:hanging="480"/>
      </w:pPr>
      <w:rPr>
        <w:b w:val="0"/>
        <w:strike w:val="0"/>
        <w:color w:val="auto"/>
        <w:sz w:val="28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（%4）"/>
      <w:lvlJc w:val="left"/>
      <w:pPr>
        <w:ind w:left="204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80" w15:restartNumberingAfterBreak="0">
    <w:nsid w:val="440A69AD"/>
    <w:multiLevelType w:val="hybridMultilevel"/>
    <w:tmpl w:val="D8DAD61C"/>
    <w:lvl w:ilvl="0" w:tplc="25FEF23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44121AF6"/>
    <w:multiLevelType w:val="hybridMultilevel"/>
    <w:tmpl w:val="C28C10BE"/>
    <w:lvl w:ilvl="0" w:tplc="0E1CC19C">
      <w:start w:val="1"/>
      <w:numFmt w:val="taiwaneseCountingThousand"/>
      <w:lvlText w:val="%1、"/>
      <w:lvlJc w:val="left"/>
      <w:pPr>
        <w:tabs>
          <w:tab w:val="num" w:pos="454"/>
        </w:tabs>
        <w:ind w:left="454" w:hanging="454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82" w15:restartNumberingAfterBreak="0">
    <w:nsid w:val="45AB7775"/>
    <w:multiLevelType w:val="hybridMultilevel"/>
    <w:tmpl w:val="17A8E9FE"/>
    <w:lvl w:ilvl="0" w:tplc="04090015">
      <w:start w:val="1"/>
      <w:numFmt w:val="taiwaneseCountingThousand"/>
      <w:lvlText w:val="%1、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83" w15:restartNumberingAfterBreak="0">
    <w:nsid w:val="47B521CF"/>
    <w:multiLevelType w:val="hybridMultilevel"/>
    <w:tmpl w:val="3260098A"/>
    <w:lvl w:ilvl="0" w:tplc="0E925A8A">
      <w:start w:val="1"/>
      <w:numFmt w:val="taiwaneseCountingThousand"/>
      <w:lvlText w:val="(%1)"/>
      <w:lvlJc w:val="left"/>
      <w:pPr>
        <w:ind w:left="680" w:hanging="567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49C72BAE"/>
    <w:multiLevelType w:val="hybridMultilevel"/>
    <w:tmpl w:val="8C6EDFBC"/>
    <w:lvl w:ilvl="0" w:tplc="04090015">
      <w:start w:val="1"/>
      <w:numFmt w:val="taiwaneseCountingThousand"/>
      <w:lvlText w:val="%1、"/>
      <w:lvlJc w:val="left"/>
      <w:pPr>
        <w:ind w:left="1087" w:hanging="226"/>
      </w:pPr>
      <w:rPr>
        <w:rFonts w:hint="eastAsia"/>
      </w:rPr>
    </w:lvl>
    <w:lvl w:ilvl="1" w:tplc="C12C6D78">
      <w:start w:val="8"/>
      <w:numFmt w:val="ideographLegalTraditional"/>
      <w:lvlText w:val="%2、"/>
      <w:lvlJc w:val="left"/>
      <w:pPr>
        <w:ind w:left="464" w:hanging="454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70" w:hanging="480"/>
      </w:pPr>
    </w:lvl>
    <w:lvl w:ilvl="3" w:tplc="0409000F" w:tentative="1">
      <w:start w:val="1"/>
      <w:numFmt w:val="decimal"/>
      <w:lvlText w:val="%4."/>
      <w:lvlJc w:val="left"/>
      <w:pPr>
        <w:ind w:left="26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0" w:hanging="480"/>
      </w:pPr>
    </w:lvl>
    <w:lvl w:ilvl="5" w:tplc="0409001B" w:tentative="1">
      <w:start w:val="1"/>
      <w:numFmt w:val="lowerRoman"/>
      <w:lvlText w:val="%6."/>
      <w:lvlJc w:val="right"/>
      <w:pPr>
        <w:ind w:left="3610" w:hanging="480"/>
      </w:pPr>
    </w:lvl>
    <w:lvl w:ilvl="6" w:tplc="0409000F" w:tentative="1">
      <w:start w:val="1"/>
      <w:numFmt w:val="decimal"/>
      <w:lvlText w:val="%7."/>
      <w:lvlJc w:val="left"/>
      <w:pPr>
        <w:ind w:left="40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0" w:hanging="480"/>
      </w:pPr>
    </w:lvl>
    <w:lvl w:ilvl="8" w:tplc="0409001B" w:tentative="1">
      <w:start w:val="1"/>
      <w:numFmt w:val="lowerRoman"/>
      <w:lvlText w:val="%9."/>
      <w:lvlJc w:val="right"/>
      <w:pPr>
        <w:ind w:left="5050" w:hanging="480"/>
      </w:pPr>
    </w:lvl>
  </w:abstractNum>
  <w:abstractNum w:abstractNumId="85" w15:restartNumberingAfterBreak="0">
    <w:nsid w:val="49D125B0"/>
    <w:multiLevelType w:val="hybridMultilevel"/>
    <w:tmpl w:val="74AC8E04"/>
    <w:lvl w:ilvl="0" w:tplc="E28EF74A">
      <w:start w:val="1"/>
      <w:numFmt w:val="taiwaneseCountingThousand"/>
      <w:lvlText w:val="(%1)"/>
      <w:lvlJc w:val="left"/>
      <w:pPr>
        <w:ind w:left="851" w:hanging="567"/>
      </w:pPr>
      <w:rPr>
        <w:rFonts w:ascii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6" w15:restartNumberingAfterBreak="0">
    <w:nsid w:val="4AF56D64"/>
    <w:multiLevelType w:val="hybridMultilevel"/>
    <w:tmpl w:val="CBA65AE0"/>
    <w:lvl w:ilvl="0" w:tplc="FFFFFFFF">
      <w:start w:val="1"/>
      <w:numFmt w:val="decimal"/>
      <w:lvlText w:val="%1."/>
      <w:lvlJc w:val="left"/>
      <w:pPr>
        <w:ind w:left="1078" w:hanging="227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4B402CCE"/>
    <w:multiLevelType w:val="hybridMultilevel"/>
    <w:tmpl w:val="4BB82DC0"/>
    <w:lvl w:ilvl="0" w:tplc="913E7630">
      <w:start w:val="12"/>
      <w:numFmt w:val="ideographLegalTraditional"/>
      <w:lvlText w:val="%1、"/>
      <w:lvlJc w:val="left"/>
      <w:pPr>
        <w:ind w:left="1331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4C603C28"/>
    <w:multiLevelType w:val="hybridMultilevel"/>
    <w:tmpl w:val="979A950A"/>
    <w:lvl w:ilvl="0" w:tplc="E6C23506">
      <w:start w:val="1"/>
      <w:numFmt w:val="bullet"/>
      <w:lvlText w:val="•"/>
      <w:lvlJc w:val="left"/>
      <w:pPr>
        <w:ind w:left="645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5" w:hanging="480"/>
      </w:pPr>
      <w:rPr>
        <w:rFonts w:ascii="Wingdings" w:hAnsi="Wingdings" w:hint="default"/>
      </w:rPr>
    </w:lvl>
  </w:abstractNum>
  <w:abstractNum w:abstractNumId="89" w15:restartNumberingAfterBreak="0">
    <w:nsid w:val="4C634915"/>
    <w:multiLevelType w:val="hybridMultilevel"/>
    <w:tmpl w:val="3E047DF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4DBB3E7A"/>
    <w:multiLevelType w:val="hybridMultilevel"/>
    <w:tmpl w:val="18409648"/>
    <w:lvl w:ilvl="0" w:tplc="9F364E94">
      <w:start w:val="1"/>
      <w:numFmt w:val="taiwaneseCountingThousand"/>
      <w:lvlText w:val="%1、"/>
      <w:lvlJc w:val="left"/>
      <w:pPr>
        <w:ind w:left="764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4FAB1659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92" w15:restartNumberingAfterBreak="0">
    <w:nsid w:val="4FFC410A"/>
    <w:multiLevelType w:val="hybridMultilevel"/>
    <w:tmpl w:val="974A6D48"/>
    <w:lvl w:ilvl="0" w:tplc="04090015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93" w15:restartNumberingAfterBreak="0">
    <w:nsid w:val="52112381"/>
    <w:multiLevelType w:val="hybridMultilevel"/>
    <w:tmpl w:val="D780F846"/>
    <w:lvl w:ilvl="0" w:tplc="424CAE06">
      <w:start w:val="1"/>
      <w:numFmt w:val="taiwaneseCountingThousand"/>
      <w:lvlText w:val="%1、"/>
      <w:lvlJc w:val="left"/>
      <w:pPr>
        <w:ind w:left="5017" w:hanging="480"/>
      </w:pPr>
      <w:rPr>
        <w:rFonts w:hint="eastAsia"/>
        <w:b w:val="0"/>
        <w:bCs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2195330"/>
    <w:multiLevelType w:val="hybridMultilevel"/>
    <w:tmpl w:val="3E5E2CF4"/>
    <w:lvl w:ilvl="0" w:tplc="3DBE14F2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52F55188"/>
    <w:multiLevelType w:val="hybridMultilevel"/>
    <w:tmpl w:val="5008CE38"/>
    <w:lvl w:ilvl="0" w:tplc="04090015">
      <w:start w:val="1"/>
      <w:numFmt w:val="taiwaneseCountingThousand"/>
      <w:lvlText w:val="%1、"/>
      <w:lvlJc w:val="left"/>
      <w:pPr>
        <w:ind w:left="1048" w:hanging="480"/>
      </w:pPr>
      <w:rPr>
        <w:rFonts w:hint="default"/>
        <w:b/>
        <w:bCs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53442FF2"/>
    <w:multiLevelType w:val="hybridMultilevel"/>
    <w:tmpl w:val="E7903532"/>
    <w:lvl w:ilvl="0" w:tplc="6206D5C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97" w15:restartNumberingAfterBreak="0">
    <w:nsid w:val="5403442D"/>
    <w:multiLevelType w:val="hybridMultilevel"/>
    <w:tmpl w:val="D63078FC"/>
    <w:lvl w:ilvl="0" w:tplc="E6C23506">
      <w:start w:val="1"/>
      <w:numFmt w:val="bullet"/>
      <w:lvlText w:val="•"/>
      <w:lvlJc w:val="left"/>
      <w:pPr>
        <w:ind w:left="1473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195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1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13" w:hanging="480"/>
      </w:pPr>
      <w:rPr>
        <w:rFonts w:ascii="Wingdings" w:hAnsi="Wingdings" w:hint="default"/>
      </w:rPr>
    </w:lvl>
  </w:abstractNum>
  <w:abstractNum w:abstractNumId="98" w15:restartNumberingAfterBreak="0">
    <w:nsid w:val="57906CAD"/>
    <w:multiLevelType w:val="hybridMultilevel"/>
    <w:tmpl w:val="1544212E"/>
    <w:lvl w:ilvl="0" w:tplc="04090015">
      <w:start w:val="1"/>
      <w:numFmt w:val="taiwaneseCountingThousand"/>
      <w:lvlText w:val="%1、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58E51613"/>
    <w:multiLevelType w:val="multilevel"/>
    <w:tmpl w:val="C7BCE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B285AAA"/>
    <w:multiLevelType w:val="hybridMultilevel"/>
    <w:tmpl w:val="D1428BD0"/>
    <w:lvl w:ilvl="0" w:tplc="283625E8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5B982F24"/>
    <w:multiLevelType w:val="hybridMultilevel"/>
    <w:tmpl w:val="8160C47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5F563E0F"/>
    <w:multiLevelType w:val="hybridMultilevel"/>
    <w:tmpl w:val="CB169A6A"/>
    <w:lvl w:ilvl="0" w:tplc="FFFFFFFF">
      <w:start w:val="1"/>
      <w:numFmt w:val="decimal"/>
      <w:lvlText w:val="%1."/>
      <w:lvlJc w:val="left"/>
      <w:pPr>
        <w:ind w:left="1126" w:hanging="227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2200" w:hanging="480"/>
      </w:pPr>
    </w:lvl>
    <w:lvl w:ilvl="2" w:tplc="FFFFFFFF" w:tentative="1">
      <w:start w:val="1"/>
      <w:numFmt w:val="lowerRoman"/>
      <w:lvlText w:val="%3."/>
      <w:lvlJc w:val="right"/>
      <w:pPr>
        <w:ind w:left="2680" w:hanging="480"/>
      </w:pPr>
    </w:lvl>
    <w:lvl w:ilvl="3" w:tplc="FFFFFFFF" w:tentative="1">
      <w:start w:val="1"/>
      <w:numFmt w:val="decimal"/>
      <w:lvlText w:val="%4."/>
      <w:lvlJc w:val="left"/>
      <w:pPr>
        <w:ind w:left="3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640" w:hanging="480"/>
      </w:pPr>
    </w:lvl>
    <w:lvl w:ilvl="5" w:tplc="FFFFFFFF" w:tentative="1">
      <w:start w:val="1"/>
      <w:numFmt w:val="lowerRoman"/>
      <w:lvlText w:val="%6."/>
      <w:lvlJc w:val="right"/>
      <w:pPr>
        <w:ind w:left="4120" w:hanging="480"/>
      </w:pPr>
    </w:lvl>
    <w:lvl w:ilvl="6" w:tplc="FFFFFFFF" w:tentative="1">
      <w:start w:val="1"/>
      <w:numFmt w:val="decimal"/>
      <w:lvlText w:val="%7."/>
      <w:lvlJc w:val="left"/>
      <w:pPr>
        <w:ind w:left="4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080" w:hanging="480"/>
      </w:pPr>
    </w:lvl>
    <w:lvl w:ilvl="8" w:tplc="FFFFFFFF" w:tentative="1">
      <w:start w:val="1"/>
      <w:numFmt w:val="lowerRoman"/>
      <w:lvlText w:val="%9."/>
      <w:lvlJc w:val="right"/>
      <w:pPr>
        <w:ind w:left="5560" w:hanging="480"/>
      </w:pPr>
    </w:lvl>
  </w:abstractNum>
  <w:abstractNum w:abstractNumId="103" w15:restartNumberingAfterBreak="0">
    <w:nsid w:val="5FD94E57"/>
    <w:multiLevelType w:val="hybridMultilevel"/>
    <w:tmpl w:val="2BA6EA88"/>
    <w:lvl w:ilvl="0" w:tplc="E6C23506">
      <w:start w:val="1"/>
      <w:numFmt w:val="bullet"/>
      <w:lvlText w:val="•"/>
      <w:lvlJc w:val="left"/>
      <w:pPr>
        <w:ind w:left="1691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217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5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1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9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31" w:hanging="480"/>
      </w:pPr>
      <w:rPr>
        <w:rFonts w:ascii="Wingdings" w:hAnsi="Wingdings" w:hint="default"/>
      </w:rPr>
    </w:lvl>
  </w:abstractNum>
  <w:abstractNum w:abstractNumId="104" w15:restartNumberingAfterBreak="0">
    <w:nsid w:val="612C3373"/>
    <w:multiLevelType w:val="hybridMultilevel"/>
    <w:tmpl w:val="449A43B2"/>
    <w:lvl w:ilvl="0" w:tplc="FFFFFFFF">
      <w:start w:val="1"/>
      <w:numFmt w:val="taiwaneseCountingThousand"/>
      <w:lvlText w:val="%1、"/>
      <w:lvlJc w:val="left"/>
      <w:pPr>
        <w:ind w:left="764" w:hanging="480"/>
      </w:pPr>
      <w:rPr>
        <w:rFonts w:hint="eastAsia"/>
        <w:b/>
        <w:bCs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-2300" w:hanging="480"/>
      </w:pPr>
    </w:lvl>
    <w:lvl w:ilvl="2" w:tplc="FFFFFFFF" w:tentative="1">
      <w:start w:val="1"/>
      <w:numFmt w:val="lowerRoman"/>
      <w:lvlText w:val="%3."/>
      <w:lvlJc w:val="right"/>
      <w:pPr>
        <w:ind w:left="-1820" w:hanging="480"/>
      </w:pPr>
    </w:lvl>
    <w:lvl w:ilvl="3" w:tplc="FFFFFFFF" w:tentative="1">
      <w:start w:val="1"/>
      <w:numFmt w:val="decimal"/>
      <w:lvlText w:val="%4."/>
      <w:lvlJc w:val="left"/>
      <w:pPr>
        <w:ind w:left="-13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-860" w:hanging="480"/>
      </w:pPr>
    </w:lvl>
    <w:lvl w:ilvl="5" w:tplc="FFFFFFFF" w:tentative="1">
      <w:start w:val="1"/>
      <w:numFmt w:val="lowerRoman"/>
      <w:lvlText w:val="%6."/>
      <w:lvlJc w:val="right"/>
      <w:pPr>
        <w:ind w:left="-380" w:hanging="480"/>
      </w:pPr>
    </w:lvl>
    <w:lvl w:ilvl="6" w:tplc="FFFFFFFF" w:tentative="1">
      <w:start w:val="1"/>
      <w:numFmt w:val="decimal"/>
      <w:lvlText w:val="%7."/>
      <w:lvlJc w:val="left"/>
      <w:pPr>
        <w:ind w:left="1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80" w:hanging="480"/>
      </w:pPr>
    </w:lvl>
    <w:lvl w:ilvl="8" w:tplc="FFFFFFFF" w:tentative="1">
      <w:start w:val="1"/>
      <w:numFmt w:val="lowerRoman"/>
      <w:lvlText w:val="%9."/>
      <w:lvlJc w:val="right"/>
      <w:pPr>
        <w:ind w:left="1060" w:hanging="480"/>
      </w:pPr>
    </w:lvl>
  </w:abstractNum>
  <w:abstractNum w:abstractNumId="105" w15:restartNumberingAfterBreak="0">
    <w:nsid w:val="618A4142"/>
    <w:multiLevelType w:val="hybridMultilevel"/>
    <w:tmpl w:val="35BCD990"/>
    <w:lvl w:ilvl="0" w:tplc="1E8677F6">
      <w:start w:val="1"/>
      <w:numFmt w:val="taiwaneseCountingThousand"/>
      <w:lvlText w:val="%1、"/>
      <w:lvlJc w:val="left"/>
      <w:pPr>
        <w:ind w:left="5017" w:hanging="480"/>
      </w:pPr>
      <w:rPr>
        <w:rFonts w:hint="default"/>
        <w:b/>
        <w:bCs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1E561F4"/>
    <w:multiLevelType w:val="multilevel"/>
    <w:tmpl w:val="4CDE3072"/>
    <w:lvl w:ilvl="0">
      <w:start w:val="1"/>
      <w:numFmt w:val="taiwaneseCountingThousand"/>
      <w:lvlText w:val="%1、"/>
      <w:lvlJc w:val="left"/>
      <w:pPr>
        <w:ind w:left="764" w:hanging="480"/>
      </w:pPr>
    </w:lvl>
    <w:lvl w:ilvl="1">
      <w:start w:val="1"/>
      <w:numFmt w:val="ideographTraditional"/>
      <w:lvlText w:val="%2、"/>
      <w:lvlJc w:val="left"/>
      <w:pPr>
        <w:ind w:left="196" w:hanging="480"/>
      </w:pPr>
    </w:lvl>
    <w:lvl w:ilvl="2">
      <w:start w:val="1"/>
      <w:numFmt w:val="lowerRoman"/>
      <w:lvlText w:val="%3."/>
      <w:lvlJc w:val="right"/>
      <w:pPr>
        <w:ind w:left="196" w:hanging="480"/>
      </w:pPr>
    </w:lvl>
    <w:lvl w:ilvl="3">
      <w:start w:val="1"/>
      <w:numFmt w:val="decimal"/>
      <w:lvlText w:val="%4."/>
      <w:lvlJc w:val="left"/>
      <w:pPr>
        <w:ind w:left="196" w:hanging="480"/>
      </w:pPr>
    </w:lvl>
    <w:lvl w:ilvl="4">
      <w:start w:val="1"/>
      <w:numFmt w:val="ideographTraditional"/>
      <w:lvlText w:val="%5、"/>
      <w:lvlJc w:val="left"/>
      <w:pPr>
        <w:ind w:left="557" w:hanging="480"/>
      </w:pPr>
    </w:lvl>
    <w:lvl w:ilvl="5">
      <w:start w:val="1"/>
      <w:numFmt w:val="lowerRoman"/>
      <w:lvlText w:val="%6."/>
      <w:lvlJc w:val="right"/>
      <w:pPr>
        <w:ind w:left="1037" w:hanging="480"/>
      </w:pPr>
    </w:lvl>
    <w:lvl w:ilvl="6">
      <w:start w:val="1"/>
      <w:numFmt w:val="decimal"/>
      <w:lvlText w:val="%7."/>
      <w:lvlJc w:val="left"/>
      <w:pPr>
        <w:ind w:left="1517" w:hanging="480"/>
      </w:pPr>
    </w:lvl>
    <w:lvl w:ilvl="7">
      <w:start w:val="1"/>
      <w:numFmt w:val="ideographTraditional"/>
      <w:lvlText w:val="%8、"/>
      <w:lvlJc w:val="left"/>
      <w:pPr>
        <w:ind w:left="1997" w:hanging="480"/>
      </w:pPr>
    </w:lvl>
    <w:lvl w:ilvl="8">
      <w:start w:val="1"/>
      <w:numFmt w:val="lowerRoman"/>
      <w:lvlText w:val="%9."/>
      <w:lvlJc w:val="right"/>
      <w:pPr>
        <w:ind w:left="2477" w:hanging="480"/>
      </w:pPr>
    </w:lvl>
  </w:abstractNum>
  <w:abstractNum w:abstractNumId="107" w15:restartNumberingAfterBreak="0">
    <w:nsid w:val="622C6DE7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108" w15:restartNumberingAfterBreak="0">
    <w:nsid w:val="62510C18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109" w15:restartNumberingAfterBreak="0">
    <w:nsid w:val="62727CB1"/>
    <w:multiLevelType w:val="hybridMultilevel"/>
    <w:tmpl w:val="C79E9CF6"/>
    <w:lvl w:ilvl="0" w:tplc="B4FA4F7A">
      <w:start w:val="1"/>
      <w:numFmt w:val="taiwaneseCountingThousand"/>
      <w:lvlText w:val="%1、"/>
      <w:lvlJc w:val="left"/>
      <w:pPr>
        <w:ind w:left="5017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2966519"/>
    <w:multiLevelType w:val="hybridMultilevel"/>
    <w:tmpl w:val="8726307C"/>
    <w:lvl w:ilvl="0" w:tplc="E0166FE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62ED66F9"/>
    <w:multiLevelType w:val="hybridMultilevel"/>
    <w:tmpl w:val="5E5A2922"/>
    <w:lvl w:ilvl="0" w:tplc="01D6D006">
      <w:start w:val="1"/>
      <w:numFmt w:val="taiwaneseCountingThousand"/>
      <w:lvlText w:val="%1、"/>
      <w:lvlJc w:val="left"/>
      <w:pPr>
        <w:ind w:left="764" w:hanging="48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2" w15:restartNumberingAfterBreak="0">
    <w:nsid w:val="63266A34"/>
    <w:multiLevelType w:val="hybridMultilevel"/>
    <w:tmpl w:val="5538D28C"/>
    <w:lvl w:ilvl="0" w:tplc="25FEF230">
      <w:start w:val="1"/>
      <w:numFmt w:val="taiwaneseCountingThousand"/>
      <w:lvlText w:val="%1、"/>
      <w:lvlJc w:val="left"/>
      <w:pPr>
        <w:ind w:left="454" w:hanging="45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13" w15:restartNumberingAfterBreak="0">
    <w:nsid w:val="63ED3A1C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114" w15:restartNumberingAfterBreak="0">
    <w:nsid w:val="641C4AE4"/>
    <w:multiLevelType w:val="hybridMultilevel"/>
    <w:tmpl w:val="C206110C"/>
    <w:lvl w:ilvl="0" w:tplc="E6C23506">
      <w:start w:val="1"/>
      <w:numFmt w:val="bullet"/>
      <w:lvlText w:val="•"/>
      <w:lvlJc w:val="left"/>
      <w:pPr>
        <w:ind w:left="1691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217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5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1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9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31" w:hanging="480"/>
      </w:pPr>
      <w:rPr>
        <w:rFonts w:ascii="Wingdings" w:hAnsi="Wingdings" w:hint="default"/>
      </w:rPr>
    </w:lvl>
  </w:abstractNum>
  <w:abstractNum w:abstractNumId="115" w15:restartNumberingAfterBreak="0">
    <w:nsid w:val="65CE4E83"/>
    <w:multiLevelType w:val="hybridMultilevel"/>
    <w:tmpl w:val="24343DCA"/>
    <w:lvl w:ilvl="0" w:tplc="0A9C5B12">
      <w:start w:val="7"/>
      <w:numFmt w:val="ideographLegalTraditional"/>
      <w:lvlText w:val="%1、"/>
      <w:lvlJc w:val="left"/>
      <w:pPr>
        <w:ind w:left="454" w:hanging="454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66FD3C38"/>
    <w:multiLevelType w:val="hybridMultilevel"/>
    <w:tmpl w:val="40DA5D02"/>
    <w:lvl w:ilvl="0" w:tplc="6D4097D6">
      <w:start w:val="1"/>
      <w:numFmt w:val="taiwaneseCountingThousand"/>
      <w:lvlText w:val="%1、"/>
      <w:lvlJc w:val="left"/>
      <w:pPr>
        <w:ind w:left="341" w:hanging="34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671614D7"/>
    <w:multiLevelType w:val="hybridMultilevel"/>
    <w:tmpl w:val="727A257A"/>
    <w:lvl w:ilvl="0" w:tplc="F6A26840">
      <w:start w:val="1"/>
      <w:numFmt w:val="ideographLegalTraditional"/>
      <w:lvlText w:val="%1、"/>
      <w:lvlJc w:val="left"/>
      <w:pPr>
        <w:ind w:left="480" w:hanging="480"/>
      </w:pPr>
      <w:rPr>
        <w:b/>
        <w:bCs/>
      </w:rPr>
    </w:lvl>
    <w:lvl w:ilvl="1" w:tplc="F97EF458">
      <w:start w:val="1"/>
      <w:numFmt w:val="taiwaneseCountingThousand"/>
      <w:lvlText w:val="%2、"/>
      <w:lvlJc w:val="left"/>
      <w:pPr>
        <w:ind w:left="960" w:hanging="506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67F32221"/>
    <w:multiLevelType w:val="hybridMultilevel"/>
    <w:tmpl w:val="1A049346"/>
    <w:lvl w:ilvl="0" w:tplc="04090015">
      <w:start w:val="1"/>
      <w:numFmt w:val="taiwaneseCountingThousand"/>
      <w:lvlText w:val="%1、"/>
      <w:lvlJc w:val="left"/>
      <w:pPr>
        <w:ind w:left="120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9" w15:restartNumberingAfterBreak="0">
    <w:nsid w:val="68154DCA"/>
    <w:multiLevelType w:val="hybridMultilevel"/>
    <w:tmpl w:val="1F4ADBE6"/>
    <w:lvl w:ilvl="0" w:tplc="283625E8">
      <w:start w:val="1"/>
      <w:numFmt w:val="ideographLegalTraditional"/>
      <w:lvlText w:val="%1、"/>
      <w:lvlJc w:val="left"/>
      <w:pPr>
        <w:ind w:left="906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20" w15:restartNumberingAfterBreak="0">
    <w:nsid w:val="688330DF"/>
    <w:multiLevelType w:val="hybridMultilevel"/>
    <w:tmpl w:val="ABECF2FE"/>
    <w:lvl w:ilvl="0" w:tplc="FFFFFFFF">
      <w:start w:val="1"/>
      <w:numFmt w:val="taiwaneseCountingThousand"/>
      <w:lvlText w:val="(%1)"/>
      <w:lvlJc w:val="left"/>
      <w:pPr>
        <w:ind w:left="1021" w:hanging="567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bullet"/>
      <w:lvlText w:val=""/>
      <w:lvlJc w:val="left"/>
      <w:pPr>
        <w:ind w:left="161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9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7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5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3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1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9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70" w:hanging="480"/>
      </w:pPr>
      <w:rPr>
        <w:rFonts w:ascii="Wingdings" w:hAnsi="Wingdings" w:hint="default"/>
      </w:rPr>
    </w:lvl>
  </w:abstractNum>
  <w:abstractNum w:abstractNumId="121" w15:restartNumberingAfterBreak="0">
    <w:nsid w:val="68F01ADE"/>
    <w:multiLevelType w:val="hybridMultilevel"/>
    <w:tmpl w:val="CBA65AE0"/>
    <w:lvl w:ilvl="0" w:tplc="48A2053E">
      <w:start w:val="1"/>
      <w:numFmt w:val="decimal"/>
      <w:lvlText w:val="%1."/>
      <w:lvlJc w:val="left"/>
      <w:pPr>
        <w:ind w:left="1078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69BC2C9F"/>
    <w:multiLevelType w:val="hybridMultilevel"/>
    <w:tmpl w:val="CB169A6A"/>
    <w:lvl w:ilvl="0" w:tplc="FFFFFFFF">
      <w:start w:val="1"/>
      <w:numFmt w:val="decimal"/>
      <w:lvlText w:val="%1."/>
      <w:lvlJc w:val="left"/>
      <w:pPr>
        <w:ind w:left="1126" w:hanging="227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2200" w:hanging="480"/>
      </w:pPr>
    </w:lvl>
    <w:lvl w:ilvl="2" w:tplc="FFFFFFFF" w:tentative="1">
      <w:start w:val="1"/>
      <w:numFmt w:val="lowerRoman"/>
      <w:lvlText w:val="%3."/>
      <w:lvlJc w:val="right"/>
      <w:pPr>
        <w:ind w:left="2680" w:hanging="480"/>
      </w:pPr>
    </w:lvl>
    <w:lvl w:ilvl="3" w:tplc="FFFFFFFF" w:tentative="1">
      <w:start w:val="1"/>
      <w:numFmt w:val="decimal"/>
      <w:lvlText w:val="%4."/>
      <w:lvlJc w:val="left"/>
      <w:pPr>
        <w:ind w:left="3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640" w:hanging="480"/>
      </w:pPr>
    </w:lvl>
    <w:lvl w:ilvl="5" w:tplc="FFFFFFFF" w:tentative="1">
      <w:start w:val="1"/>
      <w:numFmt w:val="lowerRoman"/>
      <w:lvlText w:val="%6."/>
      <w:lvlJc w:val="right"/>
      <w:pPr>
        <w:ind w:left="4120" w:hanging="480"/>
      </w:pPr>
    </w:lvl>
    <w:lvl w:ilvl="6" w:tplc="FFFFFFFF" w:tentative="1">
      <w:start w:val="1"/>
      <w:numFmt w:val="decimal"/>
      <w:lvlText w:val="%7."/>
      <w:lvlJc w:val="left"/>
      <w:pPr>
        <w:ind w:left="4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080" w:hanging="480"/>
      </w:pPr>
    </w:lvl>
    <w:lvl w:ilvl="8" w:tplc="FFFFFFFF" w:tentative="1">
      <w:start w:val="1"/>
      <w:numFmt w:val="lowerRoman"/>
      <w:lvlText w:val="%9."/>
      <w:lvlJc w:val="right"/>
      <w:pPr>
        <w:ind w:left="5560" w:hanging="480"/>
      </w:pPr>
    </w:lvl>
  </w:abstractNum>
  <w:abstractNum w:abstractNumId="123" w15:restartNumberingAfterBreak="0">
    <w:nsid w:val="6A080F4E"/>
    <w:multiLevelType w:val="hybridMultilevel"/>
    <w:tmpl w:val="CA26990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6B3F0BD9"/>
    <w:multiLevelType w:val="hybridMultilevel"/>
    <w:tmpl w:val="0BBC8A9A"/>
    <w:lvl w:ilvl="0" w:tplc="04090005">
      <w:start w:val="1"/>
      <w:numFmt w:val="bullet"/>
      <w:lvlText w:val="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125" w15:restartNumberingAfterBreak="0">
    <w:nsid w:val="6F597985"/>
    <w:multiLevelType w:val="hybridMultilevel"/>
    <w:tmpl w:val="840EB58E"/>
    <w:lvl w:ilvl="0" w:tplc="0409000F">
      <w:start w:val="1"/>
      <w:numFmt w:val="decimal"/>
      <w:lvlText w:val="%1."/>
      <w:lvlJc w:val="left"/>
      <w:pPr>
        <w:ind w:left="1126" w:hanging="227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2200" w:hanging="480"/>
      </w:pPr>
    </w:lvl>
    <w:lvl w:ilvl="2" w:tplc="FFFFFFFF" w:tentative="1">
      <w:start w:val="1"/>
      <w:numFmt w:val="lowerRoman"/>
      <w:lvlText w:val="%3."/>
      <w:lvlJc w:val="right"/>
      <w:pPr>
        <w:ind w:left="2680" w:hanging="480"/>
      </w:pPr>
    </w:lvl>
    <w:lvl w:ilvl="3" w:tplc="FFFFFFFF" w:tentative="1">
      <w:start w:val="1"/>
      <w:numFmt w:val="decimal"/>
      <w:lvlText w:val="%4."/>
      <w:lvlJc w:val="left"/>
      <w:pPr>
        <w:ind w:left="3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640" w:hanging="480"/>
      </w:pPr>
    </w:lvl>
    <w:lvl w:ilvl="5" w:tplc="FFFFFFFF" w:tentative="1">
      <w:start w:val="1"/>
      <w:numFmt w:val="lowerRoman"/>
      <w:lvlText w:val="%6."/>
      <w:lvlJc w:val="right"/>
      <w:pPr>
        <w:ind w:left="4120" w:hanging="480"/>
      </w:pPr>
    </w:lvl>
    <w:lvl w:ilvl="6" w:tplc="FFFFFFFF" w:tentative="1">
      <w:start w:val="1"/>
      <w:numFmt w:val="decimal"/>
      <w:lvlText w:val="%7."/>
      <w:lvlJc w:val="left"/>
      <w:pPr>
        <w:ind w:left="4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080" w:hanging="480"/>
      </w:pPr>
    </w:lvl>
    <w:lvl w:ilvl="8" w:tplc="FFFFFFFF" w:tentative="1">
      <w:start w:val="1"/>
      <w:numFmt w:val="lowerRoman"/>
      <w:lvlText w:val="%9."/>
      <w:lvlJc w:val="right"/>
      <w:pPr>
        <w:ind w:left="5560" w:hanging="480"/>
      </w:pPr>
    </w:lvl>
  </w:abstractNum>
  <w:abstractNum w:abstractNumId="126" w15:restartNumberingAfterBreak="0">
    <w:nsid w:val="6F916AD0"/>
    <w:multiLevelType w:val="hybridMultilevel"/>
    <w:tmpl w:val="43487096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7" w15:restartNumberingAfterBreak="0">
    <w:nsid w:val="6F9B6085"/>
    <w:multiLevelType w:val="hybridMultilevel"/>
    <w:tmpl w:val="1296642E"/>
    <w:lvl w:ilvl="0" w:tplc="E6C23506">
      <w:start w:val="1"/>
      <w:numFmt w:val="bullet"/>
      <w:lvlText w:val="•"/>
      <w:lvlJc w:val="left"/>
      <w:pPr>
        <w:ind w:left="480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8" w15:restartNumberingAfterBreak="0">
    <w:nsid w:val="719D6564"/>
    <w:multiLevelType w:val="hybridMultilevel"/>
    <w:tmpl w:val="CF86CC64"/>
    <w:lvl w:ilvl="0" w:tplc="A8B6EC72">
      <w:start w:val="1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9" w15:restartNumberingAfterBreak="0">
    <w:nsid w:val="722553E3"/>
    <w:multiLevelType w:val="multilevel"/>
    <w:tmpl w:val="8B5E3074"/>
    <w:lvl w:ilvl="0">
      <w:start w:val="1"/>
      <w:numFmt w:val="decimal"/>
      <w:lvlText w:val="%1."/>
      <w:lvlJc w:val="left"/>
      <w:pPr>
        <w:ind w:left="454" w:hanging="94"/>
      </w:pPr>
      <w:rPr>
        <w:rFonts w:hint="default"/>
        <w:sz w:val="28"/>
        <w:szCs w:val="28"/>
      </w:rPr>
    </w:lvl>
    <w:lvl w:ilvl="1">
      <w:start w:val="1"/>
      <w:numFmt w:val="taiwaneseCountingThousand"/>
      <w:lvlText w:val="%2、"/>
      <w:lvlJc w:val="left"/>
      <w:pPr>
        <w:ind w:left="1800" w:hanging="72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2EC281E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131" w15:restartNumberingAfterBreak="0">
    <w:nsid w:val="72F162F1"/>
    <w:multiLevelType w:val="hybridMultilevel"/>
    <w:tmpl w:val="24CE6BF8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2" w15:restartNumberingAfterBreak="0">
    <w:nsid w:val="74EB225D"/>
    <w:multiLevelType w:val="hybridMultilevel"/>
    <w:tmpl w:val="AAB446F4"/>
    <w:lvl w:ilvl="0" w:tplc="37925AE0">
      <w:start w:val="1"/>
      <w:numFmt w:val="decimal"/>
      <w:lvlText w:val="%1."/>
      <w:lvlJc w:val="left"/>
      <w:pPr>
        <w:ind w:left="92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5" w:hanging="480"/>
      </w:pPr>
    </w:lvl>
    <w:lvl w:ilvl="2" w:tplc="0409001B" w:tentative="1">
      <w:start w:val="1"/>
      <w:numFmt w:val="lowerRoman"/>
      <w:lvlText w:val="%3."/>
      <w:lvlJc w:val="right"/>
      <w:pPr>
        <w:ind w:left="2005" w:hanging="480"/>
      </w:pPr>
    </w:lvl>
    <w:lvl w:ilvl="3" w:tplc="0409000F" w:tentative="1">
      <w:start w:val="1"/>
      <w:numFmt w:val="decimal"/>
      <w:lvlText w:val="%4."/>
      <w:lvlJc w:val="left"/>
      <w:pPr>
        <w:ind w:left="24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5" w:hanging="480"/>
      </w:pPr>
    </w:lvl>
    <w:lvl w:ilvl="5" w:tplc="0409001B" w:tentative="1">
      <w:start w:val="1"/>
      <w:numFmt w:val="lowerRoman"/>
      <w:lvlText w:val="%6."/>
      <w:lvlJc w:val="right"/>
      <w:pPr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ind w:left="4885" w:hanging="480"/>
      </w:pPr>
    </w:lvl>
  </w:abstractNum>
  <w:abstractNum w:abstractNumId="133" w15:restartNumberingAfterBreak="0">
    <w:nsid w:val="76061B1F"/>
    <w:multiLevelType w:val="hybridMultilevel"/>
    <w:tmpl w:val="CD8043CA"/>
    <w:lvl w:ilvl="0" w:tplc="FFFFFFFF">
      <w:start w:val="1"/>
      <w:numFmt w:val="taiwaneseCountingThousand"/>
      <w:lvlText w:val="%1、"/>
      <w:lvlJc w:val="left"/>
      <w:pPr>
        <w:ind w:left="764" w:hanging="480"/>
      </w:pPr>
      <w:rPr>
        <w:rFonts w:hint="default"/>
        <w:b/>
        <w:bCs/>
      </w:rPr>
    </w:lvl>
    <w:lvl w:ilvl="1" w:tplc="FFFFFFFF" w:tentative="1">
      <w:start w:val="1"/>
      <w:numFmt w:val="ideographTraditional"/>
      <w:lvlText w:val="%2、"/>
      <w:lvlJc w:val="left"/>
      <w:pPr>
        <w:ind w:left="-2300" w:hanging="480"/>
      </w:pPr>
    </w:lvl>
    <w:lvl w:ilvl="2" w:tplc="FFFFFFFF" w:tentative="1">
      <w:start w:val="1"/>
      <w:numFmt w:val="lowerRoman"/>
      <w:lvlText w:val="%3."/>
      <w:lvlJc w:val="right"/>
      <w:pPr>
        <w:ind w:left="-1820" w:hanging="480"/>
      </w:pPr>
    </w:lvl>
    <w:lvl w:ilvl="3" w:tplc="FFFFFFFF" w:tentative="1">
      <w:start w:val="1"/>
      <w:numFmt w:val="decimal"/>
      <w:lvlText w:val="%4."/>
      <w:lvlJc w:val="left"/>
      <w:pPr>
        <w:ind w:left="-13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-860" w:hanging="480"/>
      </w:pPr>
    </w:lvl>
    <w:lvl w:ilvl="5" w:tplc="FFFFFFFF" w:tentative="1">
      <w:start w:val="1"/>
      <w:numFmt w:val="lowerRoman"/>
      <w:lvlText w:val="%6."/>
      <w:lvlJc w:val="right"/>
      <w:pPr>
        <w:ind w:left="-380" w:hanging="480"/>
      </w:pPr>
    </w:lvl>
    <w:lvl w:ilvl="6" w:tplc="FFFFFFFF" w:tentative="1">
      <w:start w:val="1"/>
      <w:numFmt w:val="decimal"/>
      <w:lvlText w:val="%7."/>
      <w:lvlJc w:val="left"/>
      <w:pPr>
        <w:ind w:left="1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80" w:hanging="480"/>
      </w:pPr>
    </w:lvl>
    <w:lvl w:ilvl="8" w:tplc="FFFFFFFF" w:tentative="1">
      <w:start w:val="1"/>
      <w:numFmt w:val="lowerRoman"/>
      <w:lvlText w:val="%9."/>
      <w:lvlJc w:val="right"/>
      <w:pPr>
        <w:ind w:left="1060" w:hanging="480"/>
      </w:pPr>
    </w:lvl>
  </w:abstractNum>
  <w:abstractNum w:abstractNumId="134" w15:restartNumberingAfterBreak="0">
    <w:nsid w:val="76EE6595"/>
    <w:multiLevelType w:val="hybridMultilevel"/>
    <w:tmpl w:val="450091AA"/>
    <w:lvl w:ilvl="0" w:tplc="FFFFFFFF">
      <w:start w:val="1"/>
      <w:numFmt w:val="taiwaneseCountingThousand"/>
      <w:lvlText w:val="%1、"/>
      <w:lvlJc w:val="left"/>
      <w:pPr>
        <w:ind w:left="5017" w:hanging="480"/>
      </w:pPr>
      <w:rPr>
        <w:rFonts w:hint="default"/>
        <w:b/>
        <w:bCs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5" w15:restartNumberingAfterBreak="0">
    <w:nsid w:val="77F82AA2"/>
    <w:multiLevelType w:val="hybridMultilevel"/>
    <w:tmpl w:val="684467A8"/>
    <w:lvl w:ilvl="0" w:tplc="E6C23506">
      <w:start w:val="1"/>
      <w:numFmt w:val="bullet"/>
      <w:lvlText w:val="•"/>
      <w:lvlJc w:val="left"/>
      <w:pPr>
        <w:ind w:left="1331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136" w15:restartNumberingAfterBreak="0">
    <w:nsid w:val="7980682E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137" w15:restartNumberingAfterBreak="0">
    <w:nsid w:val="7C8D00DD"/>
    <w:multiLevelType w:val="hybridMultilevel"/>
    <w:tmpl w:val="F26E22F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-2159" w:hanging="480"/>
      </w:pPr>
    </w:lvl>
    <w:lvl w:ilvl="2" w:tplc="0409001B" w:tentative="1">
      <w:start w:val="1"/>
      <w:numFmt w:val="lowerRoman"/>
      <w:lvlText w:val="%3."/>
      <w:lvlJc w:val="right"/>
      <w:pPr>
        <w:ind w:left="-1679" w:hanging="480"/>
      </w:pPr>
    </w:lvl>
    <w:lvl w:ilvl="3" w:tplc="0409000F" w:tentative="1">
      <w:start w:val="1"/>
      <w:numFmt w:val="decimal"/>
      <w:lvlText w:val="%4."/>
      <w:lvlJc w:val="left"/>
      <w:pPr>
        <w:ind w:left="-11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719" w:hanging="480"/>
      </w:pPr>
    </w:lvl>
    <w:lvl w:ilvl="5" w:tplc="0409001B" w:tentative="1">
      <w:start w:val="1"/>
      <w:numFmt w:val="lowerRoman"/>
      <w:lvlText w:val="%6."/>
      <w:lvlJc w:val="right"/>
      <w:pPr>
        <w:ind w:left="-239" w:hanging="480"/>
      </w:pPr>
    </w:lvl>
    <w:lvl w:ilvl="6" w:tplc="0409000F" w:tentative="1">
      <w:start w:val="1"/>
      <w:numFmt w:val="decimal"/>
      <w:lvlText w:val="%7."/>
      <w:lvlJc w:val="left"/>
      <w:pPr>
        <w:ind w:left="2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21" w:hanging="480"/>
      </w:pPr>
    </w:lvl>
    <w:lvl w:ilvl="8" w:tplc="0409001B" w:tentative="1">
      <w:start w:val="1"/>
      <w:numFmt w:val="lowerRoman"/>
      <w:lvlText w:val="%9."/>
      <w:lvlJc w:val="right"/>
      <w:pPr>
        <w:ind w:left="1201" w:hanging="480"/>
      </w:pPr>
    </w:lvl>
  </w:abstractNum>
  <w:abstractNum w:abstractNumId="138" w15:restartNumberingAfterBreak="0">
    <w:nsid w:val="7CF178CD"/>
    <w:multiLevelType w:val="hybridMultilevel"/>
    <w:tmpl w:val="CF86CC64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9" w15:restartNumberingAfterBreak="0">
    <w:nsid w:val="7D9933B7"/>
    <w:multiLevelType w:val="hybridMultilevel"/>
    <w:tmpl w:val="CB169A6A"/>
    <w:lvl w:ilvl="0" w:tplc="CD2E1CE8">
      <w:start w:val="1"/>
      <w:numFmt w:val="decimal"/>
      <w:lvlText w:val="%1."/>
      <w:lvlJc w:val="left"/>
      <w:pPr>
        <w:ind w:left="1126" w:hanging="227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2200" w:hanging="480"/>
      </w:pPr>
    </w:lvl>
    <w:lvl w:ilvl="2" w:tplc="FFFFFFFF" w:tentative="1">
      <w:start w:val="1"/>
      <w:numFmt w:val="lowerRoman"/>
      <w:lvlText w:val="%3."/>
      <w:lvlJc w:val="right"/>
      <w:pPr>
        <w:ind w:left="2680" w:hanging="480"/>
      </w:pPr>
    </w:lvl>
    <w:lvl w:ilvl="3" w:tplc="FFFFFFFF" w:tentative="1">
      <w:start w:val="1"/>
      <w:numFmt w:val="decimal"/>
      <w:lvlText w:val="%4."/>
      <w:lvlJc w:val="left"/>
      <w:pPr>
        <w:ind w:left="3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640" w:hanging="480"/>
      </w:pPr>
    </w:lvl>
    <w:lvl w:ilvl="5" w:tplc="FFFFFFFF" w:tentative="1">
      <w:start w:val="1"/>
      <w:numFmt w:val="lowerRoman"/>
      <w:lvlText w:val="%6."/>
      <w:lvlJc w:val="right"/>
      <w:pPr>
        <w:ind w:left="4120" w:hanging="480"/>
      </w:pPr>
    </w:lvl>
    <w:lvl w:ilvl="6" w:tplc="FFFFFFFF" w:tentative="1">
      <w:start w:val="1"/>
      <w:numFmt w:val="decimal"/>
      <w:lvlText w:val="%7."/>
      <w:lvlJc w:val="left"/>
      <w:pPr>
        <w:ind w:left="4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080" w:hanging="480"/>
      </w:pPr>
    </w:lvl>
    <w:lvl w:ilvl="8" w:tplc="FFFFFFFF" w:tentative="1">
      <w:start w:val="1"/>
      <w:numFmt w:val="lowerRoman"/>
      <w:lvlText w:val="%9."/>
      <w:lvlJc w:val="right"/>
      <w:pPr>
        <w:ind w:left="5560" w:hanging="480"/>
      </w:pPr>
    </w:lvl>
  </w:abstractNum>
  <w:num w:numId="1" w16cid:durableId="328600685">
    <w:abstractNumId w:val="5"/>
  </w:num>
  <w:num w:numId="2" w16cid:durableId="1697150795">
    <w:abstractNumId w:val="3"/>
  </w:num>
  <w:num w:numId="3" w16cid:durableId="731470529">
    <w:abstractNumId w:val="2"/>
  </w:num>
  <w:num w:numId="4" w16cid:durableId="1611543158">
    <w:abstractNumId w:val="4"/>
  </w:num>
  <w:num w:numId="5" w16cid:durableId="2007123400">
    <w:abstractNumId w:val="1"/>
  </w:num>
  <w:num w:numId="6" w16cid:durableId="1061291418">
    <w:abstractNumId w:val="0"/>
  </w:num>
  <w:num w:numId="7" w16cid:durableId="127474676">
    <w:abstractNumId w:val="117"/>
  </w:num>
  <w:num w:numId="8" w16cid:durableId="1520506221">
    <w:abstractNumId w:val="98"/>
  </w:num>
  <w:num w:numId="9" w16cid:durableId="1139542110">
    <w:abstractNumId w:val="59"/>
  </w:num>
  <w:num w:numId="10" w16cid:durableId="1137408014">
    <w:abstractNumId w:val="46"/>
  </w:num>
  <w:num w:numId="11" w16cid:durableId="4132439">
    <w:abstractNumId w:val="84"/>
  </w:num>
  <w:num w:numId="12" w16cid:durableId="1444611996">
    <w:abstractNumId w:val="9"/>
  </w:num>
  <w:num w:numId="13" w16cid:durableId="1381203011">
    <w:abstractNumId w:val="92"/>
  </w:num>
  <w:num w:numId="14" w16cid:durableId="489370308">
    <w:abstractNumId w:val="63"/>
  </w:num>
  <w:num w:numId="15" w16cid:durableId="192963739">
    <w:abstractNumId w:val="21"/>
  </w:num>
  <w:num w:numId="16" w16cid:durableId="804395693">
    <w:abstractNumId w:val="137"/>
  </w:num>
  <w:num w:numId="17" w16cid:durableId="1920212953">
    <w:abstractNumId w:val="18"/>
  </w:num>
  <w:num w:numId="18" w16cid:durableId="1528326522">
    <w:abstractNumId w:val="62"/>
  </w:num>
  <w:num w:numId="19" w16cid:durableId="233660323">
    <w:abstractNumId w:val="44"/>
  </w:num>
  <w:num w:numId="20" w16cid:durableId="1408989460">
    <w:abstractNumId w:val="97"/>
  </w:num>
  <w:num w:numId="21" w16cid:durableId="255794725">
    <w:abstractNumId w:val="132"/>
  </w:num>
  <w:num w:numId="22" w16cid:durableId="2125535241">
    <w:abstractNumId w:val="43"/>
  </w:num>
  <w:num w:numId="23" w16cid:durableId="417408118">
    <w:abstractNumId w:val="129"/>
  </w:num>
  <w:num w:numId="24" w16cid:durableId="826019718">
    <w:abstractNumId w:val="96"/>
  </w:num>
  <w:num w:numId="25" w16cid:durableId="1543638265">
    <w:abstractNumId w:val="77"/>
  </w:num>
  <w:num w:numId="26" w16cid:durableId="1731885724">
    <w:abstractNumId w:val="54"/>
  </w:num>
  <w:num w:numId="27" w16cid:durableId="209465954">
    <w:abstractNumId w:val="32"/>
  </w:num>
  <w:num w:numId="28" w16cid:durableId="859469717">
    <w:abstractNumId w:val="103"/>
  </w:num>
  <w:num w:numId="29" w16cid:durableId="1450854292">
    <w:abstractNumId w:val="85"/>
  </w:num>
  <w:num w:numId="30" w16cid:durableId="510684866">
    <w:abstractNumId w:val="88"/>
  </w:num>
  <w:num w:numId="31" w16cid:durableId="17657322">
    <w:abstractNumId w:val="7"/>
  </w:num>
  <w:num w:numId="32" w16cid:durableId="1676494371">
    <w:abstractNumId w:val="61"/>
  </w:num>
  <w:num w:numId="33" w16cid:durableId="1843398918">
    <w:abstractNumId w:val="99"/>
  </w:num>
  <w:num w:numId="34" w16cid:durableId="38321490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99157114">
    <w:abstractNumId w:val="124"/>
  </w:num>
  <w:num w:numId="36" w16cid:durableId="1509785254">
    <w:abstractNumId w:val="135"/>
  </w:num>
  <w:num w:numId="37" w16cid:durableId="1779635688">
    <w:abstractNumId w:val="40"/>
  </w:num>
  <w:num w:numId="38" w16cid:durableId="1455127436">
    <w:abstractNumId w:val="127"/>
  </w:num>
  <w:num w:numId="39" w16cid:durableId="255287046">
    <w:abstractNumId w:val="73"/>
  </w:num>
  <w:num w:numId="40" w16cid:durableId="215632739">
    <w:abstractNumId w:val="114"/>
  </w:num>
  <w:num w:numId="41" w16cid:durableId="1950814130">
    <w:abstractNumId w:val="95"/>
  </w:num>
  <w:num w:numId="42" w16cid:durableId="677658703">
    <w:abstractNumId w:val="112"/>
  </w:num>
  <w:num w:numId="43" w16cid:durableId="846167219">
    <w:abstractNumId w:val="82"/>
  </w:num>
  <w:num w:numId="44" w16cid:durableId="151071829">
    <w:abstractNumId w:val="128"/>
  </w:num>
  <w:num w:numId="45" w16cid:durableId="116871462">
    <w:abstractNumId w:val="81"/>
  </w:num>
  <w:num w:numId="46" w16cid:durableId="73670275">
    <w:abstractNumId w:val="81"/>
    <w:lvlOverride w:ilvl="0">
      <w:lvl w:ilvl="0" w:tplc="0E1CC19C">
        <w:start w:val="1"/>
        <w:numFmt w:val="taiwaneseCountingThousand"/>
        <w:lvlText w:val="%1、"/>
        <w:lvlJc w:val="left"/>
        <w:pPr>
          <w:ind w:left="454" w:hanging="170"/>
        </w:pPr>
        <w:rPr>
          <w:rFonts w:hint="eastAsia"/>
        </w:rPr>
      </w:lvl>
    </w:lvlOverride>
    <w:lvlOverride w:ilvl="1">
      <w:lvl w:ilvl="1" w:tplc="FFFFFFFF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FFFFFFFF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FFFFFFF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FFFFFFFF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FFFFFFFF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FFFFFFF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FFFFFFFF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FFFFFFFF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47" w16cid:durableId="1756585960">
    <w:abstractNumId w:val="23"/>
  </w:num>
  <w:num w:numId="48" w16cid:durableId="1527477861">
    <w:abstractNumId w:val="80"/>
  </w:num>
  <w:num w:numId="49" w16cid:durableId="627518319">
    <w:abstractNumId w:val="23"/>
    <w:lvlOverride w:ilvl="0">
      <w:lvl w:ilvl="0" w:tplc="157EF4EE">
        <w:start w:val="1"/>
        <w:numFmt w:val="taiwaneseCountingThousand"/>
        <w:lvlText w:val="%1、"/>
        <w:lvlJc w:val="left"/>
        <w:pPr>
          <w:ind w:left="454" w:hanging="454"/>
        </w:pPr>
        <w:rPr>
          <w:rFonts w:hint="eastAsia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50" w16cid:durableId="1461076530">
    <w:abstractNumId w:val="83"/>
  </w:num>
  <w:num w:numId="51" w16cid:durableId="855461894">
    <w:abstractNumId w:val="15"/>
  </w:num>
  <w:num w:numId="52" w16cid:durableId="1847744001">
    <w:abstractNumId w:val="89"/>
  </w:num>
  <w:num w:numId="53" w16cid:durableId="1653292413">
    <w:abstractNumId w:val="65"/>
  </w:num>
  <w:num w:numId="54" w16cid:durableId="2030178409">
    <w:abstractNumId w:val="94"/>
  </w:num>
  <w:num w:numId="55" w16cid:durableId="1554465489">
    <w:abstractNumId w:val="31"/>
  </w:num>
  <w:num w:numId="56" w16cid:durableId="1922447239">
    <w:abstractNumId w:val="123"/>
  </w:num>
  <w:num w:numId="57" w16cid:durableId="1953786076">
    <w:abstractNumId w:val="42"/>
  </w:num>
  <w:num w:numId="58" w16cid:durableId="1192764474">
    <w:abstractNumId w:val="70"/>
  </w:num>
  <w:num w:numId="59" w16cid:durableId="782383517">
    <w:abstractNumId w:val="6"/>
  </w:num>
  <w:num w:numId="60" w16cid:durableId="815534750">
    <w:abstractNumId w:val="75"/>
  </w:num>
  <w:num w:numId="61" w16cid:durableId="1385981237">
    <w:abstractNumId w:val="117"/>
  </w:num>
  <w:num w:numId="62" w16cid:durableId="1864855733">
    <w:abstractNumId w:val="26"/>
  </w:num>
  <w:num w:numId="63" w16cid:durableId="1705861104">
    <w:abstractNumId w:val="117"/>
    <w:lvlOverride w:ilvl="0">
      <w:lvl w:ilvl="0" w:tplc="F6A26840">
        <w:start w:val="1"/>
        <w:numFmt w:val="ideographLegalTraditional"/>
        <w:lvlText w:val="%1、"/>
        <w:lvlJc w:val="left"/>
        <w:pPr>
          <w:ind w:left="480" w:hanging="480"/>
        </w:pPr>
        <w:rPr>
          <w:b/>
          <w:bCs/>
        </w:rPr>
      </w:lvl>
    </w:lvlOverride>
    <w:lvlOverride w:ilvl="1">
      <w:lvl w:ilvl="1" w:tplc="F97EF458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64" w16cid:durableId="814377172">
    <w:abstractNumId w:val="117"/>
    <w:lvlOverride w:ilvl="0">
      <w:lvl w:ilvl="0" w:tplc="F6A26840">
        <w:start w:val="1"/>
        <w:numFmt w:val="ideographLegalTraditional"/>
        <w:lvlText w:val="%1、"/>
        <w:lvlJc w:val="left"/>
        <w:pPr>
          <w:ind w:left="480" w:hanging="480"/>
        </w:pPr>
        <w:rPr>
          <w:rFonts w:hint="eastAsia"/>
          <w:b/>
          <w:bCs/>
        </w:rPr>
      </w:lvl>
    </w:lvlOverride>
    <w:lvlOverride w:ilvl="1">
      <w:lvl w:ilvl="1" w:tplc="F97EF458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65" w16cid:durableId="450977640">
    <w:abstractNumId w:val="23"/>
    <w:lvlOverride w:ilvl="0">
      <w:lvl w:ilvl="0" w:tplc="157EF4EE">
        <w:start w:val="1"/>
        <w:numFmt w:val="taiwaneseCountingThousand"/>
        <w:lvlText w:val="%1、"/>
        <w:lvlJc w:val="left"/>
        <w:pPr>
          <w:ind w:left="454" w:hanging="341"/>
        </w:pPr>
        <w:rPr>
          <w:rFonts w:hint="eastAsia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66" w16cid:durableId="1244221512">
    <w:abstractNumId w:val="83"/>
    <w:lvlOverride w:ilvl="0">
      <w:lvl w:ilvl="0" w:tplc="0E925A8A">
        <w:start w:val="1"/>
        <w:numFmt w:val="taiwaneseCountingThousand"/>
        <w:lvlText w:val="(%1)"/>
        <w:lvlJc w:val="left"/>
        <w:pPr>
          <w:ind w:left="454" w:hanging="341"/>
        </w:pPr>
        <w:rPr>
          <w:rFonts w:ascii="Times New Roman" w:hAnsi="Times New Roman" w:cs="Times New Roman" w:hint="default"/>
          <w:b w:val="0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67" w16cid:durableId="349259435">
    <w:abstractNumId w:val="83"/>
    <w:lvlOverride w:ilvl="0">
      <w:lvl w:ilvl="0" w:tplc="0E925A8A">
        <w:start w:val="1"/>
        <w:numFmt w:val="taiwaneseCountingThousand"/>
        <w:lvlText w:val="(%1)"/>
        <w:lvlJc w:val="left"/>
        <w:pPr>
          <w:ind w:left="454" w:hanging="341"/>
        </w:pPr>
        <w:rPr>
          <w:rFonts w:ascii="Times New Roman" w:hAnsi="Times New Roman" w:cs="Times New Roman" w:hint="default"/>
          <w:b w:val="0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68" w16cid:durableId="62265426">
    <w:abstractNumId w:val="83"/>
    <w:lvlOverride w:ilvl="0">
      <w:lvl w:ilvl="0" w:tplc="0E925A8A">
        <w:start w:val="1"/>
        <w:numFmt w:val="taiwaneseCountingThousand"/>
        <w:lvlText w:val="(%1)"/>
        <w:lvlJc w:val="left"/>
        <w:pPr>
          <w:ind w:left="454" w:hanging="341"/>
        </w:pPr>
        <w:rPr>
          <w:rFonts w:ascii="Times New Roman" w:hAnsi="Times New Roman" w:cs="Times New Roman" w:hint="default"/>
          <w:b w:val="0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69" w16cid:durableId="58596584">
    <w:abstractNumId w:val="83"/>
    <w:lvlOverride w:ilvl="0">
      <w:lvl w:ilvl="0" w:tplc="0E925A8A">
        <w:start w:val="1"/>
        <w:numFmt w:val="taiwaneseCountingThousand"/>
        <w:lvlText w:val="(%1)"/>
        <w:lvlJc w:val="left"/>
        <w:pPr>
          <w:ind w:left="680" w:hanging="567"/>
        </w:pPr>
        <w:rPr>
          <w:rFonts w:ascii="Times New Roman" w:hAnsi="Times New Roman" w:cs="Times New Roman" w:hint="default"/>
          <w:b w:val="0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70" w16cid:durableId="1091664404">
    <w:abstractNumId w:val="39"/>
  </w:num>
  <w:num w:numId="71" w16cid:durableId="559757044">
    <w:abstractNumId w:val="139"/>
  </w:num>
  <w:num w:numId="72" w16cid:durableId="358315725">
    <w:abstractNumId w:val="27"/>
  </w:num>
  <w:num w:numId="73" w16cid:durableId="1741095293">
    <w:abstractNumId w:val="68"/>
  </w:num>
  <w:num w:numId="74" w16cid:durableId="728648394">
    <w:abstractNumId w:val="19"/>
  </w:num>
  <w:num w:numId="75" w16cid:durableId="748387407">
    <w:abstractNumId w:val="51"/>
  </w:num>
  <w:num w:numId="76" w16cid:durableId="432555218">
    <w:abstractNumId w:val="116"/>
  </w:num>
  <w:num w:numId="77" w16cid:durableId="310721132">
    <w:abstractNumId w:val="116"/>
    <w:lvlOverride w:ilvl="0">
      <w:lvl w:ilvl="0" w:tplc="6D4097D6">
        <w:start w:val="1"/>
        <w:numFmt w:val="taiwaneseCountingThousand"/>
        <w:lvlText w:val="%1、"/>
        <w:lvlJc w:val="left"/>
        <w:pPr>
          <w:ind w:left="454" w:hanging="341"/>
        </w:pPr>
        <w:rPr>
          <w:rFonts w:hint="eastAsia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78" w16cid:durableId="1907715800">
    <w:abstractNumId w:val="116"/>
    <w:lvlOverride w:ilvl="0">
      <w:lvl w:ilvl="0" w:tplc="6D4097D6">
        <w:start w:val="1"/>
        <w:numFmt w:val="taiwaneseCountingThousand"/>
        <w:lvlText w:val="%1、"/>
        <w:lvlJc w:val="left"/>
        <w:pPr>
          <w:ind w:left="340" w:hanging="340"/>
        </w:pPr>
        <w:rPr>
          <w:rFonts w:hint="eastAsia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79" w16cid:durableId="1610234040">
    <w:abstractNumId w:val="67"/>
  </w:num>
  <w:num w:numId="80" w16cid:durableId="1951427291">
    <w:abstractNumId w:val="52"/>
  </w:num>
  <w:num w:numId="81" w16cid:durableId="335573698">
    <w:abstractNumId w:val="117"/>
    <w:lvlOverride w:ilvl="0">
      <w:lvl w:ilvl="0" w:tplc="F6A26840">
        <w:start w:val="1"/>
        <w:numFmt w:val="ideographLegalTraditional"/>
        <w:lvlText w:val="%1、"/>
        <w:lvlJc w:val="left"/>
        <w:pPr>
          <w:ind w:left="480" w:hanging="480"/>
        </w:pPr>
        <w:rPr>
          <w:rFonts w:hint="eastAsia"/>
          <w:b/>
          <w:bCs/>
        </w:rPr>
      </w:lvl>
    </w:lvlOverride>
    <w:lvlOverride w:ilvl="1">
      <w:lvl w:ilvl="1" w:tplc="F97EF458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82" w16cid:durableId="2121483839">
    <w:abstractNumId w:val="55"/>
  </w:num>
  <w:num w:numId="83" w16cid:durableId="342443481">
    <w:abstractNumId w:val="115"/>
  </w:num>
  <w:num w:numId="84" w16cid:durableId="1871650272">
    <w:abstractNumId w:val="110"/>
  </w:num>
  <w:num w:numId="85" w16cid:durableId="1721392252">
    <w:abstractNumId w:val="76"/>
  </w:num>
  <w:num w:numId="86" w16cid:durableId="936985326">
    <w:abstractNumId w:val="121"/>
  </w:num>
  <w:num w:numId="87" w16cid:durableId="1083066786">
    <w:abstractNumId w:val="48"/>
  </w:num>
  <w:num w:numId="88" w16cid:durableId="1217469258">
    <w:abstractNumId w:val="34"/>
  </w:num>
  <w:num w:numId="89" w16cid:durableId="899828566">
    <w:abstractNumId w:val="133"/>
  </w:num>
  <w:num w:numId="90" w16cid:durableId="853615914">
    <w:abstractNumId w:val="138"/>
  </w:num>
  <w:num w:numId="91" w16cid:durableId="967318480">
    <w:abstractNumId w:val="108"/>
  </w:num>
  <w:num w:numId="92" w16cid:durableId="2008291032">
    <w:abstractNumId w:val="30"/>
  </w:num>
  <w:num w:numId="93" w16cid:durableId="405491343">
    <w:abstractNumId w:val="8"/>
  </w:num>
  <w:num w:numId="94" w16cid:durableId="2007587218">
    <w:abstractNumId w:val="13"/>
  </w:num>
  <w:num w:numId="95" w16cid:durableId="202712867">
    <w:abstractNumId w:val="58"/>
  </w:num>
  <w:num w:numId="96" w16cid:durableId="1524973968">
    <w:abstractNumId w:val="131"/>
  </w:num>
  <w:num w:numId="97" w16cid:durableId="1228808788">
    <w:abstractNumId w:val="72"/>
  </w:num>
  <w:num w:numId="98" w16cid:durableId="1164589474">
    <w:abstractNumId w:val="78"/>
  </w:num>
  <w:num w:numId="99" w16cid:durableId="1423262079">
    <w:abstractNumId w:val="119"/>
  </w:num>
  <w:num w:numId="100" w16cid:durableId="1058817595">
    <w:abstractNumId w:val="69"/>
  </w:num>
  <w:num w:numId="101" w16cid:durableId="171379493">
    <w:abstractNumId w:val="33"/>
  </w:num>
  <w:num w:numId="102" w16cid:durableId="1742172492">
    <w:abstractNumId w:val="86"/>
  </w:num>
  <w:num w:numId="103" w16cid:durableId="1381436303">
    <w:abstractNumId w:val="41"/>
  </w:num>
  <w:num w:numId="104" w16cid:durableId="970136332">
    <w:abstractNumId w:val="87"/>
  </w:num>
  <w:num w:numId="105" w16cid:durableId="848521498">
    <w:abstractNumId w:val="118"/>
  </w:num>
  <w:num w:numId="106" w16cid:durableId="841092374">
    <w:abstractNumId w:val="71"/>
  </w:num>
  <w:num w:numId="107" w16cid:durableId="1842695008">
    <w:abstractNumId w:val="100"/>
  </w:num>
  <w:num w:numId="108" w16cid:durableId="566189559">
    <w:abstractNumId w:val="14"/>
  </w:num>
  <w:num w:numId="109" w16cid:durableId="220679227">
    <w:abstractNumId w:val="74"/>
  </w:num>
  <w:num w:numId="110" w16cid:durableId="160897747">
    <w:abstractNumId w:val="126"/>
  </w:num>
  <w:num w:numId="111" w16cid:durableId="516311636">
    <w:abstractNumId w:val="12"/>
  </w:num>
  <w:num w:numId="112" w16cid:durableId="1979263382">
    <w:abstractNumId w:val="56"/>
  </w:num>
  <w:num w:numId="113" w16cid:durableId="1023480442">
    <w:abstractNumId w:val="47"/>
  </w:num>
  <w:num w:numId="114" w16cid:durableId="1968512782">
    <w:abstractNumId w:val="104"/>
  </w:num>
  <w:num w:numId="115" w16cid:durableId="494760595">
    <w:abstractNumId w:val="93"/>
  </w:num>
  <w:num w:numId="116" w16cid:durableId="759377678">
    <w:abstractNumId w:val="109"/>
  </w:num>
  <w:num w:numId="117" w16cid:durableId="999847500">
    <w:abstractNumId w:val="105"/>
  </w:num>
  <w:num w:numId="118" w16cid:durableId="1521314788">
    <w:abstractNumId w:val="101"/>
  </w:num>
  <w:num w:numId="119" w16cid:durableId="1600673434">
    <w:abstractNumId w:val="93"/>
    <w:lvlOverride w:ilvl="0">
      <w:lvl w:ilvl="0" w:tplc="424CAE06">
        <w:start w:val="1"/>
        <w:numFmt w:val="taiwaneseCountingThousand"/>
        <w:lvlText w:val="%1、"/>
        <w:lvlJc w:val="left"/>
        <w:pPr>
          <w:ind w:left="454" w:hanging="454"/>
        </w:pPr>
        <w:rPr>
          <w:rFonts w:hint="default"/>
          <w:b/>
          <w:bCs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120" w16cid:durableId="675183148">
    <w:abstractNumId w:val="66"/>
  </w:num>
  <w:num w:numId="121" w16cid:durableId="1154024851">
    <w:abstractNumId w:val="57"/>
  </w:num>
  <w:num w:numId="122" w16cid:durableId="225651650">
    <w:abstractNumId w:val="37"/>
  </w:num>
  <w:num w:numId="123" w16cid:durableId="1657953662">
    <w:abstractNumId w:val="134"/>
  </w:num>
  <w:num w:numId="124" w16cid:durableId="88740329">
    <w:abstractNumId w:val="91"/>
  </w:num>
  <w:num w:numId="125" w16cid:durableId="1091782965">
    <w:abstractNumId w:val="60"/>
  </w:num>
  <w:num w:numId="126" w16cid:durableId="1826816128">
    <w:abstractNumId w:val="90"/>
  </w:num>
  <w:num w:numId="127" w16cid:durableId="1240362862">
    <w:abstractNumId w:val="36"/>
  </w:num>
  <w:num w:numId="128" w16cid:durableId="2060204616">
    <w:abstractNumId w:val="36"/>
    <w:lvlOverride w:ilvl="0">
      <w:lvl w:ilvl="0" w:tplc="A7FAA9B2">
        <w:start w:val="1"/>
        <w:numFmt w:val="taiwaneseCountingThousand"/>
        <w:lvlText w:val="%1、"/>
        <w:lvlJc w:val="left"/>
        <w:pPr>
          <w:tabs>
            <w:tab w:val="num" w:pos="4820"/>
          </w:tabs>
          <w:ind w:left="4820" w:hanging="283"/>
        </w:pPr>
        <w:rPr>
          <w:rFonts w:hint="eastAsia"/>
        </w:rPr>
      </w:lvl>
    </w:lvlOverride>
    <w:lvlOverride w:ilvl="1">
      <w:lvl w:ilvl="1" w:tplc="FFFFFFFF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FFFFFFFF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FFFFFFF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FFFFFFFF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FFFFFFFF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FFFFFFF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FFFFFFFF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FFFFFFFF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129" w16cid:durableId="401175054">
    <w:abstractNumId w:val="111"/>
  </w:num>
  <w:num w:numId="130" w16cid:durableId="1790125357">
    <w:abstractNumId w:val="35"/>
  </w:num>
  <w:num w:numId="131" w16cid:durableId="1120761483">
    <w:abstractNumId w:val="130"/>
  </w:num>
  <w:num w:numId="132" w16cid:durableId="2142140628">
    <w:abstractNumId w:val="107"/>
  </w:num>
  <w:num w:numId="133" w16cid:durableId="1222011836">
    <w:abstractNumId w:val="22"/>
  </w:num>
  <w:num w:numId="134" w16cid:durableId="1925530624">
    <w:abstractNumId w:val="136"/>
  </w:num>
  <w:num w:numId="135" w16cid:durableId="1837305751">
    <w:abstractNumId w:val="24"/>
  </w:num>
  <w:num w:numId="136" w16cid:durableId="754713768">
    <w:abstractNumId w:val="38"/>
  </w:num>
  <w:num w:numId="137" w16cid:durableId="413207850">
    <w:abstractNumId w:val="50"/>
  </w:num>
  <w:num w:numId="138" w16cid:durableId="1079056376">
    <w:abstractNumId w:val="49"/>
  </w:num>
  <w:num w:numId="139" w16cid:durableId="213930876">
    <w:abstractNumId w:val="25"/>
  </w:num>
  <w:num w:numId="140" w16cid:durableId="1210067133">
    <w:abstractNumId w:val="29"/>
  </w:num>
  <w:num w:numId="141" w16cid:durableId="346836064">
    <w:abstractNumId w:val="20"/>
  </w:num>
  <w:num w:numId="142" w16cid:durableId="835219753">
    <w:abstractNumId w:val="10"/>
  </w:num>
  <w:num w:numId="143" w16cid:durableId="550308301">
    <w:abstractNumId w:val="28"/>
  </w:num>
  <w:num w:numId="144" w16cid:durableId="310403988">
    <w:abstractNumId w:val="113"/>
  </w:num>
  <w:num w:numId="145" w16cid:durableId="1453480265">
    <w:abstractNumId w:val="106"/>
  </w:num>
  <w:num w:numId="146" w16cid:durableId="530993487">
    <w:abstractNumId w:val="16"/>
  </w:num>
  <w:num w:numId="147" w16cid:durableId="1484808161">
    <w:abstractNumId w:val="79"/>
  </w:num>
  <w:num w:numId="148" w16cid:durableId="1887570278">
    <w:abstractNumId w:val="45"/>
  </w:num>
  <w:num w:numId="149" w16cid:durableId="414976991">
    <w:abstractNumId w:val="64"/>
  </w:num>
  <w:num w:numId="150" w16cid:durableId="305864455">
    <w:abstractNumId w:val="120"/>
  </w:num>
  <w:num w:numId="151" w16cid:durableId="649670410">
    <w:abstractNumId w:val="125"/>
  </w:num>
  <w:num w:numId="152" w16cid:durableId="189151305">
    <w:abstractNumId w:val="102"/>
  </w:num>
  <w:num w:numId="153" w16cid:durableId="318846644">
    <w:abstractNumId w:val="17"/>
  </w:num>
  <w:num w:numId="154" w16cid:durableId="186218040">
    <w:abstractNumId w:val="122"/>
  </w:num>
  <w:num w:numId="155" w16cid:durableId="1531532455">
    <w:abstractNumId w:val="53"/>
  </w:num>
  <w:num w:numId="156" w16cid:durableId="2080445424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04E75"/>
    <w:rsid w:val="00012DC1"/>
    <w:rsid w:val="00016634"/>
    <w:rsid w:val="00016984"/>
    <w:rsid w:val="00021A6A"/>
    <w:rsid w:val="00022473"/>
    <w:rsid w:val="00031771"/>
    <w:rsid w:val="000333CB"/>
    <w:rsid w:val="00033901"/>
    <w:rsid w:val="00034616"/>
    <w:rsid w:val="000439CA"/>
    <w:rsid w:val="00046C57"/>
    <w:rsid w:val="000566E9"/>
    <w:rsid w:val="0006063C"/>
    <w:rsid w:val="00063979"/>
    <w:rsid w:val="00064948"/>
    <w:rsid w:val="00066EC9"/>
    <w:rsid w:val="00067DCE"/>
    <w:rsid w:val="00074362"/>
    <w:rsid w:val="00082193"/>
    <w:rsid w:val="00082BA4"/>
    <w:rsid w:val="00083A76"/>
    <w:rsid w:val="000854F0"/>
    <w:rsid w:val="000A07E9"/>
    <w:rsid w:val="000B02EC"/>
    <w:rsid w:val="000C23D5"/>
    <w:rsid w:val="000C3BE7"/>
    <w:rsid w:val="000C6F97"/>
    <w:rsid w:val="000D03D8"/>
    <w:rsid w:val="000D1356"/>
    <w:rsid w:val="000D4117"/>
    <w:rsid w:val="000E2DA1"/>
    <w:rsid w:val="000E5322"/>
    <w:rsid w:val="000F30CE"/>
    <w:rsid w:val="000F45ED"/>
    <w:rsid w:val="000F482B"/>
    <w:rsid w:val="000F5DC6"/>
    <w:rsid w:val="000F7D09"/>
    <w:rsid w:val="001009BB"/>
    <w:rsid w:val="001025CF"/>
    <w:rsid w:val="00120B55"/>
    <w:rsid w:val="0012257C"/>
    <w:rsid w:val="00130A22"/>
    <w:rsid w:val="00132E7A"/>
    <w:rsid w:val="00134C5E"/>
    <w:rsid w:val="001503A5"/>
    <w:rsid w:val="0015074B"/>
    <w:rsid w:val="0015198F"/>
    <w:rsid w:val="00151ECC"/>
    <w:rsid w:val="001522AC"/>
    <w:rsid w:val="00153684"/>
    <w:rsid w:val="00155470"/>
    <w:rsid w:val="00156429"/>
    <w:rsid w:val="00173734"/>
    <w:rsid w:val="00173A8E"/>
    <w:rsid w:val="001823AB"/>
    <w:rsid w:val="0019068D"/>
    <w:rsid w:val="001A1619"/>
    <w:rsid w:val="001B1E5D"/>
    <w:rsid w:val="001B50C6"/>
    <w:rsid w:val="001B68B5"/>
    <w:rsid w:val="001B7044"/>
    <w:rsid w:val="001C113E"/>
    <w:rsid w:val="001C34B2"/>
    <w:rsid w:val="001C5962"/>
    <w:rsid w:val="001C67AC"/>
    <w:rsid w:val="001D3C94"/>
    <w:rsid w:val="001D3E6E"/>
    <w:rsid w:val="001D4000"/>
    <w:rsid w:val="001D51D1"/>
    <w:rsid w:val="001D663D"/>
    <w:rsid w:val="001D6D3A"/>
    <w:rsid w:val="001E231E"/>
    <w:rsid w:val="001F4EA5"/>
    <w:rsid w:val="002131B4"/>
    <w:rsid w:val="00213630"/>
    <w:rsid w:val="00214075"/>
    <w:rsid w:val="002173A1"/>
    <w:rsid w:val="002276DF"/>
    <w:rsid w:val="002328BA"/>
    <w:rsid w:val="00236AA6"/>
    <w:rsid w:val="00246CEC"/>
    <w:rsid w:val="0025626F"/>
    <w:rsid w:val="0026068F"/>
    <w:rsid w:val="00267B42"/>
    <w:rsid w:val="00271E1E"/>
    <w:rsid w:val="00285D1A"/>
    <w:rsid w:val="0029639D"/>
    <w:rsid w:val="002971DC"/>
    <w:rsid w:val="002A470E"/>
    <w:rsid w:val="002B446E"/>
    <w:rsid w:val="002B46D6"/>
    <w:rsid w:val="002B6EE0"/>
    <w:rsid w:val="002C101A"/>
    <w:rsid w:val="002D02BA"/>
    <w:rsid w:val="002D0E20"/>
    <w:rsid w:val="002D2BEC"/>
    <w:rsid w:val="002D5C3C"/>
    <w:rsid w:val="002D7197"/>
    <w:rsid w:val="002D7924"/>
    <w:rsid w:val="002D7DDD"/>
    <w:rsid w:val="002E0989"/>
    <w:rsid w:val="00322CB1"/>
    <w:rsid w:val="003269A8"/>
    <w:rsid w:val="00326AD4"/>
    <w:rsid w:val="00326F90"/>
    <w:rsid w:val="00337C01"/>
    <w:rsid w:val="0035248D"/>
    <w:rsid w:val="003573A5"/>
    <w:rsid w:val="00360E0F"/>
    <w:rsid w:val="00363872"/>
    <w:rsid w:val="00365F27"/>
    <w:rsid w:val="0037772F"/>
    <w:rsid w:val="00384808"/>
    <w:rsid w:val="00384E1A"/>
    <w:rsid w:val="003918AE"/>
    <w:rsid w:val="00391AE3"/>
    <w:rsid w:val="003A1070"/>
    <w:rsid w:val="003A13C8"/>
    <w:rsid w:val="003A1603"/>
    <w:rsid w:val="003A7CDC"/>
    <w:rsid w:val="003B20D1"/>
    <w:rsid w:val="003B2FCF"/>
    <w:rsid w:val="003C51D2"/>
    <w:rsid w:val="003C5BB7"/>
    <w:rsid w:val="003D0255"/>
    <w:rsid w:val="003D2A06"/>
    <w:rsid w:val="003D2E02"/>
    <w:rsid w:val="003D3104"/>
    <w:rsid w:val="003D378B"/>
    <w:rsid w:val="003E3416"/>
    <w:rsid w:val="003F03C5"/>
    <w:rsid w:val="00401415"/>
    <w:rsid w:val="00403996"/>
    <w:rsid w:val="0041544F"/>
    <w:rsid w:val="00416C68"/>
    <w:rsid w:val="0042083D"/>
    <w:rsid w:val="00424C82"/>
    <w:rsid w:val="0042729D"/>
    <w:rsid w:val="00430E5A"/>
    <w:rsid w:val="0044256F"/>
    <w:rsid w:val="004516DF"/>
    <w:rsid w:val="00451902"/>
    <w:rsid w:val="0045406E"/>
    <w:rsid w:val="00471FD4"/>
    <w:rsid w:val="00477CD2"/>
    <w:rsid w:val="00480067"/>
    <w:rsid w:val="0048262E"/>
    <w:rsid w:val="00485CBF"/>
    <w:rsid w:val="004873DD"/>
    <w:rsid w:val="004A0186"/>
    <w:rsid w:val="004A7D1A"/>
    <w:rsid w:val="004B5E51"/>
    <w:rsid w:val="004C012D"/>
    <w:rsid w:val="004C1BCB"/>
    <w:rsid w:val="004C6DF9"/>
    <w:rsid w:val="004D69B9"/>
    <w:rsid w:val="004D786B"/>
    <w:rsid w:val="004E026D"/>
    <w:rsid w:val="004E0781"/>
    <w:rsid w:val="004E1FAA"/>
    <w:rsid w:val="004E2393"/>
    <w:rsid w:val="004E2523"/>
    <w:rsid w:val="004E3B2F"/>
    <w:rsid w:val="004E4B63"/>
    <w:rsid w:val="004F28F7"/>
    <w:rsid w:val="004F52CA"/>
    <w:rsid w:val="004F756E"/>
    <w:rsid w:val="004F7601"/>
    <w:rsid w:val="004F7EDA"/>
    <w:rsid w:val="005014CD"/>
    <w:rsid w:val="0050543A"/>
    <w:rsid w:val="0051360A"/>
    <w:rsid w:val="00525332"/>
    <w:rsid w:val="00534A36"/>
    <w:rsid w:val="00542452"/>
    <w:rsid w:val="00550446"/>
    <w:rsid w:val="00550F20"/>
    <w:rsid w:val="00555D2B"/>
    <w:rsid w:val="00566B04"/>
    <w:rsid w:val="0059011B"/>
    <w:rsid w:val="0059337E"/>
    <w:rsid w:val="005A3CAD"/>
    <w:rsid w:val="005B2E7D"/>
    <w:rsid w:val="005B6847"/>
    <w:rsid w:val="005C287D"/>
    <w:rsid w:val="005C3C0F"/>
    <w:rsid w:val="005C4189"/>
    <w:rsid w:val="005D0367"/>
    <w:rsid w:val="005D4B69"/>
    <w:rsid w:val="005D629F"/>
    <w:rsid w:val="005E2153"/>
    <w:rsid w:val="005E42C0"/>
    <w:rsid w:val="005F3B75"/>
    <w:rsid w:val="005F467F"/>
    <w:rsid w:val="005F5443"/>
    <w:rsid w:val="00611000"/>
    <w:rsid w:val="00614231"/>
    <w:rsid w:val="00621CF5"/>
    <w:rsid w:val="006258FF"/>
    <w:rsid w:val="00634BF2"/>
    <w:rsid w:val="0063699A"/>
    <w:rsid w:val="0063768A"/>
    <w:rsid w:val="00654937"/>
    <w:rsid w:val="00655D14"/>
    <w:rsid w:val="00675679"/>
    <w:rsid w:val="00680B12"/>
    <w:rsid w:val="00680E6A"/>
    <w:rsid w:val="00682B1D"/>
    <w:rsid w:val="00684E80"/>
    <w:rsid w:val="00685617"/>
    <w:rsid w:val="006B3011"/>
    <w:rsid w:val="006C175A"/>
    <w:rsid w:val="006C23C0"/>
    <w:rsid w:val="006C2BF1"/>
    <w:rsid w:val="006C378D"/>
    <w:rsid w:val="006C7F81"/>
    <w:rsid w:val="006D0BD3"/>
    <w:rsid w:val="006D5FF1"/>
    <w:rsid w:val="006D7EB9"/>
    <w:rsid w:val="006E2214"/>
    <w:rsid w:val="006F2C99"/>
    <w:rsid w:val="006F30A9"/>
    <w:rsid w:val="00702844"/>
    <w:rsid w:val="00702D59"/>
    <w:rsid w:val="00707B93"/>
    <w:rsid w:val="007242D4"/>
    <w:rsid w:val="007252F9"/>
    <w:rsid w:val="007255AD"/>
    <w:rsid w:val="00730659"/>
    <w:rsid w:val="007354ED"/>
    <w:rsid w:val="00737395"/>
    <w:rsid w:val="00741AF0"/>
    <w:rsid w:val="0074213E"/>
    <w:rsid w:val="00747E75"/>
    <w:rsid w:val="007508FA"/>
    <w:rsid w:val="00753DC6"/>
    <w:rsid w:val="0075565F"/>
    <w:rsid w:val="00765545"/>
    <w:rsid w:val="00765694"/>
    <w:rsid w:val="00767C6C"/>
    <w:rsid w:val="00785960"/>
    <w:rsid w:val="007908A0"/>
    <w:rsid w:val="00795BFD"/>
    <w:rsid w:val="00795ED7"/>
    <w:rsid w:val="007A582F"/>
    <w:rsid w:val="007A66EC"/>
    <w:rsid w:val="007B66F6"/>
    <w:rsid w:val="007C17CB"/>
    <w:rsid w:val="007C2379"/>
    <w:rsid w:val="007F3F96"/>
    <w:rsid w:val="007F5255"/>
    <w:rsid w:val="007F5ED0"/>
    <w:rsid w:val="007F6EB7"/>
    <w:rsid w:val="0080118B"/>
    <w:rsid w:val="0080148A"/>
    <w:rsid w:val="00802117"/>
    <w:rsid w:val="00802AD3"/>
    <w:rsid w:val="0080515F"/>
    <w:rsid w:val="00815005"/>
    <w:rsid w:val="00815E94"/>
    <w:rsid w:val="008165ED"/>
    <w:rsid w:val="0082416B"/>
    <w:rsid w:val="00824BE0"/>
    <w:rsid w:val="008254FE"/>
    <w:rsid w:val="00827750"/>
    <w:rsid w:val="00830041"/>
    <w:rsid w:val="00830E8D"/>
    <w:rsid w:val="0083232A"/>
    <w:rsid w:val="00842C16"/>
    <w:rsid w:val="00842EF2"/>
    <w:rsid w:val="00845E21"/>
    <w:rsid w:val="00851F78"/>
    <w:rsid w:val="00857FA3"/>
    <w:rsid w:val="00882898"/>
    <w:rsid w:val="0088605A"/>
    <w:rsid w:val="008866B7"/>
    <w:rsid w:val="00886D3B"/>
    <w:rsid w:val="00886ED3"/>
    <w:rsid w:val="00890863"/>
    <w:rsid w:val="008A664D"/>
    <w:rsid w:val="008B0D9A"/>
    <w:rsid w:val="008B7C29"/>
    <w:rsid w:val="008E5230"/>
    <w:rsid w:val="008E6114"/>
    <w:rsid w:val="008F141D"/>
    <w:rsid w:val="00900E27"/>
    <w:rsid w:val="0091282F"/>
    <w:rsid w:val="00912EA7"/>
    <w:rsid w:val="0091635D"/>
    <w:rsid w:val="00917790"/>
    <w:rsid w:val="00922E55"/>
    <w:rsid w:val="0093131E"/>
    <w:rsid w:val="0093410C"/>
    <w:rsid w:val="00936628"/>
    <w:rsid w:val="00944E55"/>
    <w:rsid w:val="00945EEF"/>
    <w:rsid w:val="009505AF"/>
    <w:rsid w:val="00955B3E"/>
    <w:rsid w:val="0097222F"/>
    <w:rsid w:val="00973D0A"/>
    <w:rsid w:val="00975B66"/>
    <w:rsid w:val="00976A16"/>
    <w:rsid w:val="00977BC4"/>
    <w:rsid w:val="009805C2"/>
    <w:rsid w:val="00985EF2"/>
    <w:rsid w:val="009905D2"/>
    <w:rsid w:val="00993C85"/>
    <w:rsid w:val="009967DF"/>
    <w:rsid w:val="009A24A4"/>
    <w:rsid w:val="009B00ED"/>
    <w:rsid w:val="009B68D0"/>
    <w:rsid w:val="009C5026"/>
    <w:rsid w:val="009C560E"/>
    <w:rsid w:val="009D0175"/>
    <w:rsid w:val="009D4D35"/>
    <w:rsid w:val="009E693C"/>
    <w:rsid w:val="009E733D"/>
    <w:rsid w:val="009F0735"/>
    <w:rsid w:val="009F2AA1"/>
    <w:rsid w:val="009F30B2"/>
    <w:rsid w:val="00A01563"/>
    <w:rsid w:val="00A01849"/>
    <w:rsid w:val="00A01EB8"/>
    <w:rsid w:val="00A13C62"/>
    <w:rsid w:val="00A20989"/>
    <w:rsid w:val="00A23D68"/>
    <w:rsid w:val="00A37638"/>
    <w:rsid w:val="00A40A1A"/>
    <w:rsid w:val="00A4510F"/>
    <w:rsid w:val="00A45816"/>
    <w:rsid w:val="00A57061"/>
    <w:rsid w:val="00A6629C"/>
    <w:rsid w:val="00A7085C"/>
    <w:rsid w:val="00A73803"/>
    <w:rsid w:val="00A85FC6"/>
    <w:rsid w:val="00A86BEB"/>
    <w:rsid w:val="00A90586"/>
    <w:rsid w:val="00A92F44"/>
    <w:rsid w:val="00AA1B7A"/>
    <w:rsid w:val="00AA1D8D"/>
    <w:rsid w:val="00AA5E48"/>
    <w:rsid w:val="00AB0970"/>
    <w:rsid w:val="00AB12F0"/>
    <w:rsid w:val="00AB4BAF"/>
    <w:rsid w:val="00AC0E49"/>
    <w:rsid w:val="00AC5CD6"/>
    <w:rsid w:val="00AD2AFB"/>
    <w:rsid w:val="00AD34F7"/>
    <w:rsid w:val="00AD4FEA"/>
    <w:rsid w:val="00AD7369"/>
    <w:rsid w:val="00AF098C"/>
    <w:rsid w:val="00AF18ED"/>
    <w:rsid w:val="00AF1F8A"/>
    <w:rsid w:val="00AF201C"/>
    <w:rsid w:val="00AF4C6A"/>
    <w:rsid w:val="00B010FD"/>
    <w:rsid w:val="00B10929"/>
    <w:rsid w:val="00B11F0F"/>
    <w:rsid w:val="00B315A8"/>
    <w:rsid w:val="00B33F19"/>
    <w:rsid w:val="00B36755"/>
    <w:rsid w:val="00B37188"/>
    <w:rsid w:val="00B4627F"/>
    <w:rsid w:val="00B46332"/>
    <w:rsid w:val="00B47730"/>
    <w:rsid w:val="00B50835"/>
    <w:rsid w:val="00B60BC2"/>
    <w:rsid w:val="00B62F9C"/>
    <w:rsid w:val="00B634BC"/>
    <w:rsid w:val="00B640AD"/>
    <w:rsid w:val="00B66DB5"/>
    <w:rsid w:val="00B67845"/>
    <w:rsid w:val="00B67FB1"/>
    <w:rsid w:val="00B73374"/>
    <w:rsid w:val="00B80F84"/>
    <w:rsid w:val="00B8321A"/>
    <w:rsid w:val="00B9162C"/>
    <w:rsid w:val="00B951A1"/>
    <w:rsid w:val="00B95BB2"/>
    <w:rsid w:val="00B96185"/>
    <w:rsid w:val="00B96B6A"/>
    <w:rsid w:val="00BA2F48"/>
    <w:rsid w:val="00BB6A44"/>
    <w:rsid w:val="00BC1391"/>
    <w:rsid w:val="00BC5734"/>
    <w:rsid w:val="00BC76AE"/>
    <w:rsid w:val="00BD407C"/>
    <w:rsid w:val="00BD717E"/>
    <w:rsid w:val="00BE5BA3"/>
    <w:rsid w:val="00BF426D"/>
    <w:rsid w:val="00BF6B14"/>
    <w:rsid w:val="00C014E9"/>
    <w:rsid w:val="00C059F2"/>
    <w:rsid w:val="00C071B9"/>
    <w:rsid w:val="00C10A78"/>
    <w:rsid w:val="00C23678"/>
    <w:rsid w:val="00C23CC3"/>
    <w:rsid w:val="00C418F0"/>
    <w:rsid w:val="00C506EA"/>
    <w:rsid w:val="00C53169"/>
    <w:rsid w:val="00C60226"/>
    <w:rsid w:val="00C67191"/>
    <w:rsid w:val="00C67FD2"/>
    <w:rsid w:val="00C73147"/>
    <w:rsid w:val="00C73329"/>
    <w:rsid w:val="00C738FE"/>
    <w:rsid w:val="00C82BFD"/>
    <w:rsid w:val="00C9014D"/>
    <w:rsid w:val="00C937FB"/>
    <w:rsid w:val="00C97537"/>
    <w:rsid w:val="00CA444D"/>
    <w:rsid w:val="00CB0664"/>
    <w:rsid w:val="00CB5D4D"/>
    <w:rsid w:val="00CB7A2B"/>
    <w:rsid w:val="00CC60E0"/>
    <w:rsid w:val="00CE02EC"/>
    <w:rsid w:val="00CE111F"/>
    <w:rsid w:val="00CE215F"/>
    <w:rsid w:val="00CE2D5E"/>
    <w:rsid w:val="00CE3BD4"/>
    <w:rsid w:val="00CF50D2"/>
    <w:rsid w:val="00CF56DA"/>
    <w:rsid w:val="00D0251C"/>
    <w:rsid w:val="00D0320E"/>
    <w:rsid w:val="00D0607D"/>
    <w:rsid w:val="00D07E86"/>
    <w:rsid w:val="00D1076E"/>
    <w:rsid w:val="00D166AF"/>
    <w:rsid w:val="00D21C50"/>
    <w:rsid w:val="00D237F5"/>
    <w:rsid w:val="00D300CE"/>
    <w:rsid w:val="00D44538"/>
    <w:rsid w:val="00D45461"/>
    <w:rsid w:val="00D46866"/>
    <w:rsid w:val="00D5756B"/>
    <w:rsid w:val="00D61FBB"/>
    <w:rsid w:val="00D6464C"/>
    <w:rsid w:val="00D7020C"/>
    <w:rsid w:val="00D83B2E"/>
    <w:rsid w:val="00D918AF"/>
    <w:rsid w:val="00D93711"/>
    <w:rsid w:val="00D95010"/>
    <w:rsid w:val="00DA30FC"/>
    <w:rsid w:val="00DA3FAC"/>
    <w:rsid w:val="00DA6526"/>
    <w:rsid w:val="00DB14B7"/>
    <w:rsid w:val="00DB5D31"/>
    <w:rsid w:val="00DB7150"/>
    <w:rsid w:val="00DC1805"/>
    <w:rsid w:val="00DD4A3C"/>
    <w:rsid w:val="00DD60F0"/>
    <w:rsid w:val="00DE1500"/>
    <w:rsid w:val="00DE277F"/>
    <w:rsid w:val="00DE56B4"/>
    <w:rsid w:val="00DE5EEA"/>
    <w:rsid w:val="00DF13F9"/>
    <w:rsid w:val="00DF2D8D"/>
    <w:rsid w:val="00DF4C5E"/>
    <w:rsid w:val="00E01AAE"/>
    <w:rsid w:val="00E05811"/>
    <w:rsid w:val="00E12F75"/>
    <w:rsid w:val="00E156C1"/>
    <w:rsid w:val="00E17803"/>
    <w:rsid w:val="00E226D9"/>
    <w:rsid w:val="00E35041"/>
    <w:rsid w:val="00E4227E"/>
    <w:rsid w:val="00E4437A"/>
    <w:rsid w:val="00E44BB4"/>
    <w:rsid w:val="00E576F3"/>
    <w:rsid w:val="00E60C3C"/>
    <w:rsid w:val="00E71655"/>
    <w:rsid w:val="00E76A45"/>
    <w:rsid w:val="00E76C3B"/>
    <w:rsid w:val="00E8247E"/>
    <w:rsid w:val="00E94AE1"/>
    <w:rsid w:val="00EA1DEA"/>
    <w:rsid w:val="00EA29D2"/>
    <w:rsid w:val="00EA6A9B"/>
    <w:rsid w:val="00EB019C"/>
    <w:rsid w:val="00EB47F0"/>
    <w:rsid w:val="00EC1BB1"/>
    <w:rsid w:val="00ED4720"/>
    <w:rsid w:val="00ED60FA"/>
    <w:rsid w:val="00ED613D"/>
    <w:rsid w:val="00EE6CC8"/>
    <w:rsid w:val="00EF5B66"/>
    <w:rsid w:val="00F0189D"/>
    <w:rsid w:val="00F018BC"/>
    <w:rsid w:val="00F143DC"/>
    <w:rsid w:val="00F15B63"/>
    <w:rsid w:val="00F209BB"/>
    <w:rsid w:val="00F20FB0"/>
    <w:rsid w:val="00F44479"/>
    <w:rsid w:val="00F4690D"/>
    <w:rsid w:val="00F51E69"/>
    <w:rsid w:val="00F52D1E"/>
    <w:rsid w:val="00F62199"/>
    <w:rsid w:val="00F6669B"/>
    <w:rsid w:val="00F73FE7"/>
    <w:rsid w:val="00F7408C"/>
    <w:rsid w:val="00F76A11"/>
    <w:rsid w:val="00F87737"/>
    <w:rsid w:val="00F87AFD"/>
    <w:rsid w:val="00F973D5"/>
    <w:rsid w:val="00FA757F"/>
    <w:rsid w:val="00FB7381"/>
    <w:rsid w:val="00FC3387"/>
    <w:rsid w:val="00FC3DFB"/>
    <w:rsid w:val="00FC693F"/>
    <w:rsid w:val="00FD35AD"/>
    <w:rsid w:val="00FD3AC0"/>
    <w:rsid w:val="00FE4145"/>
    <w:rsid w:val="00FE56A1"/>
    <w:rsid w:val="00FF2A2F"/>
    <w:rsid w:val="00FF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E8E131"/>
  <w14:defaultImageDpi w14:val="330"/>
  <w15:docId w15:val="{F9CEDEB3-27ED-498D-8E3A-A0114EE1A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頁首 字元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頁尾 字元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標題 1 字元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標題 2 字元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標題 3 字元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標題 字元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標題 字元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字元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字元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字元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4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5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巨集文字 字元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文 字元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標題 4 字元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標題 5 字元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標題 6 字元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標題 7 字元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標題 9 字元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鮮明引文 字元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2D02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a">
    <w:name w:val="Placeholder Text"/>
    <w:basedOn w:val="a2"/>
    <w:uiPriority w:val="99"/>
    <w:semiHidden/>
    <w:rsid w:val="004E026D"/>
    <w:rPr>
      <w:color w:val="808080"/>
    </w:rPr>
  </w:style>
  <w:style w:type="paragraph" w:styleId="Web">
    <w:name w:val="Normal (Web)"/>
    <w:basedOn w:val="a1"/>
    <w:uiPriority w:val="99"/>
    <w:unhideWhenUsed/>
    <w:rsid w:val="009F0735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sz w:val="24"/>
      <w:szCs w:val="24"/>
      <w:lang w:eastAsia="zh-TW"/>
    </w:rPr>
  </w:style>
  <w:style w:type="table" w:customStyle="1" w:styleId="TableNormal">
    <w:name w:val="Table Normal"/>
    <w:uiPriority w:val="2"/>
    <w:semiHidden/>
    <w:unhideWhenUsed/>
    <w:qFormat/>
    <w:rsid w:val="00B36755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B36755"/>
    <w:pPr>
      <w:widowControl w:val="0"/>
      <w:autoSpaceDE w:val="0"/>
      <w:autoSpaceDN w:val="0"/>
      <w:spacing w:before="120" w:after="0" w:line="240" w:lineRule="auto"/>
      <w:ind w:left="107"/>
    </w:pPr>
    <w:rPr>
      <w:rFonts w:ascii="SimSun" w:eastAsia="SimSun" w:hAnsi="SimSun" w:cs="SimSun"/>
      <w:lang w:eastAsia="zh-TW"/>
    </w:rPr>
  </w:style>
  <w:style w:type="character" w:styleId="affb">
    <w:name w:val="Hyperlink"/>
    <w:basedOn w:val="a2"/>
    <w:uiPriority w:val="99"/>
    <w:unhideWhenUsed/>
    <w:rsid w:val="004F52CA"/>
    <w:rPr>
      <w:color w:val="0000FF" w:themeColor="hyperlink"/>
      <w:u w:val="single"/>
    </w:rPr>
  </w:style>
  <w:style w:type="character" w:styleId="affc">
    <w:name w:val="Unresolved Mention"/>
    <w:basedOn w:val="a2"/>
    <w:uiPriority w:val="99"/>
    <w:semiHidden/>
    <w:unhideWhenUsed/>
    <w:rsid w:val="004F52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5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07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76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8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3D3D3D"/>
      </a:dk1>
      <a:lt1>
        <a:sysClr val="window" lastClr="FFFA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E1A2C8C-A3EA-4BBB-90F8-EA952B159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cereal2026.769@gmail.com</cp:lastModifiedBy>
  <cp:revision>2</cp:revision>
  <cp:lastPrinted>2026-04-28T05:44:00Z</cp:lastPrinted>
  <dcterms:created xsi:type="dcterms:W3CDTF">2026-05-14T03:59:00Z</dcterms:created>
  <dcterms:modified xsi:type="dcterms:W3CDTF">2026-05-14T03:59:00Z</dcterms:modified>
  <cp:category/>
</cp:coreProperties>
</file>